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020F768" w14:textId="77777777" w:rsidR="002C2CB4" w:rsidRPr="00EA6328" w:rsidRDefault="002C2CB4" w:rsidP="002C2CB4">
      <w:pPr>
        <w:rPr>
          <w:b/>
          <w:sz w:val="260"/>
          <w:szCs w:val="260"/>
          <w:lang w:val="it-IT"/>
        </w:rPr>
      </w:pPr>
      <w:r w:rsidRPr="00EA6328">
        <w:rPr>
          <w:sz w:val="52"/>
          <w:szCs w:val="52"/>
          <w:lang w:val="it-IT"/>
        </w:rPr>
        <w:t>PLANET E ORËS MËSIMORE</w:t>
      </w:r>
    </w:p>
    <w:p w14:paraId="4BC01B1C" w14:textId="77777777" w:rsidR="002C2CB4" w:rsidRPr="00EA6328" w:rsidRDefault="003B2E2E" w:rsidP="002C2CB4">
      <w:pPr>
        <w:rPr>
          <w:b/>
          <w:sz w:val="260"/>
          <w:szCs w:val="260"/>
          <w:lang w:val="it-IT"/>
        </w:rPr>
      </w:pPr>
      <w:r w:rsidRPr="00EA6328">
        <w:rPr>
          <w:sz w:val="52"/>
          <w:szCs w:val="52"/>
          <w:lang w:val="it-IT"/>
        </w:rPr>
        <w:t>KLASA 3</w:t>
      </w:r>
    </w:p>
    <w:p w14:paraId="23DCE235" w14:textId="77777777" w:rsidR="002C2CB4" w:rsidRDefault="002C2CB4" w:rsidP="002C2CB4">
      <w:pPr>
        <w:rPr>
          <w:sz w:val="40"/>
          <w:szCs w:val="40"/>
          <w:lang w:val="it-IT"/>
        </w:rPr>
      </w:pPr>
    </w:p>
    <w:p w14:paraId="2F73900D" w14:textId="77777777" w:rsidR="00EA6328" w:rsidRDefault="00EA6328" w:rsidP="002C2CB4">
      <w:pPr>
        <w:rPr>
          <w:sz w:val="40"/>
          <w:szCs w:val="40"/>
          <w:lang w:val="it-IT"/>
        </w:rPr>
      </w:pPr>
    </w:p>
    <w:p w14:paraId="22BD0A2C" w14:textId="77777777" w:rsidR="00EA6328" w:rsidRDefault="00EA6328" w:rsidP="002C2CB4">
      <w:pPr>
        <w:rPr>
          <w:sz w:val="40"/>
          <w:szCs w:val="40"/>
          <w:lang w:val="it-IT"/>
        </w:rPr>
      </w:pPr>
    </w:p>
    <w:p w14:paraId="1B84945E" w14:textId="77777777" w:rsidR="00EA6328" w:rsidRPr="00EA6328" w:rsidRDefault="00EA6328" w:rsidP="002C2CB4">
      <w:pPr>
        <w:rPr>
          <w:sz w:val="40"/>
          <w:szCs w:val="40"/>
          <w:lang w:val="it-IT"/>
        </w:rPr>
      </w:pPr>
    </w:p>
    <w:p w14:paraId="00E8A03E" w14:textId="5A0B9704" w:rsidR="00EA6328" w:rsidRPr="00EA6328" w:rsidRDefault="002C2CB4" w:rsidP="00EA6328">
      <w:pPr>
        <w:spacing w:line="252" w:lineRule="auto"/>
        <w:ind w:left="390" w:right="659"/>
        <w:rPr>
          <w:rFonts w:ascii="Arial" w:hAnsi="Arial"/>
          <w:b/>
          <w:sz w:val="200"/>
          <w:szCs w:val="40"/>
          <w:lang w:val="it-IT"/>
        </w:rPr>
      </w:pPr>
      <w:r w:rsidRPr="00EA6328">
        <w:rPr>
          <w:sz w:val="40"/>
          <w:szCs w:val="40"/>
          <w:lang w:val="it-IT"/>
        </w:rPr>
        <w:t xml:space="preserve">             </w:t>
      </w:r>
      <w:r w:rsidR="00EA6328" w:rsidRPr="00EA6328">
        <w:rPr>
          <w:sz w:val="40"/>
          <w:szCs w:val="40"/>
          <w:lang w:val="it-IT"/>
        </w:rPr>
        <w:t>L</w:t>
      </w:r>
      <w:r w:rsidR="00EA6328">
        <w:rPr>
          <w:sz w:val="40"/>
          <w:szCs w:val="40"/>
          <w:lang w:val="it-IT"/>
        </w:rPr>
        <w:t>Ë</w:t>
      </w:r>
      <w:r w:rsidR="00EA6328" w:rsidRPr="00EA6328">
        <w:rPr>
          <w:sz w:val="40"/>
          <w:szCs w:val="40"/>
          <w:lang w:val="it-IT"/>
        </w:rPr>
        <w:t xml:space="preserve">NDA: </w:t>
      </w:r>
      <w:r w:rsidR="00EA6328" w:rsidRPr="00EA6328">
        <w:rPr>
          <w:sz w:val="40"/>
          <w:szCs w:val="40"/>
          <w:lang w:val="it-IT"/>
        </w:rPr>
        <w:t>EDUKATË MUZIKORE</w:t>
      </w:r>
      <w:r w:rsidR="00EA6328" w:rsidRPr="00EA6328">
        <w:rPr>
          <w:sz w:val="40"/>
          <w:szCs w:val="40"/>
          <w:lang w:val="it-IT"/>
        </w:rPr>
        <w:t xml:space="preserve"> </w:t>
      </w:r>
      <w:r w:rsidR="00EA6328" w:rsidRPr="00EA6328">
        <w:rPr>
          <w:sz w:val="40"/>
          <w:szCs w:val="40"/>
          <w:lang w:val="it-IT"/>
        </w:rPr>
        <w:t>3</w:t>
      </w:r>
    </w:p>
    <w:p w14:paraId="5C926EBB" w14:textId="077B9A98" w:rsidR="002C2CB4" w:rsidRPr="00EA6328" w:rsidRDefault="002C2CB4" w:rsidP="002C2CB4">
      <w:pPr>
        <w:rPr>
          <w:b/>
          <w:bCs/>
          <w:sz w:val="72"/>
          <w:szCs w:val="72"/>
          <w:lang w:val="it-IT"/>
        </w:rPr>
      </w:pPr>
    </w:p>
    <w:p w14:paraId="78AEEE32" w14:textId="77777777" w:rsidR="002C2CB4" w:rsidRPr="00EA6328" w:rsidRDefault="002C2CB4" w:rsidP="002C2CB4">
      <w:pPr>
        <w:rPr>
          <w:lang w:val="it-IT"/>
        </w:rPr>
      </w:pPr>
    </w:p>
    <w:p w14:paraId="69F4F470" w14:textId="77777777" w:rsidR="002C2CB4" w:rsidRPr="00EA6328" w:rsidRDefault="002C2CB4" w:rsidP="002C2CB4">
      <w:pPr>
        <w:rPr>
          <w:lang w:val="it-IT"/>
        </w:rPr>
      </w:pPr>
    </w:p>
    <w:p w14:paraId="75526BB0" w14:textId="77777777" w:rsidR="002C2CB4" w:rsidRPr="00EA6328" w:rsidRDefault="002C2CB4" w:rsidP="002C2CB4">
      <w:pPr>
        <w:rPr>
          <w:lang w:val="it-IT"/>
        </w:rPr>
      </w:pPr>
    </w:p>
    <w:p w14:paraId="75FA3A91" w14:textId="77777777" w:rsidR="002C2CB4" w:rsidRPr="00EA6328" w:rsidRDefault="002C2CB4" w:rsidP="002C2CB4">
      <w:pPr>
        <w:rPr>
          <w:lang w:val="it-IT"/>
        </w:rPr>
      </w:pPr>
    </w:p>
    <w:p w14:paraId="1BA5C1CB" w14:textId="77777777" w:rsidR="002C2CB4" w:rsidRPr="00EA6328" w:rsidRDefault="002C2CB4" w:rsidP="002C2CB4">
      <w:pPr>
        <w:rPr>
          <w:lang w:val="it-IT"/>
        </w:rPr>
      </w:pPr>
    </w:p>
    <w:p w14:paraId="410838A0" w14:textId="77777777" w:rsidR="002C2CB4" w:rsidRPr="00EA6328" w:rsidRDefault="002C2CB4" w:rsidP="002C2CB4">
      <w:pPr>
        <w:rPr>
          <w:lang w:val="it-IT"/>
        </w:rPr>
      </w:pPr>
    </w:p>
    <w:p w14:paraId="3B0EE70E" w14:textId="77777777" w:rsidR="002C2CB4" w:rsidRPr="00EA6328" w:rsidRDefault="002C2CB4" w:rsidP="002C2CB4">
      <w:pPr>
        <w:spacing w:line="281" w:lineRule="exact"/>
        <w:rPr>
          <w:rFonts w:ascii="Tahoma" w:hAnsi="Tahoma"/>
          <w:sz w:val="25"/>
          <w:lang w:val="it-IT"/>
        </w:rPr>
        <w:sectPr w:rsidR="002C2CB4" w:rsidRPr="00EA6328" w:rsidSect="00F60F90">
          <w:pgSz w:w="12470" w:h="17000"/>
          <w:pgMar w:top="1600" w:right="940" w:bottom="280" w:left="1260" w:header="720" w:footer="720" w:gutter="0"/>
          <w:cols w:space="720"/>
        </w:sectPr>
      </w:pPr>
    </w:p>
    <w:tbl>
      <w:tblPr>
        <w:tblpPr w:leftFromText="180" w:rightFromText="180" w:vertAnchor="text" w:horzAnchor="margin" w:tblpXSpec="center" w:tblpY="-914"/>
        <w:tblW w:w="116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610"/>
      </w:tblGrid>
      <w:tr w:rsidR="002C2CB4" w:rsidRPr="00EA6328" w14:paraId="610D7027" w14:textId="77777777" w:rsidTr="00F60F90">
        <w:trPr>
          <w:trHeight w:val="206"/>
        </w:trPr>
        <w:tc>
          <w:tcPr>
            <w:tcW w:w="11610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45C2E664" w14:textId="77777777" w:rsidR="002C2CB4" w:rsidRPr="003E7646" w:rsidRDefault="002C2CB4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1</w:t>
            </w:r>
          </w:p>
        </w:tc>
      </w:tr>
      <w:tr w:rsidR="002C2CB4" w:rsidRPr="00EA6328" w14:paraId="54D4E8E2" w14:textId="77777777" w:rsidTr="00F60F90">
        <w:trPr>
          <w:trHeight w:val="379"/>
        </w:trPr>
        <w:tc>
          <w:tcPr>
            <w:tcW w:w="11610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5B948299" w14:textId="77777777" w:rsidR="002C2CB4" w:rsidRPr="00EA6328" w:rsidRDefault="002C2CB4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</w:pPr>
            <w:r w:rsidRPr="00EA6328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Fusha kurrikulare: </w:t>
            </w:r>
            <w:r w:rsidRPr="00EA6328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Artet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 </w:t>
            </w: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Lënda: </w:t>
            </w:r>
            <w:r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 </w:t>
            </w:r>
            <w:r w:rsidRPr="00EA6328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: </w:t>
            </w:r>
            <w:r w:rsidRPr="00EA6328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>Edukatë muzikore</w:t>
            </w:r>
          </w:p>
          <w:p w14:paraId="6B632024" w14:textId="77777777" w:rsidR="002C2CB4" w:rsidRPr="003E7646" w:rsidRDefault="002C2CB4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Shkalla e kurrikulës: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I</w:t>
            </w:r>
            <w:r w:rsidRPr="006D0FC3"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I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 xml:space="preserve">                     </w:t>
            </w:r>
            <w:r w:rsidRPr="003E7646">
              <w:rPr>
                <w:rFonts w:ascii="Times New Roman" w:eastAsia="MS Mincho" w:hAnsi="Times New Roman" w:cs="Times New Roman"/>
                <w:bCs/>
                <w:color w:val="0D0D0D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lang w:val="sq-AL"/>
              </w:rPr>
              <w:t>Klasa:  3</w:t>
            </w:r>
          </w:p>
        </w:tc>
      </w:tr>
      <w:tr w:rsidR="002C2CB4" w:rsidRPr="00FB6E8C" w14:paraId="2CF5FAF0" w14:textId="77777777" w:rsidTr="00F60F90">
        <w:trPr>
          <w:trHeight w:val="2390"/>
        </w:trPr>
        <w:tc>
          <w:tcPr>
            <w:tcW w:w="11610" w:type="dxa"/>
            <w:tcBorders>
              <w:top w:val="nil"/>
            </w:tcBorders>
          </w:tcPr>
          <w:p w14:paraId="06F6FDD9" w14:textId="77777777" w:rsidR="002C2CB4" w:rsidRDefault="00F80A3C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231F20"/>
                <w:w w:val="90"/>
              </w:rPr>
              <w:drawing>
                <wp:inline distT="0" distB="0" distL="0" distR="0" wp14:anchorId="77014CA6" wp14:editId="07E6735F">
                  <wp:extent cx="2713990" cy="55245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C7515D8" w14:textId="77777777" w:rsidR="00F80A3C" w:rsidRPr="00EA6328" w:rsidRDefault="00F80A3C" w:rsidP="00F60F90">
            <w:pPr>
              <w:pStyle w:val="Heading6"/>
              <w:rPr>
                <w:b/>
                <w:color w:val="231F20"/>
                <w:w w:val="90"/>
                <w:lang w:val="it-IT"/>
              </w:rPr>
            </w:pPr>
            <w:r w:rsidRPr="00EA6328">
              <w:rPr>
                <w:b/>
                <w:color w:val="231F20"/>
                <w:w w:val="90"/>
                <w:lang w:val="it-IT"/>
              </w:rPr>
              <w:t>Tema: Këngët</w:t>
            </w:r>
          </w:p>
          <w:p w14:paraId="42D3D928" w14:textId="77777777" w:rsidR="002C2CB4" w:rsidRPr="00EA6328" w:rsidRDefault="002C2CB4" w:rsidP="00F60F90">
            <w:pPr>
              <w:pStyle w:val="Heading6"/>
              <w:rPr>
                <w:b/>
                <w:lang w:val="it-IT"/>
              </w:rPr>
            </w:pPr>
            <w:r w:rsidRPr="00EA6328">
              <w:rPr>
                <w:b/>
                <w:color w:val="231F20"/>
                <w:w w:val="90"/>
                <w:lang w:val="it-IT"/>
              </w:rPr>
              <w:t>Rezultatet</w:t>
            </w:r>
            <w:r w:rsidRPr="00EA6328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e</w:t>
            </w:r>
            <w:r w:rsidRPr="00EA6328">
              <w:rPr>
                <w:b/>
                <w:color w:val="231F20"/>
                <w:spacing w:val="2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të</w:t>
            </w:r>
            <w:r w:rsidRPr="00EA6328">
              <w:rPr>
                <w:b/>
                <w:color w:val="231F20"/>
                <w:spacing w:val="2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nxënit</w:t>
            </w:r>
            <w:r w:rsidRPr="00EA6328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të</w:t>
            </w:r>
            <w:r w:rsidRPr="00EA6328">
              <w:rPr>
                <w:b/>
                <w:color w:val="231F20"/>
                <w:spacing w:val="2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temës:</w:t>
            </w:r>
          </w:p>
          <w:p w14:paraId="543EBDA1" w14:textId="77777777" w:rsidR="002C2CB4" w:rsidRPr="00EA6328" w:rsidRDefault="002C2CB4" w:rsidP="00F60F90">
            <w:pPr>
              <w:pStyle w:val="BodyText"/>
              <w:spacing w:before="9" w:line="213" w:lineRule="auto"/>
              <w:ind w:left="1020" w:right="456"/>
              <w:rPr>
                <w:b/>
                <w:lang w:val="it-IT"/>
              </w:rPr>
            </w:pPr>
            <w:r w:rsidRPr="00EA6328">
              <w:rPr>
                <w:b/>
                <w:color w:val="231F20"/>
                <w:w w:val="90"/>
                <w:lang w:val="it-IT"/>
              </w:rPr>
              <w:t>Këndon</w:t>
            </w:r>
            <w:r w:rsidRPr="00EA6328">
              <w:rPr>
                <w:b/>
                <w:color w:val="231F20"/>
                <w:spacing w:val="2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dhe</w:t>
            </w:r>
            <w:r w:rsidRPr="00EA6328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interpreton</w:t>
            </w:r>
            <w:r w:rsidRPr="00EA6328">
              <w:rPr>
                <w:b/>
                <w:color w:val="231F20"/>
                <w:spacing w:val="2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në</w:t>
            </w:r>
            <w:r w:rsidRPr="00EA6328">
              <w:rPr>
                <w:b/>
                <w:color w:val="231F20"/>
                <w:spacing w:val="3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instrumente.</w:t>
            </w:r>
            <w:r w:rsidRPr="00EA6328">
              <w:rPr>
                <w:b/>
                <w:color w:val="231F20"/>
                <w:spacing w:val="-47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Shoqëron</w:t>
            </w:r>
            <w:r w:rsidRPr="00EA6328">
              <w:rPr>
                <w:b/>
                <w:color w:val="231F20"/>
                <w:spacing w:val="-2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këndimin</w:t>
            </w:r>
            <w:r w:rsidRPr="00EA6328">
              <w:rPr>
                <w:b/>
                <w:color w:val="231F20"/>
                <w:spacing w:val="-1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me</w:t>
            </w:r>
            <w:r w:rsidRPr="00EA6328">
              <w:rPr>
                <w:b/>
                <w:color w:val="231F20"/>
                <w:spacing w:val="-1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zë,</w:t>
            </w:r>
            <w:r w:rsidRPr="00EA6328">
              <w:rPr>
                <w:b/>
                <w:color w:val="231F20"/>
                <w:spacing w:val="-1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me</w:t>
            </w:r>
            <w:r w:rsidRPr="00EA6328">
              <w:rPr>
                <w:b/>
                <w:color w:val="231F20"/>
                <w:spacing w:val="-1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duar.</w:t>
            </w:r>
          </w:p>
          <w:p w14:paraId="05FDAB20" w14:textId="77777777" w:rsidR="002C2CB4" w:rsidRPr="00EA6328" w:rsidRDefault="002C2CB4" w:rsidP="00F60F90">
            <w:pPr>
              <w:spacing w:before="263" w:line="213" w:lineRule="auto"/>
              <w:ind w:left="1020" w:right="-2"/>
              <w:rPr>
                <w:b/>
                <w:lang w:val="it-IT"/>
              </w:rPr>
            </w:pPr>
            <w:r w:rsidRPr="00EA6328">
              <w:rPr>
                <w:b/>
                <w:color w:val="231F20"/>
                <w:w w:val="90"/>
                <w:lang w:val="it-IT"/>
              </w:rPr>
              <w:t>Kontributi</w:t>
            </w:r>
            <w:r w:rsidRPr="00EA6328">
              <w:rPr>
                <w:b/>
                <w:color w:val="231F20"/>
                <w:spacing w:val="4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në</w:t>
            </w:r>
            <w:r w:rsidRPr="00EA6328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rezultatet</w:t>
            </w:r>
            <w:r w:rsidRPr="00EA6328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për</w:t>
            </w:r>
            <w:r w:rsidRPr="00EA6328">
              <w:rPr>
                <w:b/>
                <w:color w:val="231F20"/>
                <w:spacing w:val="5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kompetencat</w:t>
            </w:r>
            <w:r w:rsidRPr="00EA6328">
              <w:rPr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kryesore</w:t>
            </w:r>
            <w:r w:rsidRPr="00EA6328">
              <w:rPr>
                <w:b/>
                <w:color w:val="231F20"/>
                <w:spacing w:val="15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të</w:t>
            </w:r>
            <w:r w:rsidRPr="00EA6328">
              <w:rPr>
                <w:b/>
                <w:color w:val="231F20"/>
                <w:spacing w:val="15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shkallës:</w:t>
            </w:r>
            <w:r w:rsidRPr="00EA6328">
              <w:rPr>
                <w:b/>
                <w:color w:val="231F20"/>
                <w:spacing w:val="18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I.3;</w:t>
            </w:r>
            <w:r w:rsidRPr="00EA6328">
              <w:rPr>
                <w:b/>
                <w:color w:val="231F20"/>
                <w:spacing w:val="18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II.5;</w:t>
            </w:r>
            <w:r w:rsidRPr="00EA6328">
              <w:rPr>
                <w:b/>
                <w:color w:val="231F20"/>
                <w:spacing w:val="18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III.4;</w:t>
            </w:r>
            <w:r w:rsidRPr="00EA6328">
              <w:rPr>
                <w:b/>
                <w:color w:val="231F20"/>
                <w:spacing w:val="18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III.9;</w:t>
            </w:r>
            <w:r w:rsidRPr="00EA6328">
              <w:rPr>
                <w:b/>
                <w:color w:val="231F20"/>
                <w:spacing w:val="17"/>
                <w:w w:val="90"/>
                <w:lang w:val="it-IT"/>
              </w:rPr>
              <w:t xml:space="preserve"> </w:t>
            </w:r>
            <w:r w:rsidRPr="00EA6328">
              <w:rPr>
                <w:b/>
                <w:color w:val="231F20"/>
                <w:w w:val="90"/>
                <w:lang w:val="it-IT"/>
              </w:rPr>
              <w:t>VI.2.</w:t>
            </w:r>
          </w:p>
          <w:p w14:paraId="6F9A91BC" w14:textId="77777777" w:rsidR="002C2CB4" w:rsidRPr="005E7609" w:rsidRDefault="005E7609" w:rsidP="005E7609">
            <w:pPr>
              <w:pStyle w:val="Heading6"/>
              <w:spacing w:before="264" w:line="213" w:lineRule="auto"/>
              <w:ind w:right="832"/>
              <w:rPr>
                <w:rFonts w:asciiTheme="minorHAnsi" w:hAnsiTheme="minorHAnsi"/>
                <w:b/>
                <w:color w:val="231F20"/>
                <w:lang w:val="it-IT"/>
              </w:rPr>
            </w:pPr>
            <w:r>
              <w:rPr>
                <w:b/>
                <w:color w:val="231F20"/>
                <w:w w:val="90"/>
                <w:lang w:val="it-IT"/>
              </w:rPr>
              <w:t xml:space="preserve">                      </w:t>
            </w:r>
            <w:r w:rsidR="002C2CB4" w:rsidRPr="005E7609">
              <w:rPr>
                <w:rFonts w:asciiTheme="minorHAnsi" w:hAnsiTheme="minorHAnsi"/>
                <w:b/>
                <w:color w:val="231F20"/>
                <w:w w:val="90"/>
                <w:lang w:val="it-IT"/>
              </w:rPr>
              <w:t>Kontributi në</w:t>
            </w:r>
            <w:r w:rsidR="002C2CB4" w:rsidRPr="005E7609">
              <w:rPr>
                <w:rFonts w:asciiTheme="minorHAnsi" w:hAnsiTheme="minorHAnsi"/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="002C2CB4" w:rsidRPr="005E7609">
              <w:rPr>
                <w:rFonts w:asciiTheme="minorHAnsi" w:hAnsiTheme="minorHAnsi"/>
                <w:b/>
                <w:color w:val="231F20"/>
                <w:w w:val="90"/>
                <w:lang w:val="it-IT"/>
              </w:rPr>
              <w:t>rezultatet</w:t>
            </w:r>
            <w:r w:rsidR="002C2CB4" w:rsidRPr="005E7609">
              <w:rPr>
                <w:rFonts w:asciiTheme="minorHAnsi" w:hAnsiTheme="minorHAnsi"/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="002C2CB4" w:rsidRPr="005E7609">
              <w:rPr>
                <w:rFonts w:asciiTheme="minorHAnsi" w:hAnsiTheme="minorHAnsi"/>
                <w:b/>
                <w:color w:val="231F20"/>
                <w:w w:val="90"/>
                <w:lang w:val="it-IT"/>
              </w:rPr>
              <w:t>e</w:t>
            </w:r>
            <w:r w:rsidR="002C2CB4" w:rsidRPr="005E7609">
              <w:rPr>
                <w:rFonts w:asciiTheme="minorHAnsi" w:hAnsiTheme="minorHAnsi"/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="002C2CB4" w:rsidRPr="005E7609">
              <w:rPr>
                <w:rFonts w:asciiTheme="minorHAnsi" w:hAnsiTheme="minorHAnsi"/>
                <w:b/>
                <w:color w:val="231F20"/>
                <w:w w:val="90"/>
                <w:lang w:val="it-IT"/>
              </w:rPr>
              <w:t>fushës</w:t>
            </w:r>
            <w:r w:rsidR="002C2CB4" w:rsidRPr="005E7609">
              <w:rPr>
                <w:rFonts w:asciiTheme="minorHAnsi" w:hAnsiTheme="minorHAnsi"/>
                <w:b/>
                <w:color w:val="231F20"/>
                <w:spacing w:val="1"/>
                <w:w w:val="90"/>
                <w:lang w:val="it-IT"/>
              </w:rPr>
              <w:t xml:space="preserve"> </w:t>
            </w:r>
            <w:r w:rsidR="002C2CB4" w:rsidRPr="005E7609">
              <w:rPr>
                <w:rFonts w:asciiTheme="minorHAnsi" w:hAnsiTheme="minorHAnsi"/>
                <w:b/>
                <w:color w:val="231F20"/>
                <w:w w:val="90"/>
                <w:lang w:val="it-IT"/>
              </w:rPr>
              <w:t>së</w:t>
            </w:r>
            <w:r w:rsidR="002C2CB4" w:rsidRPr="005E7609">
              <w:rPr>
                <w:rFonts w:asciiTheme="minorHAnsi" w:hAnsiTheme="minorHAnsi"/>
                <w:b/>
                <w:color w:val="231F20"/>
                <w:spacing w:val="-47"/>
                <w:w w:val="90"/>
                <w:lang w:val="it-IT"/>
              </w:rPr>
              <w:t xml:space="preserve"> </w:t>
            </w:r>
            <w:r w:rsidR="002C2CB4" w:rsidRPr="005E7609">
              <w:rPr>
                <w:rFonts w:asciiTheme="minorHAnsi" w:hAnsiTheme="minorHAnsi"/>
                <w:b/>
                <w:color w:val="231F20"/>
                <w:lang w:val="it-IT"/>
              </w:rPr>
              <w:t>kurrikulës:</w:t>
            </w:r>
            <w:r w:rsidR="002C2CB4" w:rsidRPr="005E7609">
              <w:rPr>
                <w:rFonts w:asciiTheme="minorHAnsi" w:hAnsiTheme="minorHAnsi"/>
                <w:b/>
                <w:color w:val="231F20"/>
                <w:spacing w:val="-13"/>
                <w:lang w:val="it-IT"/>
              </w:rPr>
              <w:t xml:space="preserve"> </w:t>
            </w:r>
            <w:r>
              <w:rPr>
                <w:rFonts w:asciiTheme="minorHAnsi" w:hAnsiTheme="minorHAnsi"/>
                <w:b/>
                <w:color w:val="231F20"/>
                <w:lang w:val="it-IT"/>
              </w:rPr>
              <w:t>1.1,1.2</w:t>
            </w:r>
          </w:p>
          <w:p w14:paraId="17D5D275" w14:textId="77777777" w:rsidR="002C2CB4" w:rsidRDefault="002C2CB4" w:rsidP="00F60F90">
            <w:pPr>
              <w:pStyle w:val="Heading2"/>
            </w:pPr>
            <w:r>
              <w:rPr>
                <w:noProof/>
              </w:rPr>
              <w:drawing>
                <wp:inline distT="0" distB="0" distL="0" distR="0" wp14:anchorId="2EE4A8C1" wp14:editId="152AB228">
                  <wp:extent cx="2713990" cy="552450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0F7A168" w14:textId="77777777" w:rsidR="002C2CB4" w:rsidRPr="00EA6328" w:rsidRDefault="002C2CB4" w:rsidP="00F60F90">
            <w:pPr>
              <w:pStyle w:val="NoSpacing"/>
              <w:rPr>
                <w:b/>
                <w:color w:val="080C0C"/>
              </w:rPr>
            </w:pPr>
            <w:proofErr w:type="spellStart"/>
            <w:r w:rsidRPr="00EA6328">
              <w:rPr>
                <w:b/>
                <w:color w:val="080C0C"/>
              </w:rPr>
              <w:t>Njësia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mësimore</w:t>
            </w:r>
            <w:proofErr w:type="spellEnd"/>
            <w:r w:rsidRPr="00EA6328">
              <w:rPr>
                <w:b/>
                <w:color w:val="080C0C"/>
              </w:rPr>
              <w:t xml:space="preserve">: “Zilja </w:t>
            </w:r>
            <w:proofErr w:type="spellStart"/>
            <w:r w:rsidRPr="00EA6328">
              <w:rPr>
                <w:b/>
                <w:color w:val="080C0C"/>
              </w:rPr>
              <w:t>jonë</w:t>
            </w:r>
            <w:proofErr w:type="spellEnd"/>
            <w:r w:rsidRPr="00EA6328">
              <w:rPr>
                <w:b/>
                <w:color w:val="080C0C"/>
              </w:rPr>
              <w:t>”</w:t>
            </w:r>
          </w:p>
          <w:p w14:paraId="36F7D086" w14:textId="77777777" w:rsidR="002C2CB4" w:rsidRPr="00EA6328" w:rsidRDefault="002C2CB4" w:rsidP="00F60F90">
            <w:pPr>
              <w:pStyle w:val="NoSpacing"/>
              <w:rPr>
                <w:b/>
                <w:color w:val="080C0C"/>
              </w:rPr>
            </w:pPr>
            <w:proofErr w:type="spellStart"/>
            <w:r w:rsidRPr="00EA6328">
              <w:rPr>
                <w:b/>
                <w:color w:val="080C0C"/>
              </w:rPr>
              <w:t>Rezultatet</w:t>
            </w:r>
            <w:proofErr w:type="spellEnd"/>
            <w:r w:rsidRPr="00EA6328">
              <w:rPr>
                <w:b/>
                <w:color w:val="080C0C"/>
              </w:rPr>
              <w:t xml:space="preserve"> e </w:t>
            </w:r>
            <w:proofErr w:type="spellStart"/>
            <w:r w:rsidRPr="00EA6328">
              <w:rPr>
                <w:b/>
                <w:color w:val="080C0C"/>
              </w:rPr>
              <w:t>të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nxënit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të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orës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mësimore</w:t>
            </w:r>
            <w:proofErr w:type="spellEnd"/>
            <w:r w:rsidRPr="00EA6328">
              <w:rPr>
                <w:b/>
                <w:color w:val="080C0C"/>
              </w:rPr>
              <w:t>:</w:t>
            </w:r>
          </w:p>
          <w:p w14:paraId="5C0771EE" w14:textId="77777777" w:rsidR="002C2CB4" w:rsidRPr="00EA6328" w:rsidRDefault="002C2CB4" w:rsidP="00F60F90">
            <w:pPr>
              <w:pStyle w:val="NoSpacing"/>
              <w:rPr>
                <w:b/>
                <w:color w:val="080C0C"/>
              </w:rPr>
            </w:pPr>
            <w:r w:rsidRPr="00EA6328">
              <w:rPr>
                <w:b/>
                <w:color w:val="080C0C"/>
              </w:rPr>
              <w:t>•</w:t>
            </w:r>
            <w:r w:rsidRPr="00EA6328">
              <w:rPr>
                <w:b/>
                <w:color w:val="080C0C"/>
              </w:rPr>
              <w:tab/>
            </w:r>
            <w:proofErr w:type="spellStart"/>
            <w:r w:rsidRPr="00EA6328">
              <w:rPr>
                <w:b/>
                <w:color w:val="080C0C"/>
              </w:rPr>
              <w:t>Këndon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këngën</w:t>
            </w:r>
            <w:proofErr w:type="spellEnd"/>
            <w:r w:rsidRPr="00EA6328">
              <w:rPr>
                <w:b/>
                <w:color w:val="080C0C"/>
              </w:rPr>
              <w:t xml:space="preserve"> duke </w:t>
            </w:r>
            <w:proofErr w:type="spellStart"/>
            <w:r w:rsidRPr="00EA6328">
              <w:rPr>
                <w:b/>
                <w:color w:val="080C0C"/>
              </w:rPr>
              <w:t>zbatuar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rregullat</w:t>
            </w:r>
            <w:proofErr w:type="spellEnd"/>
            <w:r w:rsidRPr="00EA6328">
              <w:rPr>
                <w:b/>
                <w:color w:val="080C0C"/>
              </w:rPr>
              <w:t xml:space="preserve"> e </w:t>
            </w:r>
            <w:proofErr w:type="spellStart"/>
            <w:r w:rsidRPr="00EA6328">
              <w:rPr>
                <w:b/>
                <w:color w:val="080C0C"/>
              </w:rPr>
              <w:t>këndimit</w:t>
            </w:r>
            <w:proofErr w:type="spellEnd"/>
            <w:r w:rsidRPr="00EA6328">
              <w:rPr>
                <w:b/>
                <w:color w:val="080C0C"/>
              </w:rPr>
              <w:t>.</w:t>
            </w:r>
          </w:p>
          <w:p w14:paraId="24AAA72E" w14:textId="77777777" w:rsidR="002C2CB4" w:rsidRPr="00EA6328" w:rsidRDefault="002C2CB4" w:rsidP="00F60F90">
            <w:pPr>
              <w:pStyle w:val="NoSpacing"/>
              <w:rPr>
                <w:b/>
                <w:color w:val="080C0C"/>
              </w:rPr>
            </w:pPr>
            <w:r w:rsidRPr="00EA6328">
              <w:rPr>
                <w:b/>
                <w:color w:val="080C0C"/>
              </w:rPr>
              <w:t>•</w:t>
            </w:r>
            <w:r w:rsidRPr="00EA6328">
              <w:rPr>
                <w:b/>
                <w:color w:val="080C0C"/>
              </w:rPr>
              <w:tab/>
            </w:r>
            <w:proofErr w:type="spellStart"/>
            <w:r w:rsidRPr="00EA6328">
              <w:rPr>
                <w:b/>
                <w:color w:val="080C0C"/>
              </w:rPr>
              <w:t>Shoqëron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këngën</w:t>
            </w:r>
            <w:proofErr w:type="spellEnd"/>
            <w:r w:rsidRPr="00EA6328">
              <w:rPr>
                <w:b/>
                <w:color w:val="080C0C"/>
              </w:rPr>
              <w:t xml:space="preserve"> me </w:t>
            </w:r>
            <w:proofErr w:type="spellStart"/>
            <w:r w:rsidRPr="00EA6328">
              <w:rPr>
                <w:b/>
                <w:color w:val="080C0C"/>
              </w:rPr>
              <w:t>duar</w:t>
            </w:r>
            <w:proofErr w:type="spellEnd"/>
            <w:r w:rsidRPr="00EA6328">
              <w:rPr>
                <w:b/>
                <w:color w:val="080C0C"/>
              </w:rPr>
              <w:t xml:space="preserve"> duke </w:t>
            </w:r>
            <w:proofErr w:type="spellStart"/>
            <w:r w:rsidRPr="00EA6328">
              <w:rPr>
                <w:b/>
                <w:color w:val="080C0C"/>
              </w:rPr>
              <w:t>kënduar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grupi</w:t>
            </w:r>
            <w:proofErr w:type="spellEnd"/>
            <w:r w:rsidRPr="00EA6328">
              <w:rPr>
                <w:b/>
                <w:color w:val="080C0C"/>
              </w:rPr>
              <w:t>.</w:t>
            </w:r>
          </w:p>
          <w:p w14:paraId="41DC62E2" w14:textId="77777777" w:rsidR="002C2CB4" w:rsidRPr="00EA6328" w:rsidRDefault="002C2CB4" w:rsidP="00F60F90">
            <w:pPr>
              <w:pStyle w:val="NoSpacing"/>
              <w:rPr>
                <w:b/>
                <w:color w:val="080C0C"/>
              </w:rPr>
            </w:pPr>
            <w:r w:rsidRPr="00EA6328">
              <w:rPr>
                <w:b/>
                <w:color w:val="080C0C"/>
              </w:rPr>
              <w:t>•</w:t>
            </w:r>
            <w:r w:rsidRPr="00EA6328">
              <w:rPr>
                <w:b/>
                <w:color w:val="080C0C"/>
              </w:rPr>
              <w:tab/>
            </w:r>
            <w:proofErr w:type="spellStart"/>
            <w:r w:rsidRPr="00EA6328">
              <w:rPr>
                <w:b/>
                <w:color w:val="080C0C"/>
              </w:rPr>
              <w:t>Paraqet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në</w:t>
            </w:r>
            <w:proofErr w:type="spellEnd"/>
            <w:r w:rsidRPr="00EA6328">
              <w:rPr>
                <w:b/>
                <w:color w:val="080C0C"/>
              </w:rPr>
              <w:t xml:space="preserve"> pentagram </w:t>
            </w:r>
            <w:proofErr w:type="spellStart"/>
            <w:r w:rsidRPr="00EA6328">
              <w:rPr>
                <w:b/>
                <w:color w:val="080C0C"/>
              </w:rPr>
              <w:t>notat</w:t>
            </w:r>
            <w:proofErr w:type="spellEnd"/>
            <w:r w:rsidRPr="00EA6328">
              <w:rPr>
                <w:b/>
                <w:color w:val="080C0C"/>
              </w:rPr>
              <w:t xml:space="preserve"> e </w:t>
            </w:r>
            <w:proofErr w:type="spellStart"/>
            <w:r w:rsidRPr="00EA6328">
              <w:rPr>
                <w:b/>
                <w:color w:val="080C0C"/>
              </w:rPr>
              <w:t>këngës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muzikore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sipas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udhëzimeve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të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mësuesit</w:t>
            </w:r>
            <w:proofErr w:type="spellEnd"/>
            <w:r w:rsidRPr="00EA6328">
              <w:rPr>
                <w:b/>
                <w:color w:val="080C0C"/>
              </w:rPr>
              <w:t>/es.</w:t>
            </w:r>
          </w:p>
          <w:p w14:paraId="3ECA4368" w14:textId="77777777" w:rsidR="002C2CB4" w:rsidRPr="00EA6328" w:rsidRDefault="002C2CB4" w:rsidP="00F60F90">
            <w:pPr>
              <w:pStyle w:val="NoSpacing"/>
              <w:rPr>
                <w:b/>
                <w:color w:val="080C0C"/>
              </w:rPr>
            </w:pPr>
          </w:p>
          <w:p w14:paraId="7088B54F" w14:textId="77777777" w:rsidR="002C2CB4" w:rsidRPr="00EA6328" w:rsidRDefault="002C2CB4" w:rsidP="00F60F90">
            <w:pPr>
              <w:pStyle w:val="NoSpacing"/>
              <w:rPr>
                <w:b/>
                <w:color w:val="080C0C"/>
              </w:rPr>
            </w:pPr>
            <w:r w:rsidRPr="00EA6328">
              <w:rPr>
                <w:b/>
                <w:color w:val="080C0C"/>
              </w:rPr>
              <w:t xml:space="preserve">Kriteret e </w:t>
            </w:r>
            <w:proofErr w:type="spellStart"/>
            <w:r w:rsidRPr="00EA6328">
              <w:rPr>
                <w:b/>
                <w:color w:val="080C0C"/>
              </w:rPr>
              <w:t>suksesit</w:t>
            </w:r>
            <w:proofErr w:type="spellEnd"/>
            <w:r w:rsidRPr="00EA6328">
              <w:rPr>
                <w:b/>
                <w:color w:val="080C0C"/>
              </w:rPr>
              <w:t xml:space="preserve">: </w:t>
            </w:r>
            <w:proofErr w:type="spellStart"/>
            <w:r w:rsidRPr="00EA6328">
              <w:rPr>
                <w:b/>
                <w:color w:val="080C0C"/>
              </w:rPr>
              <w:t>Përcaktohen</w:t>
            </w:r>
            <w:proofErr w:type="spellEnd"/>
            <w:r w:rsidRPr="00EA6328">
              <w:rPr>
                <w:b/>
                <w:color w:val="080C0C"/>
              </w:rPr>
              <w:t xml:space="preserve"> me </w:t>
            </w:r>
            <w:proofErr w:type="spellStart"/>
            <w:r w:rsidRPr="00EA6328">
              <w:rPr>
                <w:b/>
                <w:color w:val="080C0C"/>
              </w:rPr>
              <w:t>nxënësit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në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klasë</w:t>
            </w:r>
            <w:proofErr w:type="spellEnd"/>
            <w:r w:rsidRPr="00EA6328">
              <w:rPr>
                <w:b/>
                <w:color w:val="080C0C"/>
              </w:rPr>
              <w:t>.</w:t>
            </w:r>
          </w:p>
          <w:p w14:paraId="47A0914F" w14:textId="77777777" w:rsidR="002C2CB4" w:rsidRPr="00E13BC0" w:rsidRDefault="002C2CB4" w:rsidP="00F60F90">
            <w:pPr>
              <w:pStyle w:val="NoSpacing"/>
              <w:rPr>
                <w:b/>
                <w:color w:val="080C0C"/>
                <w:lang w:val="it-IT"/>
              </w:rPr>
            </w:pPr>
            <w:r w:rsidRPr="00E13BC0">
              <w:rPr>
                <w:b/>
                <w:color w:val="080C0C"/>
                <w:lang w:val="it-IT"/>
              </w:rPr>
              <w:t>Burimet, mjetet e konkretizimit dhe materialet mësimore: CD­ja, projektori, laptopi, pentagrami.</w:t>
            </w:r>
          </w:p>
          <w:p w14:paraId="75F3560B" w14:textId="77777777" w:rsidR="002C2CB4" w:rsidRPr="00E13BC0" w:rsidRDefault="002C2CB4" w:rsidP="00F60F90">
            <w:pPr>
              <w:pStyle w:val="NoSpacing"/>
              <w:rPr>
                <w:b/>
                <w:color w:val="080C0C"/>
                <w:lang w:val="it-IT"/>
              </w:rPr>
            </w:pPr>
            <w:r w:rsidRPr="00E13BC0">
              <w:rPr>
                <w:b/>
                <w:color w:val="080C0C"/>
                <w:lang w:val="it-IT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1338D5BE" w14:textId="77777777" w:rsidR="002C2CB4" w:rsidRPr="00E13BC0" w:rsidRDefault="002C2CB4" w:rsidP="00F60F90">
            <w:pPr>
              <w:pStyle w:val="NoSpacing"/>
              <w:rPr>
                <w:b/>
                <w:color w:val="080C0C"/>
                <w:lang w:val="it-IT"/>
              </w:rPr>
            </w:pPr>
          </w:p>
          <w:p w14:paraId="066C8350" w14:textId="77777777" w:rsidR="002C2CB4" w:rsidRDefault="005E7609" w:rsidP="00F60F90">
            <w:pPr>
              <w:pStyle w:val="NoSpacing"/>
              <w:rPr>
                <w:color w:val="080C0C"/>
                <w:lang w:val="it-IT"/>
              </w:rPr>
            </w:pPr>
            <w:r w:rsidRPr="005E7609">
              <w:rPr>
                <w:rFonts w:ascii="Palatino Linotype" w:eastAsia="Palatino Linotype" w:hAnsi="Palatino Linotype" w:cs="Palatino Linotype"/>
                <w:noProof/>
              </w:rPr>
              <w:drawing>
                <wp:anchor distT="0" distB="0" distL="0" distR="0" simplePos="0" relativeHeight="251716608" behindDoc="0" locked="0" layoutInCell="1" allowOverlap="1" wp14:anchorId="22016B4B" wp14:editId="2B7DF004">
                  <wp:simplePos x="0" y="0"/>
                  <wp:positionH relativeFrom="page">
                    <wp:posOffset>109220</wp:posOffset>
                  </wp:positionH>
                  <wp:positionV relativeFrom="paragraph">
                    <wp:posOffset>374015</wp:posOffset>
                  </wp:positionV>
                  <wp:extent cx="360045" cy="349885"/>
                  <wp:effectExtent l="0" t="0" r="0" b="0"/>
                  <wp:wrapNone/>
                  <wp:docPr id="57" name="image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image24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49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2C2CB4">
              <w:rPr>
                <w:noProof/>
                <w:color w:val="080C0C"/>
              </w:rPr>
              <w:drawing>
                <wp:inline distT="0" distB="0" distL="0" distR="0" wp14:anchorId="196DA624" wp14:editId="1E8B8102">
                  <wp:extent cx="4533265" cy="371475"/>
                  <wp:effectExtent l="0" t="0" r="635" b="9525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26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BF64AC3" w14:textId="77777777" w:rsidR="005E7609" w:rsidRDefault="005E7609" w:rsidP="00F60F90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b/>
                <w:color w:val="080C0C"/>
                <w:lang w:val="it-IT"/>
              </w:rPr>
              <w:t xml:space="preserve">               </w:t>
            </w:r>
          </w:p>
          <w:p w14:paraId="029EE53F" w14:textId="77777777" w:rsidR="005E7609" w:rsidRPr="00E13BC0" w:rsidRDefault="005E7609" w:rsidP="00F60F90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b/>
                <w:color w:val="080C0C"/>
                <w:lang w:val="it-IT"/>
              </w:rPr>
              <w:t xml:space="preserve">              </w:t>
            </w:r>
            <w:r w:rsidR="002C2CB4" w:rsidRPr="00E13BC0">
              <w:rPr>
                <w:b/>
                <w:color w:val="080C0C"/>
                <w:lang w:val="it-IT"/>
              </w:rPr>
              <w:t>Parashikimi:</w:t>
            </w:r>
          </w:p>
          <w:p w14:paraId="24CD6387" w14:textId="77777777" w:rsidR="002C2CB4" w:rsidRPr="00E13BC0" w:rsidRDefault="002C2CB4" w:rsidP="00F60F90">
            <w:pPr>
              <w:pStyle w:val="NoSpacing"/>
              <w:rPr>
                <w:b/>
                <w:color w:val="080C0C"/>
                <w:lang w:val="it-IT"/>
              </w:rPr>
            </w:pPr>
            <w:r w:rsidRPr="00E13BC0">
              <w:rPr>
                <w:b/>
                <w:color w:val="080C0C"/>
                <w:lang w:val="it-IT"/>
              </w:rPr>
              <w:t>Përgatitja për të nxënët</w:t>
            </w:r>
          </w:p>
          <w:p w14:paraId="766FEA04" w14:textId="77777777" w:rsidR="002C2CB4" w:rsidRPr="00E13BC0" w:rsidRDefault="002C2CB4" w:rsidP="00F60F90">
            <w:pPr>
              <w:pStyle w:val="NoSpacing"/>
              <w:rPr>
                <w:b/>
                <w:color w:val="080C0C"/>
                <w:lang w:val="it-IT"/>
              </w:rPr>
            </w:pPr>
            <w:r w:rsidRPr="00E13BC0">
              <w:rPr>
                <w:b/>
                <w:color w:val="080C0C"/>
                <w:lang w:val="it-IT"/>
              </w:rPr>
              <w:t>Diskutim i njohurive paraprake</w:t>
            </w:r>
          </w:p>
          <w:p w14:paraId="3E71803B" w14:textId="77777777" w:rsidR="002C2CB4" w:rsidRPr="00E13BC0" w:rsidRDefault="002C2CB4" w:rsidP="00F60F90">
            <w:pPr>
              <w:pStyle w:val="NoSpacing"/>
              <w:rPr>
                <w:b/>
                <w:color w:val="080C0C"/>
                <w:lang w:val="it-IT"/>
              </w:rPr>
            </w:pPr>
            <w:r w:rsidRPr="00E13BC0">
              <w:rPr>
                <w:b/>
                <w:color w:val="080C0C"/>
                <w:lang w:val="it-IT"/>
              </w:rPr>
              <w:t>Në këtë pjesë të orës mësimore, mësuesi/ja paraqet në</w:t>
            </w:r>
          </w:p>
          <w:p w14:paraId="23513D1D" w14:textId="77777777" w:rsidR="002C2CB4" w:rsidRPr="00E13BC0" w:rsidRDefault="002C2CB4" w:rsidP="00F60F90">
            <w:pPr>
              <w:pStyle w:val="NoSpacing"/>
              <w:rPr>
                <w:b/>
                <w:color w:val="080C0C"/>
                <w:lang w:val="it-IT"/>
              </w:rPr>
            </w:pPr>
            <w:r w:rsidRPr="00E13BC0">
              <w:rPr>
                <w:b/>
                <w:color w:val="080C0C"/>
                <w:lang w:val="it-IT"/>
              </w:rPr>
              <w:t>projektor një fotografi. Detyrë e nxënësve është që ta analizojnë.</w:t>
            </w:r>
          </w:p>
          <w:p w14:paraId="7EA247AA" w14:textId="77777777" w:rsidR="002C2CB4" w:rsidRPr="00E13BC0" w:rsidRDefault="002C2CB4" w:rsidP="00F60F90">
            <w:pPr>
              <w:pStyle w:val="NoSpacing"/>
              <w:rPr>
                <w:b/>
                <w:color w:val="080C0C"/>
                <w:lang w:val="it-IT"/>
              </w:rPr>
            </w:pPr>
            <w:r w:rsidRPr="00E13BC0">
              <w:rPr>
                <w:b/>
                <w:color w:val="080C0C"/>
                <w:lang w:val="it-IT"/>
              </w:rPr>
              <w:t>Parashtrohen disa pyetje për të nxitur diskutimin:</w:t>
            </w:r>
          </w:p>
          <w:p w14:paraId="32A44590" w14:textId="77777777" w:rsidR="002C2CB4" w:rsidRPr="00E13BC0" w:rsidRDefault="002C2CB4" w:rsidP="00F60F90">
            <w:pPr>
              <w:pStyle w:val="NoSpacing"/>
              <w:rPr>
                <w:b/>
                <w:color w:val="080C0C"/>
                <w:lang w:val="it-IT"/>
              </w:rPr>
            </w:pPr>
            <w:r w:rsidRPr="00E13BC0">
              <w:rPr>
                <w:b/>
                <w:color w:val="080C0C"/>
                <w:lang w:val="it-IT"/>
              </w:rPr>
              <w:t>-</w:t>
            </w:r>
            <w:r w:rsidRPr="00E13BC0">
              <w:rPr>
                <w:b/>
                <w:color w:val="080C0C"/>
                <w:lang w:val="it-IT"/>
              </w:rPr>
              <w:tab/>
              <w:t>Çfarë po shihni në fotografi?</w:t>
            </w:r>
          </w:p>
          <w:p w14:paraId="630D6214" w14:textId="77777777" w:rsidR="002C2CB4" w:rsidRPr="00EA6328" w:rsidRDefault="002C2CB4" w:rsidP="00F60F90">
            <w:pPr>
              <w:pStyle w:val="NoSpacing"/>
              <w:rPr>
                <w:b/>
                <w:color w:val="080C0C"/>
              </w:rPr>
            </w:pPr>
            <w:r w:rsidRPr="00EA6328">
              <w:rPr>
                <w:b/>
                <w:color w:val="080C0C"/>
              </w:rPr>
              <w:t>-</w:t>
            </w:r>
            <w:r w:rsidRPr="00EA6328">
              <w:rPr>
                <w:b/>
                <w:color w:val="080C0C"/>
              </w:rPr>
              <w:tab/>
              <w:t xml:space="preserve">Kush </w:t>
            </w:r>
            <w:proofErr w:type="spellStart"/>
            <w:r w:rsidRPr="00EA6328">
              <w:rPr>
                <w:b/>
                <w:color w:val="080C0C"/>
              </w:rPr>
              <w:t>i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fton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nxënësit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që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të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futen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brenda</w:t>
            </w:r>
            <w:proofErr w:type="spellEnd"/>
            <w:r w:rsidRPr="00EA6328">
              <w:rPr>
                <w:b/>
                <w:color w:val="080C0C"/>
              </w:rPr>
              <w:t>?</w:t>
            </w:r>
          </w:p>
          <w:p w14:paraId="13787F05" w14:textId="77777777" w:rsidR="002C2CB4" w:rsidRPr="00EA6328" w:rsidRDefault="005E7609" w:rsidP="00F60F90">
            <w:pPr>
              <w:pStyle w:val="NoSpacing"/>
              <w:rPr>
                <w:b/>
                <w:color w:val="080C0C"/>
              </w:rPr>
            </w:pPr>
            <w:r w:rsidRPr="005E7609">
              <w:rPr>
                <w:b/>
                <w:noProof/>
                <w:color w:val="080C0C"/>
              </w:rPr>
              <w:drawing>
                <wp:anchor distT="0" distB="0" distL="0" distR="0" simplePos="0" relativeHeight="251718656" behindDoc="0" locked="0" layoutInCell="1" allowOverlap="1" wp14:anchorId="68E0D99B" wp14:editId="1508EBC6">
                  <wp:simplePos x="0" y="0"/>
                  <wp:positionH relativeFrom="page">
                    <wp:posOffset>60325</wp:posOffset>
                  </wp:positionH>
                  <wp:positionV relativeFrom="paragraph">
                    <wp:posOffset>143510</wp:posOffset>
                  </wp:positionV>
                  <wp:extent cx="360234" cy="350110"/>
                  <wp:effectExtent l="0" t="0" r="0" b="0"/>
                  <wp:wrapNone/>
                  <wp:docPr id="58" name="image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68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234" cy="350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="002C2CB4" w:rsidRPr="00EA6328">
              <w:rPr>
                <w:b/>
                <w:color w:val="080C0C"/>
              </w:rPr>
              <w:t>Mendimet</w:t>
            </w:r>
            <w:proofErr w:type="spellEnd"/>
            <w:r w:rsidR="002C2CB4" w:rsidRPr="00EA6328">
              <w:rPr>
                <w:b/>
                <w:color w:val="080C0C"/>
              </w:rPr>
              <w:t xml:space="preserve"> e </w:t>
            </w:r>
            <w:proofErr w:type="spellStart"/>
            <w:r w:rsidR="002C2CB4" w:rsidRPr="00EA6328">
              <w:rPr>
                <w:b/>
                <w:color w:val="080C0C"/>
              </w:rPr>
              <w:t>nxënësve</w:t>
            </w:r>
            <w:proofErr w:type="spellEnd"/>
            <w:r w:rsidR="002C2CB4" w:rsidRPr="00EA6328">
              <w:rPr>
                <w:b/>
                <w:color w:val="080C0C"/>
              </w:rPr>
              <w:t xml:space="preserve"> </w:t>
            </w:r>
            <w:proofErr w:type="spellStart"/>
            <w:r w:rsidR="002C2CB4" w:rsidRPr="00EA6328">
              <w:rPr>
                <w:b/>
                <w:color w:val="080C0C"/>
              </w:rPr>
              <w:t>diskutohen</w:t>
            </w:r>
            <w:proofErr w:type="spellEnd"/>
            <w:r w:rsidR="002C2CB4" w:rsidRPr="00EA6328">
              <w:rPr>
                <w:b/>
                <w:color w:val="080C0C"/>
              </w:rPr>
              <w:t xml:space="preserve"> me </w:t>
            </w:r>
            <w:proofErr w:type="spellStart"/>
            <w:r w:rsidR="002C2CB4" w:rsidRPr="00EA6328">
              <w:rPr>
                <w:b/>
                <w:color w:val="080C0C"/>
              </w:rPr>
              <w:t>klasën</w:t>
            </w:r>
            <w:proofErr w:type="spellEnd"/>
            <w:r w:rsidR="002C2CB4" w:rsidRPr="00EA6328">
              <w:rPr>
                <w:b/>
                <w:color w:val="080C0C"/>
              </w:rPr>
              <w:t>.</w:t>
            </w:r>
          </w:p>
          <w:p w14:paraId="10ADAFEC" w14:textId="77777777" w:rsidR="0032168A" w:rsidRPr="00EA6328" w:rsidRDefault="0032168A" w:rsidP="00F60F90">
            <w:pPr>
              <w:pStyle w:val="NoSpacing"/>
              <w:rPr>
                <w:b/>
                <w:color w:val="080C0C"/>
              </w:rPr>
            </w:pPr>
          </w:p>
          <w:p w14:paraId="7242A0B0" w14:textId="77777777" w:rsidR="005E7609" w:rsidRPr="00EA6328" w:rsidRDefault="005E7609" w:rsidP="00F60F90">
            <w:pPr>
              <w:pStyle w:val="NoSpacing"/>
              <w:rPr>
                <w:b/>
                <w:color w:val="080C0C"/>
              </w:rPr>
            </w:pPr>
          </w:p>
          <w:p w14:paraId="011B635F" w14:textId="77777777" w:rsidR="002C2CB4" w:rsidRPr="00EA6328" w:rsidRDefault="002C2CB4" w:rsidP="00F60F90">
            <w:pPr>
              <w:pStyle w:val="NoSpacing"/>
              <w:rPr>
                <w:b/>
                <w:color w:val="080C0C"/>
              </w:rPr>
            </w:pPr>
            <w:proofErr w:type="spellStart"/>
            <w:r w:rsidRPr="00EA6328">
              <w:rPr>
                <w:b/>
                <w:color w:val="080C0C"/>
              </w:rPr>
              <w:t>Ndërtimi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i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njohurive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dhe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i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shkathtësive</w:t>
            </w:r>
            <w:proofErr w:type="spellEnd"/>
            <w:r w:rsidRPr="00EA6328">
              <w:rPr>
                <w:b/>
                <w:color w:val="080C0C"/>
              </w:rPr>
              <w:t xml:space="preserve">: </w:t>
            </w:r>
            <w:proofErr w:type="spellStart"/>
            <w:r w:rsidRPr="00EA6328">
              <w:rPr>
                <w:b/>
                <w:color w:val="080C0C"/>
              </w:rPr>
              <w:t>Përpunimi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i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përmbajtjes</w:t>
            </w:r>
            <w:proofErr w:type="spellEnd"/>
          </w:p>
          <w:p w14:paraId="12BFE87D" w14:textId="77777777" w:rsidR="002C2CB4" w:rsidRPr="00EA6328" w:rsidRDefault="002C2CB4" w:rsidP="00F60F90">
            <w:pPr>
              <w:pStyle w:val="NoSpacing"/>
              <w:rPr>
                <w:b/>
                <w:color w:val="080C0C"/>
              </w:rPr>
            </w:pPr>
            <w:proofErr w:type="spellStart"/>
            <w:r w:rsidRPr="00EA6328">
              <w:rPr>
                <w:b/>
                <w:color w:val="080C0C"/>
              </w:rPr>
              <w:t>Dëgjim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i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drejtuar</w:t>
            </w:r>
            <w:proofErr w:type="spellEnd"/>
          </w:p>
          <w:p w14:paraId="6746C6FF" w14:textId="77777777" w:rsidR="002C2CB4" w:rsidRPr="00EA6328" w:rsidRDefault="002C2CB4" w:rsidP="00F60F90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Aktiviteti 1: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njoftohen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këngën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që</w:t>
            </w:r>
            <w:proofErr w:type="spellEnd"/>
            <w:r w:rsidRPr="00EA6328">
              <w:rPr>
                <w:color w:val="080C0C"/>
              </w:rPr>
              <w:t xml:space="preserve"> do ta </w:t>
            </w:r>
            <w:proofErr w:type="spellStart"/>
            <w:r w:rsidRPr="00EA6328">
              <w:rPr>
                <w:color w:val="080C0C"/>
              </w:rPr>
              <w:t>mësojnë</w:t>
            </w:r>
            <w:proofErr w:type="spellEnd"/>
            <w:r w:rsidRPr="00EA6328">
              <w:rPr>
                <w:color w:val="080C0C"/>
              </w:rPr>
              <w:t xml:space="preserve">. </w:t>
            </w:r>
            <w:proofErr w:type="spellStart"/>
            <w:r w:rsidRPr="00EA6328">
              <w:rPr>
                <w:color w:val="080C0C"/>
              </w:rPr>
              <w:t>Titulli</w:t>
            </w:r>
            <w:proofErr w:type="spellEnd"/>
            <w:r w:rsidRPr="00EA6328">
              <w:rPr>
                <w:color w:val="080C0C"/>
              </w:rPr>
              <w:t xml:space="preserve"> “Zilja </w:t>
            </w:r>
            <w:proofErr w:type="spellStart"/>
            <w:r w:rsidRPr="00EA6328">
              <w:rPr>
                <w:color w:val="080C0C"/>
              </w:rPr>
              <w:t>jonë</w:t>
            </w:r>
            <w:proofErr w:type="spellEnd"/>
            <w:r w:rsidRPr="00EA6328">
              <w:rPr>
                <w:color w:val="080C0C"/>
              </w:rPr>
              <w:t xml:space="preserve">” </w:t>
            </w:r>
            <w:proofErr w:type="spellStart"/>
            <w:r w:rsidRPr="00EA6328">
              <w:rPr>
                <w:color w:val="080C0C"/>
              </w:rPr>
              <w:t>paraqitet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përmes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projektorit</w:t>
            </w:r>
            <w:proofErr w:type="spellEnd"/>
            <w:r w:rsidRPr="00EA6328">
              <w:rPr>
                <w:color w:val="080C0C"/>
              </w:rPr>
              <w:t xml:space="preserve"> (</w:t>
            </w:r>
            <w:proofErr w:type="spellStart"/>
            <w:r w:rsidRPr="00EA6328">
              <w:rPr>
                <w:color w:val="080C0C"/>
              </w:rPr>
              <w:t>titulli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shkruhet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tabelë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mungesë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projektorit</w:t>
            </w:r>
            <w:proofErr w:type="spellEnd"/>
            <w:r w:rsidRPr="00EA6328">
              <w:rPr>
                <w:color w:val="080C0C"/>
              </w:rPr>
              <w:t>).</w:t>
            </w:r>
          </w:p>
          <w:p w14:paraId="214D03D6" w14:textId="77777777" w:rsidR="002C2CB4" w:rsidRPr="005E7609" w:rsidRDefault="002C2CB4" w:rsidP="00F60F90">
            <w:pPr>
              <w:pStyle w:val="NoSpacing"/>
              <w:rPr>
                <w:color w:val="080C0C"/>
                <w:lang w:val="it-IT"/>
              </w:rPr>
            </w:pPr>
            <w:r w:rsidRPr="005E7609">
              <w:rPr>
                <w:color w:val="080C0C"/>
                <w:lang w:val="it-IT"/>
              </w:rPr>
              <w:t>Pastaj kënga e ndarë në strofa paraqitet në tabelë. Mësohet kënga strofë për strofë.</w:t>
            </w:r>
          </w:p>
          <w:p w14:paraId="2298E6C9" w14:textId="77777777" w:rsidR="002C2CB4" w:rsidRPr="005E7609" w:rsidRDefault="002C2CB4" w:rsidP="00F60F90">
            <w:pPr>
              <w:pStyle w:val="NoSpacing"/>
              <w:rPr>
                <w:color w:val="080C0C"/>
                <w:lang w:val="it-IT"/>
              </w:rPr>
            </w:pPr>
            <w:r w:rsidRPr="005E7609">
              <w:rPr>
                <w:color w:val="080C0C"/>
                <w:lang w:val="it-IT"/>
              </w:rPr>
              <w:t>Aktiviteti 2: Lëshohet kënga në CD dhe dëgjohet me vëmendje interpretimi i këngës.</w:t>
            </w:r>
          </w:p>
          <w:p w14:paraId="5EDA6FC7" w14:textId="77777777" w:rsidR="002C2CB4" w:rsidRPr="005E7609" w:rsidRDefault="002C2CB4" w:rsidP="00F60F90">
            <w:pPr>
              <w:pStyle w:val="NoSpacing"/>
              <w:rPr>
                <w:color w:val="080C0C"/>
                <w:lang w:val="it-IT"/>
              </w:rPr>
            </w:pPr>
            <w:r w:rsidRPr="005E7609">
              <w:rPr>
                <w:color w:val="080C0C"/>
                <w:lang w:val="it-IT"/>
              </w:rPr>
              <w:t>Aktiviteti 3: Njoftohen nxënësit se kënga kën­ dohet sipas rregullave:</w:t>
            </w:r>
          </w:p>
          <w:p w14:paraId="7CFF1F6C" w14:textId="77777777" w:rsidR="002C2CB4" w:rsidRPr="005E7609" w:rsidRDefault="002C2CB4" w:rsidP="00F60F90">
            <w:pPr>
              <w:pStyle w:val="NoSpacing"/>
              <w:rPr>
                <w:color w:val="080C0C"/>
                <w:lang w:val="it-IT"/>
              </w:rPr>
            </w:pPr>
            <w:r w:rsidRPr="005E7609">
              <w:rPr>
                <w:color w:val="080C0C"/>
                <w:lang w:val="it-IT"/>
              </w:rPr>
              <w:t>Një nxënës këndon këngën, kurse nxënësit e tjerë e shoqërojnë me duar.</w:t>
            </w:r>
          </w:p>
          <w:p w14:paraId="62657548" w14:textId="77777777" w:rsidR="002C2CB4" w:rsidRPr="005E7609" w:rsidRDefault="002C2CB4" w:rsidP="00F60F90">
            <w:pPr>
              <w:pStyle w:val="NoSpacing"/>
              <w:rPr>
                <w:color w:val="080C0C"/>
                <w:lang w:val="it-IT"/>
              </w:rPr>
            </w:pPr>
            <w:r w:rsidRPr="005E7609">
              <w:rPr>
                <w:color w:val="080C0C"/>
                <w:lang w:val="it-IT"/>
              </w:rPr>
              <w:t>Nxënësit individualisht dhe në grup këndojnë këngën e mësuar, duke e shoqëruar me zë dhe me duar.</w:t>
            </w:r>
          </w:p>
          <w:p w14:paraId="69513F85" w14:textId="77777777" w:rsidR="002C2CB4" w:rsidRPr="00E13BC0" w:rsidRDefault="002C2CB4" w:rsidP="00F60F90">
            <w:pPr>
              <w:pStyle w:val="NoSpacing"/>
              <w:rPr>
                <w:b/>
                <w:color w:val="080C0C"/>
                <w:lang w:val="it-IT"/>
              </w:rPr>
            </w:pPr>
            <w:r w:rsidRPr="00E13BC0">
              <w:rPr>
                <w:b/>
                <w:color w:val="080C0C"/>
                <w:lang w:val="it-IT"/>
              </w:rPr>
              <w:t>Vlerësimi i nxënësve:</w:t>
            </w:r>
          </w:p>
          <w:p w14:paraId="6CFEAE86" w14:textId="77777777" w:rsidR="002C2CB4" w:rsidRPr="00E13BC0" w:rsidRDefault="002C2CB4" w:rsidP="00F60F90">
            <w:pPr>
              <w:pStyle w:val="NoSpacing"/>
              <w:rPr>
                <w:b/>
                <w:color w:val="080C0C"/>
                <w:lang w:val="it-IT"/>
              </w:rPr>
            </w:pPr>
            <w:r w:rsidRPr="005E7609">
              <w:rPr>
                <w:color w:val="080C0C"/>
                <w:lang w:val="it-IT"/>
              </w:rPr>
              <w:t>Vlerësohen për saktësinë e përgjigjeve, mënyrën e interpretimit të këngës dhe vizualizimin e ditës së parë të shkollës</w:t>
            </w:r>
            <w:r w:rsidRPr="00E13BC0">
              <w:rPr>
                <w:b/>
                <w:color w:val="080C0C"/>
                <w:lang w:val="it-IT"/>
              </w:rPr>
              <w:t>.</w:t>
            </w:r>
          </w:p>
          <w:p w14:paraId="017A4963" w14:textId="77777777" w:rsidR="0032168A" w:rsidRDefault="005E7609" w:rsidP="00F60F90">
            <w:pPr>
              <w:pStyle w:val="NoSpacing"/>
              <w:rPr>
                <w:b/>
                <w:color w:val="080C0C"/>
                <w:lang w:val="it-IT"/>
              </w:rPr>
            </w:pPr>
            <w:r w:rsidRPr="005E7609">
              <w:rPr>
                <w:b/>
                <w:noProof/>
                <w:color w:val="080C0C"/>
              </w:rPr>
              <w:drawing>
                <wp:anchor distT="0" distB="0" distL="0" distR="0" simplePos="0" relativeHeight="251719680" behindDoc="0" locked="0" layoutInCell="1" allowOverlap="1" wp14:anchorId="1249C3F4" wp14:editId="32EF23E2">
                  <wp:simplePos x="0" y="0"/>
                  <wp:positionH relativeFrom="page">
                    <wp:posOffset>287655</wp:posOffset>
                  </wp:positionH>
                  <wp:positionV relativeFrom="paragraph">
                    <wp:posOffset>1718945</wp:posOffset>
                  </wp:positionV>
                  <wp:extent cx="360242" cy="335974"/>
                  <wp:effectExtent l="0" t="0" r="0" b="0"/>
                  <wp:wrapNone/>
                  <wp:docPr id="71" name="image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39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242" cy="3359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4B5E146F" w14:textId="77777777" w:rsidR="003B2E2E" w:rsidRDefault="003B2E2E" w:rsidP="00F60F90">
            <w:pPr>
              <w:pStyle w:val="NoSpacing"/>
              <w:rPr>
                <w:b/>
                <w:color w:val="080C0C"/>
                <w:lang w:val="it-IT"/>
              </w:rPr>
            </w:pPr>
          </w:p>
          <w:p w14:paraId="7342CC60" w14:textId="77777777" w:rsidR="002C2CB4" w:rsidRPr="00E13BC0" w:rsidRDefault="002C2CB4" w:rsidP="00F60F90">
            <w:pPr>
              <w:pStyle w:val="NoSpacing"/>
              <w:rPr>
                <w:b/>
                <w:color w:val="080C0C"/>
                <w:lang w:val="it-IT"/>
              </w:rPr>
            </w:pPr>
            <w:r w:rsidRPr="00E13BC0">
              <w:rPr>
                <w:b/>
                <w:color w:val="080C0C"/>
                <w:lang w:val="it-IT"/>
              </w:rPr>
              <w:lastRenderedPageBreak/>
              <w:t>Detyrë:</w:t>
            </w:r>
          </w:p>
          <w:p w14:paraId="64A77350" w14:textId="77777777" w:rsidR="002C2CB4" w:rsidRDefault="002C2CB4" w:rsidP="00F60F90">
            <w:pPr>
              <w:pStyle w:val="NoSpacing"/>
              <w:rPr>
                <w:color w:val="080C0C"/>
                <w:lang w:val="it-IT"/>
              </w:rPr>
            </w:pPr>
            <w:r w:rsidRPr="00E13BC0">
              <w:rPr>
                <w:b/>
                <w:color w:val="080C0C"/>
                <w:lang w:val="it-IT"/>
              </w:rPr>
              <w:t>Në pentagram të paraqesin këngën me notat muzikore</w:t>
            </w:r>
            <w:r w:rsidRPr="00CA601F">
              <w:rPr>
                <w:color w:val="080C0C"/>
                <w:lang w:val="it-IT"/>
              </w:rPr>
              <w:t>.</w:t>
            </w:r>
            <w:r w:rsidR="0032168A">
              <w:rPr>
                <w:noProof/>
                <w:color w:val="080C0C"/>
              </w:rPr>
              <w:drawing>
                <wp:inline distT="0" distB="0" distL="0" distR="0" wp14:anchorId="1B407071" wp14:editId="122662A4">
                  <wp:extent cx="5779770" cy="1335405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9770" cy="13354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6FFA865" w14:textId="77777777" w:rsidR="0032168A" w:rsidRDefault="0032168A" w:rsidP="00F60F90">
            <w:pPr>
              <w:pStyle w:val="NoSpacing"/>
              <w:rPr>
                <w:color w:val="080C0C"/>
                <w:lang w:val="it-IT"/>
              </w:rPr>
            </w:pPr>
          </w:p>
          <w:p w14:paraId="18EBE67D" w14:textId="77777777" w:rsidR="002C2CB4" w:rsidRPr="00112C98" w:rsidRDefault="002C2CB4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73A8A57F" w14:textId="77777777" w:rsidR="002C2CB4" w:rsidRPr="00FB6E8C" w:rsidRDefault="002C2CB4" w:rsidP="002C2CB4"/>
    <w:p w14:paraId="27E1F0F3" w14:textId="77777777" w:rsidR="002C2CB4" w:rsidRPr="00FB6E8C" w:rsidRDefault="002C2CB4" w:rsidP="002C2CB4"/>
    <w:tbl>
      <w:tblPr>
        <w:tblpPr w:leftFromText="180" w:rightFromText="180" w:vertAnchor="text" w:horzAnchor="margin" w:tblpY="-938"/>
        <w:tblW w:w="115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36"/>
      </w:tblGrid>
      <w:tr w:rsidR="002C2CB4" w:rsidRPr="003E7646" w14:paraId="7774194C" w14:textId="77777777" w:rsidTr="00FC1ADD">
        <w:trPr>
          <w:trHeight w:val="256"/>
        </w:trPr>
        <w:tc>
          <w:tcPr>
            <w:tcW w:w="11536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21E55ED7" w14:textId="77777777" w:rsidR="002C2CB4" w:rsidRPr="003E7646" w:rsidRDefault="002C2CB4" w:rsidP="002C2CB4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2</w:t>
            </w:r>
          </w:p>
        </w:tc>
      </w:tr>
      <w:tr w:rsidR="002C2CB4" w:rsidRPr="00EA6328" w14:paraId="26B42045" w14:textId="77777777" w:rsidTr="00FC1ADD">
        <w:trPr>
          <w:trHeight w:val="472"/>
        </w:trPr>
        <w:tc>
          <w:tcPr>
            <w:tcW w:w="11536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BFB657B" w14:textId="77777777" w:rsidR="002C2CB4" w:rsidRPr="00FB47FE" w:rsidRDefault="002C2CB4" w:rsidP="002C2CB4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3670F6AD" w14:textId="77777777" w:rsidR="002C2CB4" w:rsidRPr="003E7646" w:rsidRDefault="002C2CB4" w:rsidP="002C2CB4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FC1ADD" w:rsidRPr="003E7646" w14:paraId="53657C82" w14:textId="77777777" w:rsidTr="00FC1ADD">
        <w:trPr>
          <w:trHeight w:val="472"/>
        </w:trPr>
        <w:tc>
          <w:tcPr>
            <w:tcW w:w="11536" w:type="dxa"/>
            <w:tcBorders>
              <w:top w:val="single" w:sz="8" w:space="0" w:color="000000"/>
              <w:bottom w:val="single" w:sz="8" w:space="0" w:color="000000"/>
            </w:tcBorders>
          </w:tcPr>
          <w:p w14:paraId="6746AD3D" w14:textId="77777777" w:rsidR="00FC1ADD" w:rsidRDefault="0032168A" w:rsidP="002C2CB4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5A2DAE8" wp14:editId="33B4F25D">
                  <wp:extent cx="2712720" cy="554990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D70E384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Tema: Elementet bazike të gjuhës artistike</w:t>
            </w:r>
          </w:p>
          <w:p w14:paraId="0ED4F714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temës:</w:t>
            </w:r>
          </w:p>
          <w:p w14:paraId="1B176F9E" w14:textId="77777777" w:rsidR="004A408C" w:rsidRPr="00FD5336" w:rsidRDefault="004A408C" w:rsidP="00FD5336">
            <w:pPr>
              <w:pStyle w:val="ListParagraph"/>
              <w:numPr>
                <w:ilvl w:val="0"/>
                <w:numId w:val="15"/>
              </w:num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D533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Njeh notacionin grafik për disa nga vetitë themelore të tingullit muzikor, (lartësitë dhe gjatësitë tingullore).</w:t>
            </w:r>
          </w:p>
          <w:p w14:paraId="6D21C076" w14:textId="77777777" w:rsidR="004A408C" w:rsidRPr="00FD5336" w:rsidRDefault="004A408C" w:rsidP="00FD5336">
            <w:pPr>
              <w:pStyle w:val="ListParagraph"/>
              <w:numPr>
                <w:ilvl w:val="0"/>
                <w:numId w:val="15"/>
              </w:num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D533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Dallon disa dukuri muzikore ritmike e melodike në këngët e kënduara dhe në veprat e dëgjuara.</w:t>
            </w:r>
          </w:p>
          <w:p w14:paraId="42E15452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për kompetencat kryesore të shkallës: I.3; III.4; VI.2.</w:t>
            </w:r>
          </w:p>
          <w:p w14:paraId="596CA587" w14:textId="77777777" w:rsid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e fushës së kurrikulës: 2.1.</w:t>
            </w:r>
          </w:p>
          <w:p w14:paraId="381720C8" w14:textId="77777777" w:rsidR="004A408C" w:rsidRPr="004A408C" w:rsidRDefault="00551C7E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3FC2ABD5" wp14:editId="2A46E040">
                  <wp:extent cx="2713990" cy="552450"/>
                  <wp:effectExtent l="0" t="0" r="0" b="0"/>
                  <wp:docPr id="169" name="Picture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A517258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Njësia mësimore: Tingulli i gjatë dhe tingulli i shkurtër</w:t>
            </w:r>
          </w:p>
          <w:p w14:paraId="519C8411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orës mësimore:</w:t>
            </w:r>
          </w:p>
          <w:p w14:paraId="7C8361CE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Emërton saktë rrokjet e gjata dhe të shkurtra në tekstin e dhënë.</w:t>
            </w:r>
          </w:p>
          <w:p w14:paraId="574C0FAD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Identifikon rrokjet e gjata dhe të shkurtra në këngën e paraqitur.</w:t>
            </w:r>
          </w:p>
          <w:p w14:paraId="1C0232CC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Këndon këngën duke u bazuar në rregullat e këndimit.</w:t>
            </w:r>
          </w:p>
          <w:p w14:paraId="1B637283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Kriteret e suksesit: Përcaktohen me nxënësit në klasë.</w:t>
            </w:r>
          </w:p>
          <w:p w14:paraId="512CBA1F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Burimet, mjetet e konkretizimit dhe materialet mësimore: projektori, laptopi.</w:t>
            </w:r>
          </w:p>
          <w:p w14:paraId="3BED0962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0F8DD171" w14:textId="77777777" w:rsidR="004A408C" w:rsidRPr="004A408C" w:rsidRDefault="0032168A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7C15B0DE" wp14:editId="672F28A3">
                  <wp:extent cx="4533265" cy="371475"/>
                  <wp:effectExtent l="0" t="0" r="635" b="9525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26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EA8918D" w14:textId="77777777" w:rsidR="004A408C" w:rsidRPr="004A408C" w:rsidRDefault="00FD5336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</w:t>
            </w: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1736D5F3" wp14:editId="2DBA91DC">
                  <wp:extent cx="359410" cy="353695"/>
                  <wp:effectExtent l="0" t="0" r="2540" b="8255"/>
                  <wp:docPr id="75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  <w:r w:rsidR="004A408C"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Parashikimi:</w:t>
            </w:r>
          </w:p>
          <w:p w14:paraId="33E49C39" w14:textId="77777777" w:rsidR="004A408C" w:rsidRPr="00FD5336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D533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Përgatitja për të nxënët</w:t>
            </w:r>
          </w:p>
          <w:p w14:paraId="644A13EA" w14:textId="77777777" w:rsidR="004A408C" w:rsidRPr="00FD5336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D533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Diskutim i njohurive paraprake</w:t>
            </w:r>
          </w:p>
          <w:p w14:paraId="08EAF6B7" w14:textId="77777777" w:rsidR="004A408C" w:rsidRPr="00FD5336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D533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Nxënësve u drejtohen pyetjet: Çfarë është tingulli?</w:t>
            </w:r>
          </w:p>
          <w:p w14:paraId="390783E0" w14:textId="77777777" w:rsidR="004A408C" w:rsidRPr="00FD5336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D533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Sa lloje të tingujve kemi? Kur është një tingull i gjatë?</w:t>
            </w:r>
          </w:p>
          <w:p w14:paraId="705B0775" w14:textId="77777777" w:rsidR="004A408C" w:rsidRPr="00FD5336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D533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Kur është një tingull i shkurtër? Diskutohen mendimet e nxënësve.</w:t>
            </w:r>
          </w:p>
          <w:p w14:paraId="6F3A0099" w14:textId="77777777" w:rsidR="004A408C" w:rsidRPr="00FD5336" w:rsidRDefault="0034344D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97A82CE" wp14:editId="1BF90988">
                  <wp:extent cx="359410" cy="347345"/>
                  <wp:effectExtent l="0" t="0" r="2540" b="0"/>
                  <wp:docPr id="290" name="Picture 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4A408C" w:rsidRPr="00FD533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Ndërtimi i njohurive dhe i shkathtësive: Përpunimi i përmbajtjes</w:t>
            </w:r>
          </w:p>
          <w:p w14:paraId="1F35D968" w14:textId="77777777" w:rsidR="004A408C" w:rsidRPr="00FD5336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D533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Dëgjim i drejtuar</w:t>
            </w:r>
          </w:p>
          <w:p w14:paraId="6FE22CF1" w14:textId="77777777" w:rsidR="004A408C" w:rsidRPr="00FD5336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D533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lastRenderedPageBreak/>
              <w:t>Aktiviteti 1: Nxënësit njoftohen me njësinë e re që do ta mësojnë. Titulli “Tingulli i gjatë dhe tingulli i shkurtër” paraqitet përmes projektorit (titulli shkruhet në tabelë në mungesë të projektorit).</w:t>
            </w:r>
          </w:p>
          <w:p w14:paraId="52E3024D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2: Nxënësit kanë për detyrë që të emërtojnë rrokjet e gjata me Na dhe rrokjet e shkurtra me Ni.</w:t>
            </w:r>
          </w:p>
          <w:p w14:paraId="69DC1B69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3: Nxënësit ndahen në dy grupe. Grupi i parë ka për detyrë që të gjejë rrokjet e gjata, kurse grupi i dytë rrokjet e shkurtra.</w:t>
            </w:r>
          </w:p>
          <w:p w14:paraId="3C148A60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4: Njoftohen nxënësit se kënga këndohet sipas rregullave. Grupi i parë këndon melodinë, ndërsa grupi tjetër e shoqëron atë me instrumente ritmike, duartrokitje etj.</w:t>
            </w:r>
          </w:p>
          <w:p w14:paraId="7B0D48AF" w14:textId="77777777" w:rsidR="004A408C" w:rsidRPr="004A408C" w:rsidRDefault="00FD5336" w:rsidP="004A408C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3BEF6113" wp14:editId="696BF85B">
                  <wp:extent cx="359410" cy="335280"/>
                  <wp:effectExtent l="0" t="0" r="2540" b="7620"/>
                  <wp:docPr id="79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352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</w:t>
            </w:r>
            <w:r w:rsidR="004A408C"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Përforcimi:</w:t>
            </w:r>
          </w:p>
          <w:p w14:paraId="47AA4A2D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Konsolidimi i të nxënit</w:t>
            </w:r>
          </w:p>
          <w:p w14:paraId="6AEC69B3" w14:textId="77777777" w:rsidR="004A408C" w:rsidRDefault="004A408C" w:rsidP="004A408C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Te kjo pjesë e orës mësimore, në secilin grup vendoset ushtrimi i përgatitur nga vetë mësuesi/ja. </w:t>
            </w:r>
          </w:p>
          <w:p w14:paraId="0A9FF191" w14:textId="77777777" w:rsidR="004A408C" w:rsidRDefault="004A408C" w:rsidP="004A408C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Nxënësit kanë për detyrë të bëjnë krahasimin e fluturave të vogla me fluturat e mëdha. </w:t>
            </w:r>
          </w:p>
          <w:p w14:paraId="3502ECC4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Nxënësit këndojnë këngën duke u bazuar në vizatimin që kanë para.</w:t>
            </w:r>
          </w:p>
          <w:p w14:paraId="4C41F1AC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E23AED2" wp14:editId="69F6A07A">
                  <wp:extent cx="1865630" cy="1475105"/>
                  <wp:effectExtent l="0" t="0" r="127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5630" cy="14751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8E11E7E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Vlerësohen për saktësinë e përgjigjeve, mënyrën e interpretimit të këngës.</w:t>
            </w:r>
          </w:p>
          <w:p w14:paraId="0F5B746F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Detyrë:</w:t>
            </w:r>
          </w:p>
          <w:p w14:paraId="428E83B1" w14:textId="77777777" w:rsid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4A408C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pentagram të paraqesin këngën me notat muzikore.</w:t>
            </w:r>
          </w:p>
          <w:p w14:paraId="705EEE12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4E02167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357761A1" wp14:editId="3FE93A40">
                  <wp:extent cx="5781040" cy="133350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81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56E1F72" w14:textId="77777777" w:rsidR="004A408C" w:rsidRPr="004A408C" w:rsidRDefault="004A408C" w:rsidP="004A408C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CB926A5" w14:textId="77777777" w:rsidR="00FC1ADD" w:rsidRDefault="00FC1ADD" w:rsidP="002C2CB4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360C2D55" w14:textId="77777777" w:rsidR="00FC1ADD" w:rsidRDefault="00FC1ADD" w:rsidP="002C2CB4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C33E1DC" w14:textId="77777777" w:rsidR="00FC1ADD" w:rsidRDefault="00FC1ADD" w:rsidP="002C2CB4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3D6C6F71" w14:textId="77777777" w:rsidR="00FC1ADD" w:rsidRDefault="00FC1ADD" w:rsidP="002C2CB4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3FC1693" w14:textId="77777777" w:rsidR="00FC1ADD" w:rsidRDefault="00FC1ADD" w:rsidP="002C2CB4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78FAB4AE" w14:textId="77777777" w:rsidR="00FC1ADD" w:rsidRDefault="00FC1ADD" w:rsidP="002C2CB4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44F268A7" w14:textId="77777777" w:rsidR="00FC1ADD" w:rsidRDefault="00FC1ADD" w:rsidP="002C2CB4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22A5A8CF" w14:textId="77777777" w:rsidR="00FC1ADD" w:rsidRDefault="00FC1ADD" w:rsidP="002C2CB4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4849D462" w14:textId="77777777" w:rsidR="00FC1ADD" w:rsidRPr="00FB47FE" w:rsidRDefault="00FC1ADD" w:rsidP="002C2CB4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</w:tc>
      </w:tr>
    </w:tbl>
    <w:p w14:paraId="776656F2" w14:textId="77777777" w:rsidR="002C2CB4" w:rsidRPr="00FB6E8C" w:rsidRDefault="002C2CB4" w:rsidP="002C2CB4"/>
    <w:p w14:paraId="2C228C4F" w14:textId="77777777" w:rsidR="001451F2" w:rsidRPr="00FB6E8C" w:rsidRDefault="001451F2" w:rsidP="001451F2"/>
    <w:p w14:paraId="446D790F" w14:textId="77777777" w:rsidR="001451F2" w:rsidRPr="00FB6E8C" w:rsidRDefault="001451F2" w:rsidP="001451F2"/>
    <w:p w14:paraId="36C9FD6E" w14:textId="77777777" w:rsidR="001451F2" w:rsidRPr="00FB6E8C" w:rsidRDefault="001451F2" w:rsidP="001451F2"/>
    <w:p w14:paraId="7E0C3BA6" w14:textId="77777777" w:rsidR="001451F2" w:rsidRPr="00FB6E8C" w:rsidRDefault="001451F2" w:rsidP="001451F2"/>
    <w:p w14:paraId="36595594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3E7646" w14:paraId="31EC7517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1C34D56D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32168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3</w:t>
            </w:r>
          </w:p>
        </w:tc>
      </w:tr>
      <w:tr w:rsidR="001451F2" w:rsidRPr="00EA6328" w14:paraId="392533C7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5754B990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</w:t>
            </w:r>
            <w:r w:rsidR="00FC1ADD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       Lënda: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Edukatë muzikore</w:t>
            </w:r>
          </w:p>
          <w:p w14:paraId="685FAAB8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EA6328" w14:paraId="1151B547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63403873" w14:textId="77777777" w:rsidR="001451F2" w:rsidRDefault="0089351A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716C7E24" wp14:editId="6A302390">
                  <wp:extent cx="2713990" cy="552450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1C287D8" w14:textId="77777777" w:rsidR="0032168A" w:rsidRP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>Tema: Elementet bazike të gjuhës artistike</w:t>
            </w:r>
          </w:p>
          <w:p w14:paraId="0EE22ACF" w14:textId="77777777" w:rsid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>Rezultatet e të nxënit të temës:</w:t>
            </w:r>
          </w:p>
          <w:p w14:paraId="159109AA" w14:textId="77777777" w:rsidR="0089351A" w:rsidRPr="0089351A" w:rsidRDefault="0089351A" w:rsidP="0089351A">
            <w:pPr>
              <w:pStyle w:val="NoSpacing"/>
              <w:rPr>
                <w:color w:val="080C0C"/>
                <w:lang w:val="it-IT"/>
              </w:rPr>
            </w:pPr>
            <w:r w:rsidRPr="0089351A">
              <w:rPr>
                <w:color w:val="080C0C"/>
                <w:lang w:val="it-IT"/>
              </w:rPr>
              <w:t>Njeh notaci</w:t>
            </w:r>
            <w:r>
              <w:rPr>
                <w:color w:val="080C0C"/>
                <w:lang w:val="it-IT"/>
              </w:rPr>
              <w:t xml:space="preserve">onin grafik për disa nga vetitë  </w:t>
            </w:r>
            <w:r w:rsidRPr="0089351A">
              <w:rPr>
                <w:color w:val="080C0C"/>
                <w:lang w:val="it-IT"/>
              </w:rPr>
              <w:t>themelore të tingullit muzikor (lartësitë dhe gjatësitë tingullore).</w:t>
            </w:r>
          </w:p>
          <w:p w14:paraId="782C76A7" w14:textId="77777777" w:rsidR="0089351A" w:rsidRPr="0089351A" w:rsidRDefault="0089351A" w:rsidP="0089351A">
            <w:pPr>
              <w:pStyle w:val="NoSpacing"/>
              <w:rPr>
                <w:color w:val="080C0C"/>
                <w:lang w:val="it-IT"/>
              </w:rPr>
            </w:pPr>
            <w:r w:rsidRPr="0089351A">
              <w:rPr>
                <w:color w:val="080C0C"/>
                <w:lang w:val="it-IT"/>
              </w:rPr>
              <w:t>Kontributi në rezultatet për kompetencat kryesore të shkallës: II.5; III.4; VI.2.</w:t>
            </w:r>
          </w:p>
          <w:p w14:paraId="5CD0D1D6" w14:textId="77777777" w:rsidR="0089351A" w:rsidRPr="0089351A" w:rsidRDefault="0089351A" w:rsidP="0089351A">
            <w:pPr>
              <w:pStyle w:val="NoSpacing"/>
              <w:rPr>
                <w:color w:val="080C0C"/>
                <w:lang w:val="it-IT"/>
              </w:rPr>
            </w:pPr>
            <w:r w:rsidRPr="0089351A">
              <w:rPr>
                <w:color w:val="080C0C"/>
                <w:lang w:val="it-IT"/>
              </w:rPr>
              <w:t>Kontributi në rezultatet e fushës së kurrikulës: 2.1</w:t>
            </w:r>
            <w:r>
              <w:rPr>
                <w:color w:val="080C0C"/>
                <w:lang w:val="it-IT"/>
              </w:rPr>
              <w:t>.</w:t>
            </w:r>
          </w:p>
          <w:p w14:paraId="520EF19B" w14:textId="77777777" w:rsidR="0089351A" w:rsidRPr="0032168A" w:rsidRDefault="0089351A" w:rsidP="0032168A">
            <w:pPr>
              <w:pStyle w:val="NoSpacing"/>
              <w:rPr>
                <w:color w:val="080C0C"/>
                <w:lang w:val="it-IT"/>
              </w:rPr>
            </w:pPr>
          </w:p>
          <w:p w14:paraId="2257B29C" w14:textId="77777777" w:rsidR="0089351A" w:rsidRPr="0032168A" w:rsidRDefault="0089351A" w:rsidP="003216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53D12826" wp14:editId="19FE15AB">
                  <wp:extent cx="2713990" cy="552450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96BC259" w14:textId="77777777" w:rsidR="0032168A" w:rsidRP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</w:p>
          <w:p w14:paraId="560B823C" w14:textId="77777777" w:rsidR="0032168A" w:rsidRP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>Njësia mësimore: Të rikujtojmë çelësin sol</w:t>
            </w:r>
          </w:p>
          <w:p w14:paraId="12901097" w14:textId="77777777" w:rsidR="0032168A" w:rsidRP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>Rezultate</w:t>
            </w:r>
            <w:r>
              <w:rPr>
                <w:color w:val="080C0C"/>
                <w:lang w:val="it-IT"/>
              </w:rPr>
              <w:t>t e të nxënit të orës mësimore:</w:t>
            </w:r>
          </w:p>
          <w:p w14:paraId="3BD92DB3" w14:textId="77777777" w:rsidR="0032168A" w:rsidRP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 xml:space="preserve"> </w:t>
            </w:r>
          </w:p>
          <w:p w14:paraId="15BAF263" w14:textId="77777777" w:rsidR="0032168A" w:rsidRP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>•</w:t>
            </w:r>
            <w:r w:rsidRPr="0032168A">
              <w:rPr>
                <w:color w:val="080C0C"/>
                <w:lang w:val="it-IT"/>
              </w:rPr>
              <w:tab/>
              <w:t>Bashkon pikat sipas radhës për të formuar çelësin sol.</w:t>
            </w:r>
          </w:p>
          <w:p w14:paraId="3FF188F2" w14:textId="77777777" w:rsidR="0032168A" w:rsidRP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>•</w:t>
            </w:r>
            <w:r w:rsidRPr="0032168A">
              <w:rPr>
                <w:color w:val="080C0C"/>
                <w:lang w:val="it-IT"/>
              </w:rPr>
              <w:tab/>
              <w:t>Krijon çelësin sol me mjete ricikluese.</w:t>
            </w:r>
          </w:p>
          <w:p w14:paraId="301F829B" w14:textId="77777777" w:rsidR="0032168A" w:rsidRP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>•</w:t>
            </w:r>
            <w:r w:rsidRPr="0032168A">
              <w:rPr>
                <w:color w:val="080C0C"/>
                <w:lang w:val="it-IT"/>
              </w:rPr>
              <w:tab/>
              <w:t>Jep mendime të sakta për çelësin sol.</w:t>
            </w:r>
          </w:p>
          <w:p w14:paraId="43E25438" w14:textId="77777777" w:rsidR="0032168A" w:rsidRPr="00EA6328" w:rsidRDefault="0032168A" w:rsidP="0032168A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Kriteret e </w:t>
            </w:r>
            <w:proofErr w:type="spellStart"/>
            <w:r w:rsidRPr="00EA6328">
              <w:rPr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5CC5AF00" w14:textId="77777777" w:rsidR="0032168A" w:rsidRP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>Burimet, mjetet e konkretizimit dhe materialet mësimore: libri, teli, fjongoja, plastika.</w:t>
            </w:r>
          </w:p>
          <w:p w14:paraId="26D777DB" w14:textId="77777777" w:rsid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331DD2C4" w14:textId="77777777" w:rsidR="00CA4F81" w:rsidRPr="0032168A" w:rsidRDefault="00654C7F" w:rsidP="0032168A">
            <w:pPr>
              <w:pStyle w:val="NoSpacing"/>
              <w:rPr>
                <w:color w:val="080C0C"/>
                <w:lang w:val="it-IT"/>
              </w:rPr>
            </w:pPr>
            <w:r w:rsidRPr="00654C7F">
              <w:rPr>
                <w:noProof/>
                <w:color w:val="080C0C"/>
                <w:lang w:val="it-IT"/>
              </w:rPr>
              <w:drawing>
                <wp:anchor distT="0" distB="0" distL="0" distR="0" simplePos="0" relativeHeight="251721728" behindDoc="0" locked="0" layoutInCell="1" allowOverlap="1" wp14:anchorId="43920F1F" wp14:editId="555AF579">
                  <wp:simplePos x="0" y="0"/>
                  <wp:positionH relativeFrom="page">
                    <wp:posOffset>117475</wp:posOffset>
                  </wp:positionH>
                  <wp:positionV relativeFrom="paragraph">
                    <wp:posOffset>368935</wp:posOffset>
                  </wp:positionV>
                  <wp:extent cx="419100" cy="349885"/>
                  <wp:effectExtent l="0" t="0" r="0" b="0"/>
                  <wp:wrapNone/>
                  <wp:docPr id="254" name="image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image24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419100" cy="349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  <w:r w:rsidR="00CA4F81">
              <w:rPr>
                <w:noProof/>
                <w:color w:val="080C0C"/>
              </w:rPr>
              <w:drawing>
                <wp:inline distT="0" distB="0" distL="0" distR="0" wp14:anchorId="1D87FB4D" wp14:editId="04C0725F">
                  <wp:extent cx="4535805" cy="372110"/>
                  <wp:effectExtent l="0" t="0" r="0" b="889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A2B8A9D" w14:textId="77777777" w:rsidR="0032168A" w:rsidRP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</w:p>
          <w:p w14:paraId="1371619C" w14:textId="77777777" w:rsidR="0032168A" w:rsidRPr="00654C7F" w:rsidRDefault="00654C7F" w:rsidP="0032168A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        </w:t>
            </w:r>
            <w:r w:rsidR="0032168A" w:rsidRPr="00654C7F">
              <w:rPr>
                <w:b/>
                <w:color w:val="080C0C"/>
                <w:lang w:val="it-IT"/>
              </w:rPr>
              <w:t>Parashikimi:</w:t>
            </w:r>
          </w:p>
          <w:p w14:paraId="7FBA5677" w14:textId="77777777" w:rsidR="0032168A" w:rsidRP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>Përgatitja për të nxënët</w:t>
            </w:r>
          </w:p>
          <w:p w14:paraId="2A94074C" w14:textId="77777777" w:rsidR="0032168A" w:rsidRP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>Diskutim i njohurive paraprake</w:t>
            </w:r>
          </w:p>
          <w:p w14:paraId="0BE8B006" w14:textId="77777777" w:rsidR="0032168A" w:rsidRP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>Në këtë pjesë të orës mësimore, mësuesi/ja parashtron disa pyetje për të nxitur diskutimin.</w:t>
            </w:r>
          </w:p>
          <w:p w14:paraId="78B59F9B" w14:textId="77777777" w:rsidR="0032168A" w:rsidRP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>Çfarë po shihni në fotografi? Çfarë dini për të?</w:t>
            </w:r>
          </w:p>
          <w:p w14:paraId="6AB8FDCF" w14:textId="77777777" w:rsidR="0032168A" w:rsidRPr="0032168A" w:rsidRDefault="0032168A" w:rsidP="0032168A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>Në cilën fushë fillon?</w:t>
            </w:r>
          </w:p>
          <w:p w14:paraId="55EDDBD1" w14:textId="77777777" w:rsidR="003B2E2E" w:rsidRDefault="003B2E2E" w:rsidP="003B2E2E">
            <w:pPr>
              <w:pStyle w:val="NoSpacing"/>
              <w:rPr>
                <w:color w:val="080C0C"/>
                <w:lang w:val="it-IT"/>
              </w:rPr>
            </w:pPr>
            <w:r w:rsidRPr="0032168A">
              <w:rPr>
                <w:color w:val="080C0C"/>
                <w:lang w:val="it-IT"/>
              </w:rPr>
              <w:t>Mendimet e nxënësve diskutohen me klasën</w:t>
            </w:r>
            <w:r>
              <w:rPr>
                <w:color w:val="080C0C"/>
                <w:lang w:val="it-IT"/>
              </w:rPr>
              <w:t xml:space="preserve">                                                     </w:t>
            </w:r>
            <w:r w:rsidRPr="0032168A">
              <w:rPr>
                <w:color w:val="080C0C"/>
                <w:lang w:val="it-IT"/>
              </w:rPr>
              <w:t>.</w:t>
            </w:r>
          </w:p>
          <w:p w14:paraId="2116D72A" w14:textId="77777777" w:rsidR="003B2E2E" w:rsidRDefault="003B2E2E" w:rsidP="003B2E2E">
            <w:pPr>
              <w:pStyle w:val="NoSpacing"/>
              <w:jc w:val="center"/>
              <w:rPr>
                <w:color w:val="080C0C"/>
                <w:lang w:val="it-IT"/>
              </w:rPr>
            </w:pPr>
          </w:p>
          <w:p w14:paraId="044931DD" w14:textId="77777777" w:rsidR="003B2E2E" w:rsidRDefault="003B2E2E" w:rsidP="003B2E2E">
            <w:pPr>
              <w:widowControl w:val="0"/>
              <w:autoSpaceDE w:val="0"/>
              <w:autoSpaceDN w:val="0"/>
              <w:spacing w:before="120" w:after="0" w:line="213" w:lineRule="auto"/>
              <w:ind w:right="962"/>
              <w:outlineLvl w:val="5"/>
              <w:rPr>
                <w:rFonts w:ascii="Palatino Linotype" w:eastAsia="Palatino Linotype" w:hAnsi="Palatino Linotype" w:cs="Palatino Linotype"/>
                <w:b/>
                <w:bCs/>
                <w:color w:val="231F20"/>
                <w:w w:val="95"/>
                <w:lang w:val="it-IT"/>
              </w:rPr>
            </w:pPr>
            <w:r>
              <w:rPr>
                <w:color w:val="080C0C"/>
                <w:lang w:val="it-IT"/>
              </w:rPr>
              <w:t xml:space="preserve">    </w:t>
            </w:r>
            <w:r w:rsidR="0034344D">
              <w:rPr>
                <w:noProof/>
                <w:color w:val="080C0C"/>
              </w:rPr>
              <w:drawing>
                <wp:inline distT="0" distB="0" distL="0" distR="0" wp14:anchorId="65F05F3B" wp14:editId="51824787">
                  <wp:extent cx="359410" cy="347345"/>
                  <wp:effectExtent l="0" t="0" r="2540" b="0"/>
                  <wp:docPr id="291" name="Picture 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34344D">
              <w:rPr>
                <w:color w:val="080C0C"/>
                <w:lang w:val="it-IT"/>
              </w:rPr>
              <w:t xml:space="preserve">   </w:t>
            </w:r>
            <w:r>
              <w:rPr>
                <w:color w:val="080C0C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Pr="003B2E2E">
              <w:rPr>
                <w:rFonts w:ascii="Palatino Linotype" w:eastAsia="Palatino Linotype" w:hAnsi="Palatino Linotype" w:cs="Palatino Linotype"/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b/>
                <w:bCs/>
                <w:color w:val="231F20"/>
                <w:w w:val="95"/>
                <w:lang w:val="it-IT"/>
              </w:rPr>
              <w:t>Përpunimi</w:t>
            </w:r>
            <w:r w:rsidRPr="003B2E2E">
              <w:rPr>
                <w:rFonts w:ascii="Palatino Linotype" w:eastAsia="Palatino Linotype" w:hAnsi="Palatino Linotype" w:cs="Palatino Linotype"/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b/>
                <w:bCs/>
                <w:color w:val="231F20"/>
                <w:w w:val="95"/>
                <w:lang w:val="it-IT"/>
              </w:rPr>
              <w:t>i</w:t>
            </w:r>
            <w:r w:rsidRPr="003B2E2E">
              <w:rPr>
                <w:rFonts w:ascii="Palatino Linotype" w:eastAsia="Palatino Linotype" w:hAnsi="Palatino Linotype" w:cs="Palatino Linotype"/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>
              <w:rPr>
                <w:rFonts w:ascii="Palatino Linotype" w:eastAsia="Palatino Linotype" w:hAnsi="Palatino Linotype" w:cs="Palatino Linotype"/>
                <w:b/>
                <w:bCs/>
                <w:color w:val="231F20"/>
                <w:w w:val="95"/>
                <w:lang w:val="it-IT"/>
              </w:rPr>
              <w:t>përmbajtj</w:t>
            </w:r>
          </w:p>
          <w:p w14:paraId="070AA954" w14:textId="77777777" w:rsidR="003B2E2E" w:rsidRPr="003B2E2E" w:rsidRDefault="003B2E2E" w:rsidP="003B2E2E">
            <w:pPr>
              <w:widowControl w:val="0"/>
              <w:autoSpaceDE w:val="0"/>
              <w:autoSpaceDN w:val="0"/>
              <w:spacing w:before="120" w:after="0" w:line="213" w:lineRule="auto"/>
              <w:ind w:right="962"/>
              <w:outlineLvl w:val="5"/>
              <w:rPr>
                <w:rFonts w:ascii="Palatino Linotype" w:eastAsia="Palatino Linotype" w:hAnsi="Palatino Linotype" w:cs="Palatino Linotype"/>
                <w:b/>
                <w:bCs/>
                <w:lang w:val="it-IT"/>
              </w:rPr>
            </w:pPr>
            <w:r w:rsidRPr="003B2E2E">
              <w:rPr>
                <w:rFonts w:ascii="Palatino Linotype" w:eastAsia="Palatino Linotype" w:hAnsi="Palatino Linotype" w:cs="Palatino Linotype"/>
                <w:i/>
                <w:color w:val="231F20"/>
                <w:spacing w:val="-1"/>
                <w:lang w:val="it-IT"/>
              </w:rPr>
              <w:t>Dëgjim</w:t>
            </w:r>
            <w:r w:rsidRPr="003B2E2E">
              <w:rPr>
                <w:rFonts w:ascii="Palatino Linotype" w:eastAsia="Palatino Linotype" w:hAnsi="Palatino Linotype" w:cs="Palatino Linotype"/>
                <w:i/>
                <w:color w:val="231F20"/>
                <w:spacing w:val="-13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i/>
                <w:color w:val="231F20"/>
                <w:spacing w:val="-1"/>
                <w:lang w:val="it-IT"/>
              </w:rPr>
              <w:t>i</w:t>
            </w:r>
            <w:r w:rsidRPr="003B2E2E">
              <w:rPr>
                <w:rFonts w:ascii="Palatino Linotype" w:eastAsia="Palatino Linotype" w:hAnsi="Palatino Linotype" w:cs="Palatino Linotype"/>
                <w:i/>
                <w:color w:val="231F20"/>
                <w:spacing w:val="-12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i/>
                <w:color w:val="231F20"/>
                <w:spacing w:val="-1"/>
                <w:lang w:val="it-IT"/>
              </w:rPr>
              <w:t>drejtuar</w:t>
            </w:r>
          </w:p>
          <w:p w14:paraId="3F0EBE47" w14:textId="77777777" w:rsidR="003B2E2E" w:rsidRPr="003B2E2E" w:rsidRDefault="003B2E2E" w:rsidP="003B2E2E">
            <w:pPr>
              <w:widowControl w:val="0"/>
              <w:autoSpaceDE w:val="0"/>
              <w:autoSpaceDN w:val="0"/>
              <w:spacing w:before="256" w:after="0" w:line="213" w:lineRule="auto"/>
              <w:ind w:right="938"/>
              <w:rPr>
                <w:rFonts w:ascii="Palatino Linotype" w:eastAsia="Palatino Linotype" w:hAnsi="Palatino Linotype" w:cs="Palatino Linotype"/>
                <w:lang w:val="it-IT"/>
              </w:rPr>
            </w:pP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Në këtë pjesë të orës mësimore nxënësit mësojnë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1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për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historikun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e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çelësit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muzikor.</w:t>
            </w:r>
          </w:p>
          <w:p w14:paraId="33A67D90" w14:textId="77777777" w:rsidR="003B2E2E" w:rsidRPr="003B2E2E" w:rsidRDefault="003B2E2E" w:rsidP="003B2E2E">
            <w:pPr>
              <w:widowControl w:val="0"/>
              <w:autoSpaceDE w:val="0"/>
              <w:autoSpaceDN w:val="0"/>
              <w:spacing w:before="264" w:after="0" w:line="213" w:lineRule="auto"/>
              <w:ind w:right="938"/>
              <w:rPr>
                <w:rFonts w:ascii="Palatino Linotype" w:eastAsia="Palatino Linotype" w:hAnsi="Palatino Linotype" w:cs="Palatino Linotype"/>
                <w:lang w:val="it-IT"/>
              </w:rPr>
            </w:pPr>
            <w:r w:rsidRPr="003B2E2E">
              <w:rPr>
                <w:rFonts w:ascii="Palatino Linotype" w:eastAsia="Palatino Linotype" w:hAnsi="Palatino Linotype" w:cs="Palatino Linotype"/>
                <w:b/>
                <w:color w:val="231F20"/>
                <w:w w:val="95"/>
                <w:lang w:val="it-IT"/>
              </w:rPr>
              <w:t>Aktviteti 1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: Nxënësit mësojnë për historikun e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lang w:val="it-IT"/>
              </w:rPr>
              <w:t>çelësit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9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lang w:val="it-IT"/>
              </w:rPr>
              <w:t>muzikor.</w:t>
            </w:r>
          </w:p>
          <w:p w14:paraId="152BDA00" w14:textId="77777777" w:rsidR="003B2E2E" w:rsidRPr="003B2E2E" w:rsidRDefault="003B2E2E" w:rsidP="003B2E2E">
            <w:pPr>
              <w:widowControl w:val="0"/>
              <w:autoSpaceDE w:val="0"/>
              <w:autoSpaceDN w:val="0"/>
              <w:spacing w:before="264" w:after="0" w:line="213" w:lineRule="auto"/>
              <w:ind w:right="937"/>
              <w:rPr>
                <w:rFonts w:ascii="Palatino Linotype" w:eastAsia="Palatino Linotype" w:hAnsi="Palatino Linotype" w:cs="Palatino Linotype"/>
                <w:lang w:val="it-IT"/>
              </w:rPr>
            </w:pPr>
            <w:r w:rsidRPr="003B2E2E">
              <w:rPr>
                <w:rFonts w:ascii="Palatino Linotype" w:eastAsia="Palatino Linotype" w:hAnsi="Palatino Linotype" w:cs="Palatino Linotype"/>
                <w:b/>
                <w:color w:val="231F20"/>
                <w:spacing w:val="-1"/>
                <w:w w:val="90"/>
                <w:lang w:val="it-IT"/>
              </w:rPr>
              <w:t>Aktiviteti</w:t>
            </w:r>
            <w:r w:rsidRPr="003B2E2E">
              <w:rPr>
                <w:rFonts w:ascii="Palatino Linotype" w:eastAsia="Palatino Linotype" w:hAnsi="Palatino Linotype" w:cs="Palatino Linotype"/>
                <w:b/>
                <w:color w:val="231F20"/>
                <w:spacing w:val="-8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b/>
                <w:color w:val="231F20"/>
                <w:w w:val="90"/>
                <w:lang w:val="it-IT"/>
              </w:rPr>
              <w:t>2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: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5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Secilit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nxënës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5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6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mënyrë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5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individuale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i shpërndahet ushtrimi i përgatitur. Detyrë e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1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nxënësve është që, duke bashkuar numrat, të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1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lang w:val="it-IT"/>
              </w:rPr>
              <w:t>zbulojnë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12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lang w:val="it-IT"/>
              </w:rPr>
              <w:t>çelësin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12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lang w:val="it-IT"/>
              </w:rPr>
              <w:t>muzikor.</w:t>
            </w:r>
          </w:p>
          <w:p w14:paraId="4E56FFED" w14:textId="77777777" w:rsidR="003B2E2E" w:rsidRPr="003B2E2E" w:rsidRDefault="003B2E2E" w:rsidP="003B2E2E">
            <w:pPr>
              <w:widowControl w:val="0"/>
              <w:autoSpaceDE w:val="0"/>
              <w:autoSpaceDN w:val="0"/>
              <w:spacing w:before="263" w:after="0" w:line="213" w:lineRule="auto"/>
              <w:ind w:right="938"/>
              <w:rPr>
                <w:rFonts w:ascii="Palatino Linotype" w:eastAsia="Palatino Linotype" w:hAnsi="Palatino Linotype" w:cs="Palatino Linotype"/>
                <w:lang w:val="it-IT"/>
              </w:rPr>
            </w:pPr>
            <w:r w:rsidRPr="003B2E2E">
              <w:rPr>
                <w:rFonts w:ascii="Palatino Linotype" w:eastAsia="Palatino Linotype" w:hAnsi="Palatino Linotype" w:cs="Palatino Linotype"/>
                <w:b/>
                <w:color w:val="231F20"/>
                <w:spacing w:val="-2"/>
                <w:w w:val="95"/>
                <w:lang w:val="it-IT"/>
              </w:rPr>
              <w:t xml:space="preserve">Aktiviteti </w:t>
            </w:r>
            <w:r w:rsidRPr="003B2E2E">
              <w:rPr>
                <w:rFonts w:ascii="Palatino Linotype" w:eastAsia="Palatino Linotype" w:hAnsi="Palatino Linotype" w:cs="Palatino Linotype"/>
                <w:b/>
                <w:color w:val="231F20"/>
                <w:spacing w:val="-1"/>
                <w:w w:val="95"/>
                <w:lang w:val="it-IT"/>
              </w:rPr>
              <w:t>3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1"/>
                <w:w w:val="95"/>
                <w:lang w:val="it-IT"/>
              </w:rPr>
              <w:t>: Nxënësit punojnë çelësin muzikor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me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mjete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ricikluese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që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i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kanë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sjellë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nga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shtëpia.</w:t>
            </w:r>
          </w:p>
          <w:p w14:paraId="7AA4FD56" w14:textId="77777777" w:rsidR="003B2E2E" w:rsidRPr="003B2E2E" w:rsidRDefault="003B2E2E" w:rsidP="003B2E2E">
            <w:pPr>
              <w:widowControl w:val="0"/>
              <w:autoSpaceDE w:val="0"/>
              <w:autoSpaceDN w:val="0"/>
              <w:spacing w:after="0" w:line="271" w:lineRule="exact"/>
              <w:jc w:val="both"/>
              <w:rPr>
                <w:rFonts w:ascii="Palatino Linotype" w:eastAsia="Palatino Linotype" w:hAnsi="Palatino Linotype" w:cs="Palatino Linotype"/>
                <w:lang w:val="it-IT"/>
              </w:rPr>
            </w:pP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Zgjidhet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1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punimi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1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më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2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i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1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mirë.</w:t>
            </w:r>
          </w:p>
          <w:p w14:paraId="2697CF12" w14:textId="77777777" w:rsidR="003B2E2E" w:rsidRDefault="003B2E2E" w:rsidP="003B2E2E">
            <w:pPr>
              <w:widowControl w:val="0"/>
              <w:autoSpaceDE w:val="0"/>
              <w:autoSpaceDN w:val="0"/>
              <w:spacing w:before="248" w:after="0" w:line="280" w:lineRule="exact"/>
              <w:ind w:left="6472"/>
              <w:outlineLvl w:val="5"/>
              <w:rPr>
                <w:rFonts w:ascii="Palatino Linotype" w:eastAsia="Palatino Linotype" w:hAnsi="Palatino Linotype" w:cs="Palatino Linotype"/>
                <w:b/>
                <w:bCs/>
                <w:color w:val="231F20"/>
                <w:lang w:val="it-IT"/>
              </w:rPr>
            </w:pPr>
          </w:p>
          <w:p w14:paraId="28EF9EB6" w14:textId="77777777" w:rsidR="003B2E2E" w:rsidRDefault="003B2E2E" w:rsidP="003B2E2E">
            <w:pPr>
              <w:widowControl w:val="0"/>
              <w:autoSpaceDE w:val="0"/>
              <w:autoSpaceDN w:val="0"/>
              <w:spacing w:before="248" w:after="0" w:line="280" w:lineRule="exact"/>
              <w:ind w:left="6472"/>
              <w:outlineLvl w:val="5"/>
              <w:rPr>
                <w:rFonts w:ascii="Palatino Linotype" w:eastAsia="Palatino Linotype" w:hAnsi="Palatino Linotype" w:cs="Palatino Linotype"/>
                <w:b/>
                <w:bCs/>
                <w:color w:val="231F20"/>
                <w:lang w:val="it-IT"/>
              </w:rPr>
            </w:pPr>
          </w:p>
          <w:p w14:paraId="0BA8764D" w14:textId="77777777" w:rsidR="003B2E2E" w:rsidRDefault="003B2E2E" w:rsidP="003B2E2E">
            <w:pPr>
              <w:widowControl w:val="0"/>
              <w:autoSpaceDE w:val="0"/>
              <w:autoSpaceDN w:val="0"/>
              <w:spacing w:before="248" w:after="0" w:line="280" w:lineRule="exact"/>
              <w:outlineLvl w:val="5"/>
              <w:rPr>
                <w:rFonts w:ascii="Palatino Linotype" w:eastAsia="Palatino Linotype" w:hAnsi="Palatino Linotype" w:cs="Palatino Linotype"/>
                <w:b/>
                <w:bCs/>
                <w:color w:val="231F20"/>
                <w:lang w:val="it-IT"/>
              </w:rPr>
            </w:pPr>
            <w:r>
              <w:rPr>
                <w:rFonts w:ascii="Palatino Linotype" w:eastAsia="Palatino Linotype" w:hAnsi="Palatino Linotype" w:cs="Palatino Linotype"/>
                <w:b/>
                <w:bCs/>
                <w:color w:val="231F20"/>
                <w:lang w:val="it-IT"/>
              </w:rPr>
              <w:lastRenderedPageBreak/>
              <w:t xml:space="preserve">             </w:t>
            </w:r>
          </w:p>
          <w:p w14:paraId="58CF14B4" w14:textId="77777777" w:rsidR="003B2E2E" w:rsidRDefault="003B2E2E" w:rsidP="003B2E2E">
            <w:pPr>
              <w:widowControl w:val="0"/>
              <w:autoSpaceDE w:val="0"/>
              <w:autoSpaceDN w:val="0"/>
              <w:spacing w:before="248" w:after="0" w:line="280" w:lineRule="exact"/>
              <w:outlineLvl w:val="5"/>
              <w:rPr>
                <w:rFonts w:ascii="Palatino Linotype" w:eastAsia="Palatino Linotype" w:hAnsi="Palatino Linotype" w:cs="Palatino Linotype"/>
                <w:b/>
                <w:bCs/>
                <w:color w:val="231F20"/>
                <w:lang w:val="it-IT"/>
              </w:rPr>
            </w:pPr>
          </w:p>
          <w:p w14:paraId="1B5A2817" w14:textId="77777777" w:rsidR="003B2E2E" w:rsidRDefault="003B2E2E" w:rsidP="003B2E2E">
            <w:pPr>
              <w:widowControl w:val="0"/>
              <w:autoSpaceDE w:val="0"/>
              <w:autoSpaceDN w:val="0"/>
              <w:spacing w:before="248" w:after="0" w:line="280" w:lineRule="exact"/>
              <w:outlineLvl w:val="5"/>
              <w:rPr>
                <w:rFonts w:ascii="Palatino Linotype" w:eastAsia="Palatino Linotype" w:hAnsi="Palatino Linotype" w:cs="Palatino Linotype"/>
                <w:b/>
                <w:bCs/>
                <w:color w:val="231F20"/>
                <w:lang w:val="it-IT"/>
              </w:rPr>
            </w:pPr>
            <w:r w:rsidRPr="003B2E2E">
              <w:rPr>
                <w:rFonts w:ascii="Palatino Linotype" w:eastAsia="Palatino Linotype" w:hAnsi="Palatino Linotype" w:cs="Palatino Linotype"/>
                <w:b/>
                <w:bCs/>
                <w:noProof/>
              </w:rPr>
              <w:drawing>
                <wp:anchor distT="0" distB="0" distL="0" distR="0" simplePos="0" relativeHeight="251660288" behindDoc="0" locked="0" layoutInCell="1" allowOverlap="1" wp14:anchorId="0DFEF1DE" wp14:editId="089193BD">
                  <wp:simplePos x="0" y="0"/>
                  <wp:positionH relativeFrom="page">
                    <wp:posOffset>3189</wp:posOffset>
                  </wp:positionH>
                  <wp:positionV relativeFrom="paragraph">
                    <wp:posOffset>123190</wp:posOffset>
                  </wp:positionV>
                  <wp:extent cx="426720" cy="335791"/>
                  <wp:effectExtent l="0" t="0" r="0" b="7620"/>
                  <wp:wrapNone/>
                  <wp:docPr id="40" name="image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39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720" cy="335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Palatino Linotype" w:eastAsia="Palatino Linotype" w:hAnsi="Palatino Linotype" w:cs="Palatino Linotype"/>
                <w:b/>
                <w:bCs/>
                <w:color w:val="231F20"/>
                <w:lang w:val="it-IT"/>
              </w:rPr>
              <w:t xml:space="preserve">           Përforcim</w:t>
            </w:r>
          </w:p>
          <w:p w14:paraId="6CC0C701" w14:textId="77777777" w:rsidR="003B2E2E" w:rsidRDefault="003B2E2E" w:rsidP="003B2E2E">
            <w:pPr>
              <w:widowControl w:val="0"/>
              <w:autoSpaceDE w:val="0"/>
              <w:autoSpaceDN w:val="0"/>
              <w:spacing w:before="248" w:after="0" w:line="280" w:lineRule="exact"/>
              <w:outlineLvl w:val="5"/>
              <w:rPr>
                <w:rFonts w:ascii="Palatino Linotype" w:eastAsia="Palatino Linotype" w:hAnsi="Palatino Linotype" w:cs="Palatino Linotype"/>
                <w:b/>
                <w:color w:val="231F20"/>
                <w:w w:val="90"/>
                <w:lang w:val="it-IT"/>
              </w:rPr>
            </w:pPr>
            <w:r>
              <w:rPr>
                <w:rFonts w:ascii="Palatino Linotype" w:eastAsia="Palatino Linotype" w:hAnsi="Palatino Linotype" w:cs="Palatino Linotype"/>
                <w:b/>
                <w:color w:val="231F20"/>
                <w:w w:val="90"/>
                <w:lang w:val="it-IT"/>
              </w:rPr>
              <w:t>Konsolidimi i të nxëni</w:t>
            </w:r>
          </w:p>
          <w:p w14:paraId="3A9F6A99" w14:textId="77777777" w:rsidR="003B2E2E" w:rsidRDefault="003B2E2E" w:rsidP="003B2E2E">
            <w:pPr>
              <w:widowControl w:val="0"/>
              <w:autoSpaceDE w:val="0"/>
              <w:autoSpaceDN w:val="0"/>
              <w:spacing w:before="248" w:after="0" w:line="280" w:lineRule="exact"/>
              <w:outlineLvl w:val="5"/>
              <w:rPr>
                <w:rFonts w:ascii="Palatino Linotype" w:eastAsia="Palatino Linotype" w:hAnsi="Palatino Linotype" w:cs="Palatino Linotype"/>
                <w:b/>
                <w:bCs/>
                <w:lang w:val="it-IT"/>
              </w:rPr>
            </w:pP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1"/>
                <w:w w:val="95"/>
                <w:lang w:val="it-IT"/>
              </w:rPr>
              <w:t xml:space="preserve">Pas mbarimit të punës, krijimet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ekspozohen në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grupe. Secili nxënës bën shpjegimin e krijimit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1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të tij, duke folur me gjuhë të thjeshtë artistike.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1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eçohen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punimet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më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8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të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7"/>
                <w:w w:val="95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bukura.</w:t>
            </w:r>
          </w:p>
          <w:p w14:paraId="10C94587" w14:textId="77777777" w:rsidR="003B2E2E" w:rsidRPr="003B2E2E" w:rsidRDefault="003B2E2E" w:rsidP="003B2E2E">
            <w:pPr>
              <w:widowControl w:val="0"/>
              <w:autoSpaceDE w:val="0"/>
              <w:autoSpaceDN w:val="0"/>
              <w:spacing w:before="248" w:after="0" w:line="280" w:lineRule="exact"/>
              <w:outlineLvl w:val="5"/>
              <w:rPr>
                <w:rFonts w:ascii="Palatino Linotype" w:eastAsia="Palatino Linotype" w:hAnsi="Palatino Linotype" w:cs="Palatino Linotype"/>
                <w:b/>
                <w:bCs/>
                <w:lang w:val="it-IT"/>
              </w:rPr>
            </w:pP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Vlerësohen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për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saktësinë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e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përshkrimit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të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1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çelësit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muzikor.</w:t>
            </w:r>
          </w:p>
          <w:p w14:paraId="147D0CA2" w14:textId="77777777" w:rsidR="003B2E2E" w:rsidRPr="003B2E2E" w:rsidRDefault="003B2E2E" w:rsidP="003B2E2E">
            <w:pPr>
              <w:widowControl w:val="0"/>
              <w:autoSpaceDE w:val="0"/>
              <w:autoSpaceDN w:val="0"/>
              <w:spacing w:before="30" w:after="0" w:line="240" w:lineRule="auto"/>
              <w:outlineLvl w:val="5"/>
              <w:rPr>
                <w:rFonts w:ascii="Palatino Linotype" w:eastAsia="Palatino Linotype" w:hAnsi="Palatino Linotype" w:cs="Palatino Linotype"/>
                <w:b/>
                <w:bCs/>
                <w:lang w:val="it-IT"/>
              </w:rPr>
            </w:pPr>
            <w:r w:rsidRPr="003B2E2E">
              <w:rPr>
                <w:rFonts w:ascii="Palatino Linotype" w:eastAsia="Palatino Linotype" w:hAnsi="Palatino Linotype" w:cs="Palatino Linotype"/>
                <w:b/>
                <w:bCs/>
                <w:color w:val="231F20"/>
                <w:lang w:val="it-IT"/>
              </w:rPr>
              <w:t>Detyrë:</w:t>
            </w:r>
          </w:p>
          <w:p w14:paraId="1C5A6C5C" w14:textId="77777777" w:rsidR="003B2E2E" w:rsidRPr="003B2E2E" w:rsidRDefault="003B2E2E" w:rsidP="003B2E2E">
            <w:pPr>
              <w:widowControl w:val="0"/>
              <w:autoSpaceDE w:val="0"/>
              <w:autoSpaceDN w:val="0"/>
              <w:spacing w:before="23" w:after="0" w:line="240" w:lineRule="auto"/>
              <w:rPr>
                <w:rFonts w:ascii="Palatino Linotype" w:eastAsia="Palatino Linotype" w:hAnsi="Palatino Linotype" w:cs="Palatino Linotype"/>
                <w:lang w:val="it-IT"/>
              </w:rPr>
            </w:pP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pentagram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të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paraqesin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notat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4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dhe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çelësin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spacing w:val="-3"/>
                <w:w w:val="90"/>
                <w:lang w:val="it-IT"/>
              </w:rPr>
              <w:t xml:space="preserve"> </w:t>
            </w:r>
            <w:r w:rsidRPr="003B2E2E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muzikor.</w:t>
            </w:r>
          </w:p>
          <w:p w14:paraId="53FBC02A" w14:textId="77777777" w:rsidR="003B2E2E" w:rsidRPr="003B2E2E" w:rsidRDefault="003B2E2E" w:rsidP="003B2E2E">
            <w:pPr>
              <w:widowControl w:val="0"/>
              <w:autoSpaceDE w:val="0"/>
              <w:autoSpaceDN w:val="0"/>
              <w:spacing w:before="9" w:after="0" w:line="240" w:lineRule="auto"/>
              <w:rPr>
                <w:rFonts w:ascii="Palatino Linotype" w:eastAsia="Palatino Linotype" w:hAnsi="Palatino Linotype" w:cs="Palatino Linotype"/>
                <w:sz w:val="20"/>
                <w:lang w:val="it-IT"/>
              </w:rPr>
            </w:pPr>
            <w:r w:rsidRPr="003B2E2E">
              <w:rPr>
                <w:rFonts w:ascii="Palatino Linotype" w:eastAsia="Palatino Linotype" w:hAnsi="Palatino Linotype" w:cs="Palatino Linotype"/>
                <w:noProof/>
              </w:rPr>
              <mc:AlternateContent>
                <mc:Choice Requires="wpg">
                  <w:drawing>
                    <wp:anchor distT="0" distB="0" distL="0" distR="0" simplePos="0" relativeHeight="251663360" behindDoc="1" locked="0" layoutInCell="1" allowOverlap="1" wp14:anchorId="53DD7514" wp14:editId="71E15BAD">
                      <wp:simplePos x="0" y="0"/>
                      <wp:positionH relativeFrom="page">
                        <wp:posOffset>98735</wp:posOffset>
                      </wp:positionH>
                      <wp:positionV relativeFrom="paragraph">
                        <wp:posOffset>358775</wp:posOffset>
                      </wp:positionV>
                      <wp:extent cx="6836101" cy="1322705"/>
                      <wp:effectExtent l="0" t="0" r="3175" b="10795"/>
                      <wp:wrapTopAndBottom/>
                      <wp:docPr id="41" name="Group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836101" cy="1322705"/>
                                <a:chOff x="1735" y="881"/>
                                <a:chExt cx="9188" cy="208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2" name="Picture 1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837" y="881"/>
                                  <a:ext cx="9086" cy="2083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43" name="AutoShape 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37" y="2000"/>
                                  <a:ext cx="8498" cy="277"/>
                                </a:xfrm>
                                <a:custGeom>
                                  <a:avLst/>
                                  <a:gdLst>
                                    <a:gd name="T0" fmla="+- 0 10530 2037"/>
                                    <a:gd name="T1" fmla="*/ T0 w 8498"/>
                                    <a:gd name="T2" fmla="+- 0 2013 2001"/>
                                    <a:gd name="T3" fmla="*/ 2013 h 277"/>
                                    <a:gd name="T4" fmla="+- 0 10530 2037"/>
                                    <a:gd name="T5" fmla="*/ T4 w 8498"/>
                                    <a:gd name="T6" fmla="+- 0 2001 2001"/>
                                    <a:gd name="T7" fmla="*/ 2001 h 277"/>
                                    <a:gd name="T8" fmla="+- 0 2037 2037"/>
                                    <a:gd name="T9" fmla="*/ T8 w 8498"/>
                                    <a:gd name="T10" fmla="+- 0 2012 2001"/>
                                    <a:gd name="T11" fmla="*/ 2012 h 277"/>
                                    <a:gd name="T12" fmla="+- 0 2037 2037"/>
                                    <a:gd name="T13" fmla="*/ T12 w 8498"/>
                                    <a:gd name="T14" fmla="+- 0 2024 2001"/>
                                    <a:gd name="T15" fmla="*/ 2024 h 277"/>
                                    <a:gd name="T16" fmla="+- 0 10530 2037"/>
                                    <a:gd name="T17" fmla="*/ T16 w 8498"/>
                                    <a:gd name="T18" fmla="+- 0 2013 2001"/>
                                    <a:gd name="T19" fmla="*/ 2013 h 277"/>
                                    <a:gd name="T20" fmla="+- 0 10535 2037"/>
                                    <a:gd name="T21" fmla="*/ T20 w 8498"/>
                                    <a:gd name="T22" fmla="+- 0 2267 2001"/>
                                    <a:gd name="T23" fmla="*/ 2267 h 277"/>
                                    <a:gd name="T24" fmla="+- 0 10535 2037"/>
                                    <a:gd name="T25" fmla="*/ T24 w 8498"/>
                                    <a:gd name="T26" fmla="+- 0 2254 2001"/>
                                    <a:gd name="T27" fmla="*/ 2254 h 277"/>
                                    <a:gd name="T28" fmla="+- 0 2043 2037"/>
                                    <a:gd name="T29" fmla="*/ T28 w 8498"/>
                                    <a:gd name="T30" fmla="+- 0 2265 2001"/>
                                    <a:gd name="T31" fmla="*/ 2265 h 277"/>
                                    <a:gd name="T32" fmla="+- 0 2043 2037"/>
                                    <a:gd name="T33" fmla="*/ T32 w 8498"/>
                                    <a:gd name="T34" fmla="+- 0 2277 2001"/>
                                    <a:gd name="T35" fmla="*/ 2277 h 277"/>
                                    <a:gd name="T36" fmla="+- 0 10535 2037"/>
                                    <a:gd name="T37" fmla="*/ T36 w 8498"/>
                                    <a:gd name="T38" fmla="+- 0 2267 2001"/>
                                    <a:gd name="T39" fmla="*/ 2267 h 277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</a:cxnLst>
                                  <a:rect l="0" t="0" r="r" b="b"/>
                                  <a:pathLst>
                                    <a:path w="8498" h="277">
                                      <a:moveTo>
                                        <a:pt x="8493" y="12"/>
                                      </a:moveTo>
                                      <a:lnTo>
                                        <a:pt x="8493" y="0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0" y="23"/>
                                      </a:lnTo>
                                      <a:lnTo>
                                        <a:pt x="8493" y="12"/>
                                      </a:lnTo>
                                      <a:close/>
                                      <a:moveTo>
                                        <a:pt x="8498" y="266"/>
                                      </a:moveTo>
                                      <a:lnTo>
                                        <a:pt x="8498" y="253"/>
                                      </a:lnTo>
                                      <a:lnTo>
                                        <a:pt x="6" y="264"/>
                                      </a:lnTo>
                                      <a:lnTo>
                                        <a:pt x="6" y="276"/>
                                      </a:lnTo>
                                      <a:lnTo>
                                        <a:pt x="8498" y="2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>
                                    <a:alpha val="59999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" name="Text Box 2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735" y="881"/>
                                  <a:ext cx="9188" cy="208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90CBA8F" w14:textId="77777777" w:rsidR="00C96725" w:rsidRDefault="00C96725" w:rsidP="003B2E2E">
                                    <w:pPr>
                                      <w:rPr>
                                        <w:sz w:val="53"/>
                                      </w:rPr>
                                    </w:pPr>
                                  </w:p>
                                  <w:p w14:paraId="785DF090" w14:textId="77777777" w:rsidR="00C96725" w:rsidRDefault="00C96725" w:rsidP="003B2E2E">
                                    <w:pPr>
                                      <w:ind w:left="205"/>
                                      <w:rPr>
                                        <w:rFonts w:ascii="Embassy BT" w:hAnsi="Embassy BT"/>
                                        <w:i/>
                                        <w:sz w:val="32"/>
                                      </w:rPr>
                                    </w:pP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z w:val="32"/>
                                      </w:rPr>
                                      <w:t>Reflektim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pacing w:val="-1"/>
                                        <w:sz w:val="3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z w:val="32"/>
                                      </w:rPr>
                                      <w:t>për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pacing w:val="-1"/>
                                        <w:sz w:val="3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z w:val="32"/>
                                      </w:rPr>
                                      <w:t>rrjedhën e orës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pacing w:val="-1"/>
                                        <w:sz w:val="3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z w:val="32"/>
                                      </w:rPr>
                                      <w:t>mësimore: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3AE3FAF" id="Group 41" o:spid="_x0000_s1026" style="position:absolute;margin-left:7.75pt;margin-top:28.25pt;width:538.3pt;height:104.15pt;z-index:-251653120;mso-wrap-distance-left:0;mso-wrap-distance-right:0;mso-position-horizontal-relative:page" coordorigin="1735,881" coordsize="9188,20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8" o:spid="_x0000_s1027" type="#_x0000_t75" style="position:absolute;left:1837;top:881;width:9086;height:20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Iv27EAAAA2wAAAA8AAABkcnMvZG93bnJldi54bWxEj09rAjEUxO8Fv0N4grea9U+lbI0i1oKX&#10;iq6FXh/Jc7O4eVk2qbv99o0g9DjMzG+Y5bp3tbhRGyrPCibjDASx9qbiUsHX+eP5FUSIyAZrz6Tg&#10;lwKsV4OnJebGd3yiWxFLkSAcclRgY2xyKYO25DCMfUOcvItvHcYk21KaFrsEd7WcZtlCOqw4LVhs&#10;aGtJX4sfp2C3eHmn2U7vP4uwOdjD93FudKfUaNhv3kBE6uN/+NHeGwXzKdy/pB8gV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lIv27EAAAA2wAAAA8AAAAAAAAAAAAAAAAA&#10;nwIAAGRycy9kb3ducmV2LnhtbFBLBQYAAAAABAAEAPcAAACQAwAAAAA=&#10;">
                        <v:imagedata r:id="rId24" o:title=""/>
                      </v:shape>
                      <v:shape id="AutoShape 19" o:spid="_x0000_s1028" style="position:absolute;left:2037;top:2000;width:8498;height:277;visibility:visible;mso-wrap-style:square;v-text-anchor:top" coordsize="8498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we08EA&#10;AADbAAAADwAAAGRycy9kb3ducmV2LnhtbESPQUvEMBSE74L/ITxhbzZxFVlq00UFwaNb9+Dx0bxN&#10;q81L6Iu73X9vBMHjMDPfMM12CZM60ixjZAs3lQFF3Ec3srewf3+53oCSjOxwikwWziSwbS8vGqxd&#10;PPGOjl32qkBYarQw5JxqraUfKKBUMREX7xDngLnI2Ws346nAw6TXxtzrgCOXhQETPQ/Uf3XfwUIn&#10;nCT58GZM2Bz87lM+1k9i7epqeXwAlWnJ/+G/9quzcHcLv1/KD9Dt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G8HtPBAAAA2wAAAA8AAAAAAAAAAAAAAAAAmAIAAGRycy9kb3du&#10;cmV2LnhtbFBLBQYAAAAABAAEAPUAAACGAwAAAAA=&#10;" path="m8493,12r,-12l,11,,23,8493,12xm8498,266r,-13l6,264r,12l8498,266xe" fillcolor="#231f20" stroked="f">
                        <v:fill opacity="39321f"/>
                        <v:path arrowok="t" o:connecttype="custom" o:connectlocs="8493,2013;8493,2001;0,2012;0,2024;8493,2013;8498,2267;8498,2254;6,2265;6,2277;8498,2267" o:connectangles="0,0,0,0,0,0,0,0,0,0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0" o:spid="_x0000_s1029" type="#_x0000_t202" style="position:absolute;left:1735;top:881;width:9188;height:20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GLqcUA&#10;AADbAAAADwAAAGRycy9kb3ducmV2LnhtbESPQWvCQBSE7wX/w/KE3pqNRaRGNyKlhUJBGuPB4zP7&#10;TJZk36bZrab/3i0UPA4z8w2z3oy2ExcavHGsYJakIIgrpw3XCg7l+9MLCB+QNXaOScEvedjkk4c1&#10;ZtpduaDLPtQiQthnqKAJoc+k9FVDFn3ieuLond1gMUQ51FIPeI1w28nnNF1Ii4bjQoM9vTZUtfsf&#10;q2B75OLNfO9OX8W5MGW5TPlz0Sr1OB23KxCBxnAP/7c/tIL5HP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sYupxQAAANsAAAAPAAAAAAAAAAAAAAAAAJgCAABkcnMv&#10;ZG93bnJldi54bWxQSwUGAAAAAAQABAD1AAAAigMAAAAA&#10;" filled="f" stroked="f">
                        <v:textbox inset="0,0,0,0">
                          <w:txbxContent>
                            <w:p w:rsidR="00C96725" w:rsidRDefault="00C96725" w:rsidP="003B2E2E">
                              <w:pPr>
                                <w:rPr>
                                  <w:sz w:val="53"/>
                                </w:rPr>
                              </w:pPr>
                            </w:p>
                            <w:p w:rsidR="00C96725" w:rsidRDefault="00C96725" w:rsidP="003B2E2E">
                              <w:pPr>
                                <w:ind w:left="205"/>
                                <w:rPr>
                                  <w:rFonts w:ascii="Embassy BT" w:hAnsi="Embassy BT"/>
                                  <w:i/>
                                  <w:sz w:val="32"/>
                                </w:rPr>
                              </w:pP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z w:val="32"/>
                                </w:rPr>
                                <w:t>Reflektim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pacing w:val="-1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z w:val="32"/>
                                </w:rPr>
                                <w:t>për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pacing w:val="-1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z w:val="32"/>
                                </w:rPr>
                                <w:t>rrjedhën e orës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pacing w:val="-1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z w:val="32"/>
                                </w:rPr>
                                <w:t>mësimore:</w:t>
                              </w:r>
                            </w:p>
                          </w:txbxContent>
                        </v:textbox>
                      </v:shape>
                      <w10:wrap type="topAndBottom" anchorx="page"/>
                    </v:group>
                  </w:pict>
                </mc:Fallback>
              </mc:AlternateContent>
            </w:r>
          </w:p>
          <w:p w14:paraId="7C07F4A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842A6D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007EBE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AF2270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6CF37A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696661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2D7868E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06A42768" w14:textId="77777777" w:rsidR="001451F2" w:rsidRPr="00EA6328" w:rsidRDefault="001451F2" w:rsidP="001451F2">
      <w:pPr>
        <w:rPr>
          <w:lang w:val="it-IT"/>
        </w:rPr>
      </w:pPr>
    </w:p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EA6328" w14:paraId="2AA119F7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6288869D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0F6027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4</w:t>
            </w:r>
          </w:p>
        </w:tc>
      </w:tr>
      <w:tr w:rsidR="001451F2" w:rsidRPr="00EA6328" w14:paraId="29AFE3FD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016DE5E9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kurrikulare: Artet   </w:t>
            </w:r>
            <w:r w:rsidR="00FC1ADD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     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Lënda:   : Edukatë muzikore</w:t>
            </w:r>
          </w:p>
          <w:p w14:paraId="7019D290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0EE64955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5BCA21B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47C949D" w14:textId="77777777" w:rsidR="001451F2" w:rsidRDefault="00AC7D0D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6D86ECC3" wp14:editId="6C35EAD9">
                  <wp:extent cx="2713990" cy="552450"/>
                  <wp:effectExtent l="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A5E4624" w14:textId="77777777" w:rsidR="00AC7D0D" w:rsidRPr="00AC7D0D" w:rsidRDefault="00AC7D0D" w:rsidP="00AC7D0D">
            <w:pPr>
              <w:pStyle w:val="NoSpacing"/>
              <w:rPr>
                <w:color w:val="080C0C"/>
                <w:lang w:val="it-IT"/>
              </w:rPr>
            </w:pPr>
            <w:r w:rsidRPr="00AC7D0D">
              <w:rPr>
                <w:b/>
                <w:color w:val="080C0C"/>
                <w:lang w:val="it-IT"/>
              </w:rPr>
              <w:t xml:space="preserve">Tema: </w:t>
            </w:r>
            <w:r w:rsidRPr="00AC7D0D">
              <w:rPr>
                <w:color w:val="080C0C"/>
                <w:lang w:val="it-IT"/>
              </w:rPr>
              <w:t>Elementet bazike të gjuhës artistike</w:t>
            </w:r>
          </w:p>
          <w:p w14:paraId="3DB5BDB4" w14:textId="77777777" w:rsidR="00AC7D0D" w:rsidRPr="00AC7D0D" w:rsidRDefault="00AC7D0D" w:rsidP="00AC7D0D">
            <w:pPr>
              <w:pStyle w:val="NoSpacing"/>
              <w:rPr>
                <w:b/>
                <w:bCs/>
                <w:color w:val="080C0C"/>
                <w:lang w:val="it-IT"/>
              </w:rPr>
            </w:pPr>
            <w:r w:rsidRPr="00AC7D0D">
              <w:rPr>
                <w:b/>
                <w:bCs/>
                <w:color w:val="080C0C"/>
                <w:lang w:val="it-IT"/>
              </w:rPr>
              <w:t>Rezultatet e të nxënit të temës:</w:t>
            </w:r>
          </w:p>
          <w:p w14:paraId="003B6814" w14:textId="77777777" w:rsidR="00AC7D0D" w:rsidRPr="00AC7D0D" w:rsidRDefault="00AC7D0D" w:rsidP="00AC7D0D">
            <w:pPr>
              <w:pStyle w:val="NoSpacing"/>
              <w:rPr>
                <w:color w:val="080C0C"/>
                <w:lang w:val="it-IT"/>
              </w:rPr>
            </w:pPr>
            <w:r w:rsidRPr="00AC7D0D">
              <w:rPr>
                <w:color w:val="080C0C"/>
                <w:lang w:val="it-IT"/>
              </w:rPr>
              <w:t>Përjeton dhe dallon elementet themelore muzikore (ritmi, melodia dhe harmonia (dur­ mol) në këngët, lojërat dhe veprat muzikore qe ata i këndojnë në klasë dhe në të tjera vepra muzikore që dëgjojnë.</w:t>
            </w:r>
          </w:p>
          <w:p w14:paraId="021477E6" w14:textId="77777777" w:rsidR="00AC7D0D" w:rsidRPr="00AC7D0D" w:rsidRDefault="00AC7D0D" w:rsidP="00AC7D0D">
            <w:pPr>
              <w:pStyle w:val="NoSpacing"/>
              <w:rPr>
                <w:color w:val="080C0C"/>
                <w:lang w:val="it-IT"/>
              </w:rPr>
            </w:pPr>
            <w:r w:rsidRPr="00AC7D0D">
              <w:rPr>
                <w:b/>
                <w:color w:val="080C0C"/>
                <w:lang w:val="it-IT"/>
              </w:rPr>
              <w:t xml:space="preserve">Kontributi në rezultatet për kompetencat kryesore të shkallës: </w:t>
            </w:r>
            <w:r w:rsidRPr="00AC7D0D">
              <w:rPr>
                <w:color w:val="080C0C"/>
                <w:lang w:val="it-IT"/>
              </w:rPr>
              <w:t>I.3; III.4; VI.2.</w:t>
            </w:r>
          </w:p>
          <w:p w14:paraId="6648619C" w14:textId="77777777" w:rsidR="00AC7D0D" w:rsidRPr="00AC7D0D" w:rsidRDefault="00AC7D0D" w:rsidP="00AC7D0D">
            <w:pPr>
              <w:pStyle w:val="NoSpacing"/>
              <w:rPr>
                <w:bCs/>
                <w:color w:val="080C0C"/>
                <w:lang w:val="it-IT"/>
              </w:rPr>
            </w:pPr>
            <w:r w:rsidRPr="00AC7D0D">
              <w:rPr>
                <w:b/>
                <w:bCs/>
                <w:color w:val="080C0C"/>
                <w:lang w:val="it-IT"/>
              </w:rPr>
              <w:t xml:space="preserve">Kontributi në rezultatet e fushës së kurrikulës: </w:t>
            </w:r>
            <w:r w:rsidRPr="00AC7D0D">
              <w:rPr>
                <w:bCs/>
                <w:color w:val="080C0C"/>
                <w:lang w:val="it-IT"/>
              </w:rPr>
              <w:t>2.1.</w:t>
            </w:r>
          </w:p>
          <w:p w14:paraId="01D5889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7E59DC2" w14:textId="77777777" w:rsidR="001451F2" w:rsidRDefault="00AC7D0D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6B7F8A54" wp14:editId="16EAB054">
                  <wp:extent cx="2713990" cy="552450"/>
                  <wp:effectExtent l="0" t="0" r="0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EE20F5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172804E" w14:textId="77777777" w:rsidR="00AC7D0D" w:rsidRPr="00AC7D0D" w:rsidRDefault="00AC7D0D" w:rsidP="00AC7D0D">
            <w:pPr>
              <w:pStyle w:val="NoSpacing"/>
              <w:rPr>
                <w:color w:val="080C0C"/>
                <w:lang w:val="it-IT"/>
              </w:rPr>
            </w:pPr>
            <w:r w:rsidRPr="00AC7D0D">
              <w:rPr>
                <w:b/>
                <w:color w:val="080C0C"/>
                <w:lang w:val="it-IT"/>
              </w:rPr>
              <w:t xml:space="preserve">Njësia mësimore: </w:t>
            </w:r>
            <w:r w:rsidRPr="00AC7D0D">
              <w:rPr>
                <w:color w:val="080C0C"/>
                <w:lang w:val="it-IT"/>
              </w:rPr>
              <w:t>“Shiu pikëlon”</w:t>
            </w:r>
          </w:p>
          <w:p w14:paraId="20B0D6B4" w14:textId="77777777" w:rsidR="00AC7D0D" w:rsidRPr="00AC7D0D" w:rsidRDefault="00AC7D0D" w:rsidP="00AC7D0D">
            <w:pPr>
              <w:pStyle w:val="NoSpacing"/>
              <w:rPr>
                <w:b/>
                <w:bCs/>
                <w:color w:val="080C0C"/>
                <w:lang w:val="it-IT"/>
              </w:rPr>
            </w:pPr>
            <w:r w:rsidRPr="00AC7D0D">
              <w:rPr>
                <w:b/>
                <w:bCs/>
                <w:color w:val="080C0C"/>
                <w:lang w:val="it-IT"/>
              </w:rPr>
              <w:t>Rezultatet e të nxënit të orës mësimore:</w:t>
            </w:r>
          </w:p>
          <w:p w14:paraId="3B296ADE" w14:textId="77777777" w:rsidR="00AC7D0D" w:rsidRPr="00AC7D0D" w:rsidRDefault="00AC7D0D" w:rsidP="00AC7D0D">
            <w:pPr>
              <w:pStyle w:val="NoSpacing"/>
              <w:numPr>
                <w:ilvl w:val="1"/>
                <w:numId w:val="10"/>
              </w:numPr>
              <w:rPr>
                <w:color w:val="080C0C"/>
                <w:lang w:val="it-IT"/>
              </w:rPr>
            </w:pPr>
            <w:r w:rsidRPr="00AC7D0D">
              <w:rPr>
                <w:color w:val="080C0C"/>
                <w:lang w:val="it-IT"/>
              </w:rPr>
              <w:t>Interpreton këngën duke u bazuar në atë që dëgjon.</w:t>
            </w:r>
          </w:p>
          <w:p w14:paraId="3EF5A3D2" w14:textId="77777777" w:rsidR="00AC7D0D" w:rsidRPr="00AC7D0D" w:rsidRDefault="00AC7D0D" w:rsidP="00AC7D0D">
            <w:pPr>
              <w:pStyle w:val="NoSpacing"/>
              <w:numPr>
                <w:ilvl w:val="1"/>
                <w:numId w:val="10"/>
              </w:numPr>
              <w:rPr>
                <w:color w:val="080C0C"/>
                <w:lang w:val="it-IT"/>
              </w:rPr>
            </w:pPr>
            <w:r w:rsidRPr="00AC7D0D">
              <w:rPr>
                <w:color w:val="080C0C"/>
                <w:lang w:val="it-IT"/>
              </w:rPr>
              <w:t>Imiton me saktësi njërën nga kërkesat: piklat e shiut, qenushin ose krahët e zogut pas shiut.</w:t>
            </w:r>
          </w:p>
          <w:p w14:paraId="709A9749" w14:textId="77777777" w:rsidR="00AC7D0D" w:rsidRPr="00AC7D0D" w:rsidRDefault="00AC7D0D" w:rsidP="00AC7D0D">
            <w:pPr>
              <w:pStyle w:val="NoSpacing"/>
              <w:numPr>
                <w:ilvl w:val="1"/>
                <w:numId w:val="10"/>
              </w:numPr>
              <w:rPr>
                <w:color w:val="080C0C"/>
                <w:lang w:val="it-IT"/>
              </w:rPr>
            </w:pPr>
            <w:r w:rsidRPr="00AC7D0D">
              <w:rPr>
                <w:color w:val="080C0C"/>
                <w:lang w:val="it-IT"/>
              </w:rPr>
              <w:t>Paraqet njërën nga këngët përmes figurave gjeometrike në pentagram.</w:t>
            </w:r>
          </w:p>
          <w:p w14:paraId="75AAD037" w14:textId="77777777" w:rsidR="00AC7D0D" w:rsidRPr="00AC7D0D" w:rsidRDefault="00AC7D0D" w:rsidP="00AC7D0D">
            <w:pPr>
              <w:pStyle w:val="NoSpacing"/>
              <w:rPr>
                <w:color w:val="080C0C"/>
              </w:rPr>
            </w:pPr>
            <w:r w:rsidRPr="00AC7D0D">
              <w:rPr>
                <w:b/>
                <w:color w:val="080C0C"/>
              </w:rPr>
              <w:t xml:space="preserve">Kriteret e </w:t>
            </w:r>
            <w:proofErr w:type="spellStart"/>
            <w:r w:rsidRPr="00AC7D0D">
              <w:rPr>
                <w:b/>
                <w:color w:val="080C0C"/>
              </w:rPr>
              <w:t>suksesit</w:t>
            </w:r>
            <w:proofErr w:type="spellEnd"/>
            <w:r w:rsidRPr="00AC7D0D">
              <w:rPr>
                <w:b/>
                <w:color w:val="080C0C"/>
              </w:rPr>
              <w:t xml:space="preserve">: </w:t>
            </w:r>
            <w:proofErr w:type="spellStart"/>
            <w:r w:rsidRPr="00AC7D0D">
              <w:rPr>
                <w:color w:val="080C0C"/>
              </w:rPr>
              <w:t>Përcaktohen</w:t>
            </w:r>
            <w:proofErr w:type="spellEnd"/>
            <w:r w:rsidRPr="00AC7D0D">
              <w:rPr>
                <w:color w:val="080C0C"/>
              </w:rPr>
              <w:t xml:space="preserve"> me </w:t>
            </w:r>
            <w:proofErr w:type="spellStart"/>
            <w:r w:rsidRPr="00AC7D0D">
              <w:rPr>
                <w:color w:val="080C0C"/>
              </w:rPr>
              <w:t>nxënësit</w:t>
            </w:r>
            <w:proofErr w:type="spellEnd"/>
            <w:r w:rsidRPr="00AC7D0D">
              <w:rPr>
                <w:color w:val="080C0C"/>
              </w:rPr>
              <w:t xml:space="preserve"> </w:t>
            </w:r>
            <w:proofErr w:type="spellStart"/>
            <w:r w:rsidRPr="00AC7D0D">
              <w:rPr>
                <w:color w:val="080C0C"/>
              </w:rPr>
              <w:t>në</w:t>
            </w:r>
            <w:proofErr w:type="spellEnd"/>
            <w:r w:rsidRPr="00AC7D0D">
              <w:rPr>
                <w:color w:val="080C0C"/>
              </w:rPr>
              <w:t xml:space="preserve"> </w:t>
            </w:r>
            <w:proofErr w:type="spellStart"/>
            <w:r w:rsidRPr="00AC7D0D">
              <w:rPr>
                <w:color w:val="080C0C"/>
              </w:rPr>
              <w:t>klasë</w:t>
            </w:r>
            <w:proofErr w:type="spellEnd"/>
            <w:r w:rsidRPr="00AC7D0D">
              <w:rPr>
                <w:color w:val="080C0C"/>
              </w:rPr>
              <w:t>.</w:t>
            </w:r>
          </w:p>
          <w:p w14:paraId="3502C232" w14:textId="77777777" w:rsidR="00AC7D0D" w:rsidRPr="00AC7D0D" w:rsidRDefault="00AC7D0D" w:rsidP="00AC7D0D">
            <w:pPr>
              <w:pStyle w:val="NoSpacing"/>
              <w:rPr>
                <w:color w:val="080C0C"/>
              </w:rPr>
            </w:pPr>
            <w:proofErr w:type="spellStart"/>
            <w:r w:rsidRPr="00AC7D0D">
              <w:rPr>
                <w:b/>
                <w:color w:val="080C0C"/>
              </w:rPr>
              <w:t>Burimet</w:t>
            </w:r>
            <w:proofErr w:type="spellEnd"/>
            <w:r w:rsidRPr="00AC7D0D">
              <w:rPr>
                <w:b/>
                <w:color w:val="080C0C"/>
              </w:rPr>
              <w:t xml:space="preserve">, </w:t>
            </w:r>
            <w:proofErr w:type="spellStart"/>
            <w:r w:rsidRPr="00AC7D0D">
              <w:rPr>
                <w:b/>
                <w:color w:val="080C0C"/>
              </w:rPr>
              <w:t>mjetet</w:t>
            </w:r>
            <w:proofErr w:type="spellEnd"/>
            <w:r w:rsidRPr="00AC7D0D">
              <w:rPr>
                <w:b/>
                <w:color w:val="080C0C"/>
              </w:rPr>
              <w:t xml:space="preserve"> e </w:t>
            </w:r>
            <w:proofErr w:type="spellStart"/>
            <w:r w:rsidRPr="00AC7D0D">
              <w:rPr>
                <w:b/>
                <w:color w:val="080C0C"/>
              </w:rPr>
              <w:t>konkretizimit</w:t>
            </w:r>
            <w:proofErr w:type="spellEnd"/>
            <w:r w:rsidRPr="00AC7D0D">
              <w:rPr>
                <w:b/>
                <w:color w:val="080C0C"/>
              </w:rPr>
              <w:t xml:space="preserve"> </w:t>
            </w:r>
            <w:proofErr w:type="spellStart"/>
            <w:r w:rsidRPr="00AC7D0D">
              <w:rPr>
                <w:b/>
                <w:color w:val="080C0C"/>
              </w:rPr>
              <w:t>dhe</w:t>
            </w:r>
            <w:proofErr w:type="spellEnd"/>
            <w:r w:rsidRPr="00AC7D0D">
              <w:rPr>
                <w:b/>
                <w:color w:val="080C0C"/>
              </w:rPr>
              <w:t xml:space="preserve"> </w:t>
            </w:r>
            <w:proofErr w:type="spellStart"/>
            <w:r w:rsidRPr="00AC7D0D">
              <w:rPr>
                <w:b/>
                <w:color w:val="080C0C"/>
              </w:rPr>
              <w:t>materialet</w:t>
            </w:r>
            <w:proofErr w:type="spellEnd"/>
            <w:r w:rsidRPr="00AC7D0D">
              <w:rPr>
                <w:b/>
                <w:color w:val="080C0C"/>
              </w:rPr>
              <w:t xml:space="preserve"> </w:t>
            </w:r>
            <w:proofErr w:type="spellStart"/>
            <w:r w:rsidRPr="00AC7D0D">
              <w:rPr>
                <w:b/>
                <w:color w:val="080C0C"/>
              </w:rPr>
              <w:t>mësimore</w:t>
            </w:r>
            <w:proofErr w:type="spellEnd"/>
            <w:r w:rsidRPr="00AC7D0D">
              <w:rPr>
                <w:b/>
                <w:color w:val="080C0C"/>
              </w:rPr>
              <w:t xml:space="preserve">: </w:t>
            </w:r>
            <w:proofErr w:type="spellStart"/>
            <w:r w:rsidRPr="00AC7D0D">
              <w:rPr>
                <w:color w:val="080C0C"/>
              </w:rPr>
              <w:t>CD­ja</w:t>
            </w:r>
            <w:proofErr w:type="spellEnd"/>
            <w:r w:rsidRPr="00AC7D0D">
              <w:rPr>
                <w:color w:val="080C0C"/>
              </w:rPr>
              <w:t xml:space="preserve">, </w:t>
            </w:r>
            <w:proofErr w:type="spellStart"/>
            <w:r w:rsidRPr="00AC7D0D">
              <w:rPr>
                <w:color w:val="080C0C"/>
              </w:rPr>
              <w:t>projektori</w:t>
            </w:r>
            <w:proofErr w:type="spellEnd"/>
            <w:r w:rsidRPr="00AC7D0D">
              <w:rPr>
                <w:color w:val="080C0C"/>
              </w:rPr>
              <w:t xml:space="preserve">, </w:t>
            </w:r>
            <w:proofErr w:type="spellStart"/>
            <w:r w:rsidRPr="00AC7D0D">
              <w:rPr>
                <w:color w:val="080C0C"/>
              </w:rPr>
              <w:t>laptopi</w:t>
            </w:r>
            <w:proofErr w:type="spellEnd"/>
            <w:r w:rsidRPr="00AC7D0D">
              <w:rPr>
                <w:color w:val="080C0C"/>
              </w:rPr>
              <w:t>.</w:t>
            </w:r>
          </w:p>
          <w:p w14:paraId="45E0C783" w14:textId="77777777" w:rsidR="00AC7D0D" w:rsidRPr="00AC7D0D" w:rsidRDefault="00AC7D0D" w:rsidP="00AC7D0D">
            <w:pPr>
              <w:pStyle w:val="NoSpacing"/>
              <w:rPr>
                <w:b/>
                <w:bCs/>
                <w:color w:val="080C0C"/>
              </w:rPr>
            </w:pPr>
            <w:proofErr w:type="spellStart"/>
            <w:r w:rsidRPr="00AC7D0D">
              <w:rPr>
                <w:b/>
                <w:bCs/>
                <w:color w:val="080C0C"/>
              </w:rPr>
              <w:t>Lidhja</w:t>
            </w:r>
            <w:proofErr w:type="spellEnd"/>
            <w:r w:rsidRPr="00AC7D0D">
              <w:rPr>
                <w:b/>
                <w:bCs/>
                <w:color w:val="080C0C"/>
              </w:rPr>
              <w:t xml:space="preserve"> me </w:t>
            </w:r>
            <w:proofErr w:type="spellStart"/>
            <w:r w:rsidRPr="00AC7D0D">
              <w:rPr>
                <w:b/>
                <w:bCs/>
                <w:color w:val="080C0C"/>
              </w:rPr>
              <w:t>lëndët</w:t>
            </w:r>
            <w:proofErr w:type="spellEnd"/>
            <w:r w:rsidRPr="00AC7D0D">
              <w:rPr>
                <w:b/>
                <w:bCs/>
                <w:color w:val="080C0C"/>
              </w:rPr>
              <w:t xml:space="preserve"> e </w:t>
            </w:r>
            <w:proofErr w:type="spellStart"/>
            <w:r w:rsidRPr="00AC7D0D">
              <w:rPr>
                <w:b/>
                <w:bCs/>
                <w:color w:val="080C0C"/>
              </w:rPr>
              <w:t>tjera</w:t>
            </w:r>
            <w:proofErr w:type="spellEnd"/>
            <w:r w:rsidRPr="00AC7D0D">
              <w:rPr>
                <w:b/>
                <w:bCs/>
                <w:color w:val="080C0C"/>
              </w:rPr>
              <w:t xml:space="preserve"> </w:t>
            </w:r>
            <w:proofErr w:type="spellStart"/>
            <w:r w:rsidRPr="00AC7D0D">
              <w:rPr>
                <w:b/>
                <w:bCs/>
                <w:color w:val="080C0C"/>
              </w:rPr>
              <w:t>mësimore</w:t>
            </w:r>
            <w:proofErr w:type="spellEnd"/>
            <w:r w:rsidRPr="00AC7D0D">
              <w:rPr>
                <w:b/>
                <w:bCs/>
                <w:color w:val="080C0C"/>
              </w:rPr>
              <w:t xml:space="preserve"> </w:t>
            </w:r>
            <w:proofErr w:type="spellStart"/>
            <w:r w:rsidRPr="00AC7D0D">
              <w:rPr>
                <w:b/>
                <w:bCs/>
                <w:color w:val="080C0C"/>
              </w:rPr>
              <w:t>dhe</w:t>
            </w:r>
            <w:proofErr w:type="spellEnd"/>
            <w:r w:rsidRPr="00AC7D0D">
              <w:rPr>
                <w:b/>
                <w:bCs/>
                <w:color w:val="080C0C"/>
              </w:rPr>
              <w:t xml:space="preserve">/apo me </w:t>
            </w:r>
            <w:proofErr w:type="spellStart"/>
            <w:r w:rsidRPr="00AC7D0D">
              <w:rPr>
                <w:b/>
                <w:bCs/>
                <w:color w:val="080C0C"/>
              </w:rPr>
              <w:t>çështjet</w:t>
            </w:r>
            <w:proofErr w:type="spellEnd"/>
            <w:r w:rsidRPr="00AC7D0D">
              <w:rPr>
                <w:b/>
                <w:bCs/>
                <w:color w:val="080C0C"/>
              </w:rPr>
              <w:t xml:space="preserve"> </w:t>
            </w:r>
            <w:proofErr w:type="spellStart"/>
            <w:r w:rsidRPr="00AC7D0D">
              <w:rPr>
                <w:b/>
                <w:bCs/>
                <w:color w:val="080C0C"/>
              </w:rPr>
              <w:t>ndërkurrikulare</w:t>
            </w:r>
            <w:proofErr w:type="spellEnd"/>
            <w:r w:rsidRPr="00AC7D0D">
              <w:rPr>
                <w:b/>
                <w:bCs/>
                <w:color w:val="080C0C"/>
              </w:rPr>
              <w:t xml:space="preserve"> </w:t>
            </w:r>
            <w:proofErr w:type="spellStart"/>
            <w:r w:rsidRPr="00AC7D0D">
              <w:rPr>
                <w:b/>
                <w:bCs/>
                <w:color w:val="080C0C"/>
              </w:rPr>
              <w:t>dhe</w:t>
            </w:r>
            <w:proofErr w:type="spellEnd"/>
            <w:r w:rsidRPr="00AC7D0D">
              <w:rPr>
                <w:b/>
                <w:bCs/>
                <w:color w:val="080C0C"/>
              </w:rPr>
              <w:t xml:space="preserve"> </w:t>
            </w:r>
            <w:proofErr w:type="spellStart"/>
            <w:r w:rsidRPr="00AC7D0D">
              <w:rPr>
                <w:b/>
                <w:bCs/>
                <w:color w:val="080C0C"/>
              </w:rPr>
              <w:t>situatat</w:t>
            </w:r>
            <w:proofErr w:type="spellEnd"/>
            <w:r w:rsidRPr="00AC7D0D">
              <w:rPr>
                <w:b/>
                <w:bCs/>
                <w:color w:val="080C0C"/>
              </w:rPr>
              <w:t xml:space="preserve"> </w:t>
            </w:r>
            <w:proofErr w:type="spellStart"/>
            <w:r w:rsidRPr="00AC7D0D">
              <w:rPr>
                <w:b/>
                <w:bCs/>
                <w:color w:val="080C0C"/>
              </w:rPr>
              <w:t>jetësore</w:t>
            </w:r>
            <w:proofErr w:type="spellEnd"/>
            <w:r w:rsidRPr="00AC7D0D">
              <w:rPr>
                <w:b/>
                <w:bCs/>
                <w:color w:val="080C0C"/>
              </w:rPr>
              <w:t>:</w:t>
            </w:r>
          </w:p>
          <w:p w14:paraId="5B52D424" w14:textId="77777777" w:rsidR="00AC7D0D" w:rsidRPr="00AC7D0D" w:rsidRDefault="00AC7D0D" w:rsidP="00AC7D0D">
            <w:pPr>
              <w:pStyle w:val="NoSpacing"/>
              <w:rPr>
                <w:color w:val="080C0C"/>
              </w:rPr>
            </w:pPr>
            <w:proofErr w:type="spellStart"/>
            <w:r w:rsidRPr="00AC7D0D">
              <w:rPr>
                <w:color w:val="080C0C"/>
              </w:rPr>
              <w:t>Gjuhë</w:t>
            </w:r>
            <w:proofErr w:type="spellEnd"/>
            <w:r w:rsidRPr="00AC7D0D">
              <w:rPr>
                <w:color w:val="080C0C"/>
              </w:rPr>
              <w:t xml:space="preserve"> </w:t>
            </w:r>
            <w:proofErr w:type="spellStart"/>
            <w:r w:rsidRPr="00AC7D0D">
              <w:rPr>
                <w:color w:val="080C0C"/>
              </w:rPr>
              <w:t>shqipe</w:t>
            </w:r>
            <w:proofErr w:type="spellEnd"/>
            <w:r w:rsidRPr="00AC7D0D">
              <w:rPr>
                <w:color w:val="080C0C"/>
              </w:rPr>
              <w:t xml:space="preserve">, </w:t>
            </w:r>
            <w:proofErr w:type="spellStart"/>
            <w:r w:rsidRPr="00AC7D0D">
              <w:rPr>
                <w:color w:val="080C0C"/>
              </w:rPr>
              <w:t>Njeriu</w:t>
            </w:r>
            <w:proofErr w:type="spellEnd"/>
            <w:r w:rsidRPr="00AC7D0D">
              <w:rPr>
                <w:color w:val="080C0C"/>
              </w:rPr>
              <w:t xml:space="preserve"> </w:t>
            </w:r>
            <w:proofErr w:type="spellStart"/>
            <w:r w:rsidRPr="00AC7D0D">
              <w:rPr>
                <w:color w:val="080C0C"/>
              </w:rPr>
              <w:t>dhe</w:t>
            </w:r>
            <w:proofErr w:type="spellEnd"/>
            <w:r w:rsidRPr="00AC7D0D">
              <w:rPr>
                <w:color w:val="080C0C"/>
              </w:rPr>
              <w:t xml:space="preserve"> </w:t>
            </w:r>
            <w:proofErr w:type="spellStart"/>
            <w:r w:rsidRPr="00AC7D0D">
              <w:rPr>
                <w:color w:val="080C0C"/>
              </w:rPr>
              <w:t>natyra</w:t>
            </w:r>
            <w:proofErr w:type="spellEnd"/>
            <w:r w:rsidRPr="00AC7D0D">
              <w:rPr>
                <w:color w:val="080C0C"/>
              </w:rPr>
              <w:t xml:space="preserve">, </w:t>
            </w:r>
            <w:proofErr w:type="spellStart"/>
            <w:r w:rsidRPr="00AC7D0D">
              <w:rPr>
                <w:color w:val="080C0C"/>
              </w:rPr>
              <w:t>Matematikë</w:t>
            </w:r>
            <w:proofErr w:type="spellEnd"/>
            <w:r w:rsidRPr="00AC7D0D">
              <w:rPr>
                <w:color w:val="080C0C"/>
              </w:rPr>
              <w:t xml:space="preserve">, </w:t>
            </w:r>
            <w:proofErr w:type="spellStart"/>
            <w:r w:rsidRPr="00AC7D0D">
              <w:rPr>
                <w:color w:val="080C0C"/>
              </w:rPr>
              <w:t>Edukatë</w:t>
            </w:r>
            <w:proofErr w:type="spellEnd"/>
            <w:r w:rsidRPr="00AC7D0D">
              <w:rPr>
                <w:color w:val="080C0C"/>
              </w:rPr>
              <w:t xml:space="preserve"> figurative; </w:t>
            </w:r>
            <w:proofErr w:type="spellStart"/>
            <w:r w:rsidRPr="00AC7D0D">
              <w:rPr>
                <w:color w:val="080C0C"/>
              </w:rPr>
              <w:t>Arsimim</w:t>
            </w:r>
            <w:proofErr w:type="spellEnd"/>
            <w:r w:rsidRPr="00AC7D0D">
              <w:rPr>
                <w:color w:val="080C0C"/>
              </w:rPr>
              <w:t xml:space="preserve"> </w:t>
            </w:r>
            <w:proofErr w:type="spellStart"/>
            <w:r w:rsidRPr="00AC7D0D">
              <w:rPr>
                <w:color w:val="080C0C"/>
              </w:rPr>
              <w:t>për</w:t>
            </w:r>
            <w:proofErr w:type="spellEnd"/>
            <w:r w:rsidRPr="00AC7D0D">
              <w:rPr>
                <w:color w:val="080C0C"/>
              </w:rPr>
              <w:t xml:space="preserve"> </w:t>
            </w:r>
            <w:proofErr w:type="spellStart"/>
            <w:r w:rsidRPr="00AC7D0D">
              <w:rPr>
                <w:color w:val="080C0C"/>
              </w:rPr>
              <w:t>zhvillim</w:t>
            </w:r>
            <w:proofErr w:type="spellEnd"/>
            <w:r w:rsidRPr="00AC7D0D">
              <w:rPr>
                <w:color w:val="080C0C"/>
              </w:rPr>
              <w:t xml:space="preserve"> </w:t>
            </w:r>
            <w:proofErr w:type="spellStart"/>
            <w:r w:rsidRPr="00AC7D0D">
              <w:rPr>
                <w:color w:val="080C0C"/>
              </w:rPr>
              <w:t>të</w:t>
            </w:r>
            <w:proofErr w:type="spellEnd"/>
            <w:r w:rsidRPr="00AC7D0D">
              <w:rPr>
                <w:color w:val="080C0C"/>
              </w:rPr>
              <w:t xml:space="preserve"> </w:t>
            </w:r>
            <w:proofErr w:type="spellStart"/>
            <w:r w:rsidRPr="00AC7D0D">
              <w:rPr>
                <w:color w:val="080C0C"/>
              </w:rPr>
              <w:t>qëndrueshëm</w:t>
            </w:r>
            <w:proofErr w:type="spellEnd"/>
            <w:r w:rsidRPr="00AC7D0D">
              <w:rPr>
                <w:color w:val="080C0C"/>
              </w:rPr>
              <w:t>.</w:t>
            </w:r>
          </w:p>
          <w:p w14:paraId="13A143F8" w14:textId="77777777" w:rsidR="00AC7D0D" w:rsidRPr="00AC7D0D" w:rsidRDefault="00AC7D0D" w:rsidP="00AC7D0D">
            <w:pPr>
              <w:pStyle w:val="NoSpacing"/>
              <w:rPr>
                <w:color w:val="080C0C"/>
              </w:rPr>
            </w:pPr>
          </w:p>
          <w:p w14:paraId="2CB9413C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5A0860DB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0E788508" w14:textId="77777777" w:rsidR="00AC7D0D" w:rsidRPr="00EA6328" w:rsidRDefault="00AC7D0D" w:rsidP="00F60F90">
            <w:pPr>
              <w:pStyle w:val="NoSpacing"/>
              <w:rPr>
                <w:color w:val="080C0C"/>
              </w:rPr>
            </w:pPr>
          </w:p>
          <w:p w14:paraId="409444B8" w14:textId="77777777" w:rsidR="001451F2" w:rsidRDefault="00654C7F" w:rsidP="00F60F90">
            <w:pPr>
              <w:pStyle w:val="NoSpacing"/>
              <w:rPr>
                <w:color w:val="080C0C"/>
                <w:lang w:val="it-IT"/>
              </w:rPr>
            </w:pPr>
            <w:r w:rsidRPr="00654C7F">
              <w:rPr>
                <w:noProof/>
                <w:color w:val="080C0C"/>
                <w:lang w:val="it-IT"/>
              </w:rPr>
              <w:drawing>
                <wp:anchor distT="0" distB="0" distL="0" distR="0" simplePos="0" relativeHeight="251723776" behindDoc="0" locked="0" layoutInCell="1" allowOverlap="1" wp14:anchorId="447B4B13" wp14:editId="48FBF975">
                  <wp:simplePos x="0" y="0"/>
                  <wp:positionH relativeFrom="page">
                    <wp:posOffset>59055</wp:posOffset>
                  </wp:positionH>
                  <wp:positionV relativeFrom="paragraph">
                    <wp:posOffset>320675</wp:posOffset>
                  </wp:positionV>
                  <wp:extent cx="419100" cy="349885"/>
                  <wp:effectExtent l="0" t="0" r="0" b="0"/>
                  <wp:wrapNone/>
                  <wp:docPr id="256" name="image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image24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419100" cy="349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  <w:r w:rsidR="00AC7D0D">
              <w:rPr>
                <w:noProof/>
                <w:color w:val="080C0C"/>
              </w:rPr>
              <w:drawing>
                <wp:inline distT="0" distB="0" distL="0" distR="0" wp14:anchorId="059DEA61" wp14:editId="16353BCB">
                  <wp:extent cx="4533265" cy="371475"/>
                  <wp:effectExtent l="0" t="0" r="635" b="9525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26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31D2542" w14:textId="77777777" w:rsidR="00654C7F" w:rsidRDefault="00654C7F" w:rsidP="00AC7D0D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         </w:t>
            </w:r>
          </w:p>
          <w:p w14:paraId="602B035B" w14:textId="77777777" w:rsidR="00654C7F" w:rsidRDefault="00654C7F" w:rsidP="00AC7D0D">
            <w:pPr>
              <w:pStyle w:val="NoSpacing"/>
              <w:rPr>
                <w:color w:val="080C0C"/>
                <w:lang w:val="it-IT"/>
              </w:rPr>
            </w:pPr>
          </w:p>
          <w:p w14:paraId="6D2CA49B" w14:textId="77777777" w:rsidR="00AC7D0D" w:rsidRPr="00654C7F" w:rsidRDefault="00AC7D0D" w:rsidP="00AC7D0D">
            <w:pPr>
              <w:pStyle w:val="NoSpacing"/>
              <w:rPr>
                <w:b/>
                <w:color w:val="080C0C"/>
                <w:lang w:val="it-IT"/>
              </w:rPr>
            </w:pPr>
            <w:r w:rsidRPr="00654C7F">
              <w:rPr>
                <w:b/>
                <w:color w:val="080C0C"/>
                <w:lang w:val="it-IT"/>
              </w:rPr>
              <w:t>Parashikimi:</w:t>
            </w:r>
          </w:p>
          <w:p w14:paraId="64B3B363" w14:textId="77777777" w:rsidR="00AC7D0D" w:rsidRPr="00AC7D0D" w:rsidRDefault="00AC7D0D" w:rsidP="00AC7D0D">
            <w:pPr>
              <w:pStyle w:val="NoSpacing"/>
              <w:rPr>
                <w:color w:val="080C0C"/>
                <w:lang w:val="it-IT"/>
              </w:rPr>
            </w:pPr>
            <w:r w:rsidRPr="00AC7D0D">
              <w:rPr>
                <w:color w:val="080C0C"/>
                <w:lang w:val="it-IT"/>
              </w:rPr>
              <w:t>Përgatitja për të nxënët</w:t>
            </w:r>
          </w:p>
          <w:p w14:paraId="5CF5B827" w14:textId="77777777" w:rsidR="00AC7D0D" w:rsidRPr="00AC7D0D" w:rsidRDefault="00AC7D0D" w:rsidP="00AC7D0D">
            <w:pPr>
              <w:pStyle w:val="NoSpacing"/>
              <w:rPr>
                <w:color w:val="080C0C"/>
                <w:lang w:val="it-IT"/>
              </w:rPr>
            </w:pPr>
            <w:r w:rsidRPr="00AC7D0D">
              <w:rPr>
                <w:color w:val="080C0C"/>
                <w:lang w:val="it-IT"/>
              </w:rPr>
              <w:t>Mësuesi/ja paraqet në tabelë përmes projektorit këtë figurë dhe parashtron pyetjet:</w:t>
            </w:r>
          </w:p>
          <w:p w14:paraId="59A68C2E" w14:textId="77777777" w:rsidR="00AC7D0D" w:rsidRPr="00AC7D0D" w:rsidRDefault="00AC7D0D" w:rsidP="00AC7D0D">
            <w:pPr>
              <w:pStyle w:val="NoSpacing"/>
              <w:rPr>
                <w:color w:val="080C0C"/>
                <w:lang w:val="it-IT"/>
              </w:rPr>
            </w:pPr>
            <w:r w:rsidRPr="00AC7D0D">
              <w:rPr>
                <w:color w:val="080C0C"/>
                <w:lang w:val="it-IT"/>
              </w:rPr>
              <w:t>Çfarë po shohim?</w:t>
            </w:r>
          </w:p>
          <w:p w14:paraId="655C9CA5" w14:textId="77777777" w:rsidR="00AC7D0D" w:rsidRPr="00AC7D0D" w:rsidRDefault="00AC7D0D" w:rsidP="00AC7D0D">
            <w:pPr>
              <w:pStyle w:val="NoSpacing"/>
              <w:rPr>
                <w:color w:val="080C0C"/>
                <w:lang w:val="it-IT"/>
              </w:rPr>
            </w:pPr>
            <w:r w:rsidRPr="00AC7D0D">
              <w:rPr>
                <w:color w:val="080C0C"/>
                <w:lang w:val="it-IT"/>
              </w:rPr>
              <w:t>Ku është i vendosur drejtkëndëshi i kaltër? Drejtkëndëshi i kuq? Po drejtkëndëshi i verdhë?</w:t>
            </w:r>
          </w:p>
          <w:p w14:paraId="2CF26146" w14:textId="77777777" w:rsidR="00AC7D0D" w:rsidRDefault="00AC7D0D" w:rsidP="00AC7D0D">
            <w:pPr>
              <w:pStyle w:val="NoSpacing"/>
              <w:rPr>
                <w:color w:val="080C0C"/>
                <w:lang w:val="it-IT"/>
              </w:rPr>
            </w:pPr>
            <w:r w:rsidRPr="00AC7D0D">
              <w:rPr>
                <w:color w:val="080C0C"/>
                <w:lang w:val="it-IT"/>
              </w:rPr>
              <w:t>Pasi marrim përgjigjet nga nxënësit, nën</w:t>
            </w:r>
            <w:r>
              <w:rPr>
                <w:color w:val="080C0C"/>
                <w:lang w:val="it-IT"/>
              </w:rPr>
              <w:t xml:space="preserve"> të shkruan notat: FA ­ paraqet </w:t>
            </w:r>
            <w:r w:rsidRPr="00AC7D0D">
              <w:rPr>
                <w:color w:val="080C0C"/>
                <w:lang w:val="it-IT"/>
              </w:rPr>
              <w:t>ngjyrën e kaltër; MI ­ paraqet ngjyrën e kuqe dhe RE ­ paraqet ngjyrën e verdhë.</w:t>
            </w:r>
            <w:r>
              <w:rPr>
                <w:color w:val="080C0C"/>
                <w:lang w:val="it-IT"/>
              </w:rPr>
              <w:t xml:space="preserve">                         </w:t>
            </w:r>
          </w:p>
          <w:p w14:paraId="698A9384" w14:textId="77777777" w:rsidR="00AC7D0D" w:rsidRDefault="00967D9A" w:rsidP="00AC7D0D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</w:rPr>
              <w:drawing>
                <wp:anchor distT="0" distB="0" distL="0" distR="0" simplePos="0" relativeHeight="251665408" behindDoc="0" locked="0" layoutInCell="1" allowOverlap="1" wp14:anchorId="1343A933" wp14:editId="25BEC3D3">
                  <wp:simplePos x="0" y="0"/>
                  <wp:positionH relativeFrom="page">
                    <wp:posOffset>62865</wp:posOffset>
                  </wp:positionH>
                  <wp:positionV relativeFrom="paragraph">
                    <wp:posOffset>431800</wp:posOffset>
                  </wp:positionV>
                  <wp:extent cx="360045" cy="336550"/>
                  <wp:effectExtent l="0" t="0" r="0" b="0"/>
                  <wp:wrapNone/>
                  <wp:docPr id="51" name="image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38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36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AC7D0D">
              <w:rPr>
                <w:noProof/>
                <w:color w:val="080C0C"/>
              </w:rPr>
              <w:drawing>
                <wp:inline distT="0" distB="0" distL="0" distR="0" wp14:anchorId="226B3545" wp14:editId="05E753B7">
                  <wp:extent cx="1225550" cy="433070"/>
                  <wp:effectExtent l="0" t="0" r="0" b="508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5550" cy="4330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44A2E09" w14:textId="77777777" w:rsidR="00AC7D0D" w:rsidRPr="00AC7D0D" w:rsidRDefault="00AC7D0D" w:rsidP="00AC7D0D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</w:t>
            </w:r>
          </w:p>
          <w:p w14:paraId="2CD4C525" w14:textId="77777777" w:rsidR="00AC7D0D" w:rsidRPr="00967D9A" w:rsidRDefault="00967D9A" w:rsidP="00967D9A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      </w:t>
            </w:r>
            <w:r w:rsidR="00AC7D0D" w:rsidRPr="00390F36">
              <w:rPr>
                <w:color w:val="231F20"/>
                <w:w w:val="90"/>
                <w:lang w:val="it-IT"/>
              </w:rPr>
              <w:t>Ndërtimi i njohurive dhe i shkathtësive:</w:t>
            </w:r>
            <w:r w:rsidR="00AC7D0D" w:rsidRPr="00390F36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="00AC7D0D" w:rsidRPr="00390F36">
              <w:rPr>
                <w:color w:val="231F20"/>
                <w:w w:val="95"/>
                <w:lang w:val="it-IT"/>
              </w:rPr>
              <w:t>Përpunimi</w:t>
            </w:r>
            <w:r w:rsidR="00AC7D0D" w:rsidRPr="00390F36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="00AC7D0D" w:rsidRPr="00390F36">
              <w:rPr>
                <w:color w:val="231F20"/>
                <w:w w:val="95"/>
                <w:lang w:val="it-IT"/>
              </w:rPr>
              <w:t>i</w:t>
            </w:r>
            <w:r w:rsidR="00AC7D0D" w:rsidRPr="00390F36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="00AC7D0D" w:rsidRPr="00390F36">
              <w:rPr>
                <w:color w:val="231F20"/>
                <w:w w:val="95"/>
                <w:lang w:val="it-IT"/>
              </w:rPr>
              <w:t>përmbajtjes</w:t>
            </w:r>
          </w:p>
          <w:p w14:paraId="799BE6EB" w14:textId="77777777" w:rsidR="00AC7D0D" w:rsidRPr="00390F36" w:rsidRDefault="00967D9A" w:rsidP="00967D9A">
            <w:pPr>
              <w:spacing w:line="271" w:lineRule="exact"/>
              <w:rPr>
                <w:i/>
                <w:lang w:val="it-IT"/>
              </w:rPr>
            </w:pPr>
            <w:r>
              <w:rPr>
                <w:i/>
                <w:color w:val="231F20"/>
                <w:w w:val="95"/>
                <w:lang w:val="it-IT"/>
              </w:rPr>
              <w:t xml:space="preserve">                </w:t>
            </w:r>
            <w:r w:rsidR="00AC7D0D" w:rsidRPr="00390F36">
              <w:rPr>
                <w:i/>
                <w:color w:val="231F20"/>
                <w:w w:val="95"/>
                <w:lang w:val="it-IT"/>
              </w:rPr>
              <w:t>Dëgjim</w:t>
            </w:r>
            <w:r w:rsidR="00AC7D0D" w:rsidRPr="00390F36">
              <w:rPr>
                <w:i/>
                <w:color w:val="231F20"/>
                <w:spacing w:val="3"/>
                <w:w w:val="95"/>
                <w:lang w:val="it-IT"/>
              </w:rPr>
              <w:t xml:space="preserve"> </w:t>
            </w:r>
            <w:r w:rsidR="00AC7D0D" w:rsidRPr="00390F36">
              <w:rPr>
                <w:i/>
                <w:color w:val="231F20"/>
                <w:w w:val="95"/>
                <w:lang w:val="it-IT"/>
              </w:rPr>
              <w:t>i</w:t>
            </w:r>
            <w:r w:rsidR="00AC7D0D" w:rsidRPr="00390F36">
              <w:rPr>
                <w:i/>
                <w:color w:val="231F20"/>
                <w:spacing w:val="4"/>
                <w:w w:val="95"/>
                <w:lang w:val="it-IT"/>
              </w:rPr>
              <w:t xml:space="preserve"> </w:t>
            </w:r>
            <w:r w:rsidR="00AC7D0D" w:rsidRPr="00390F36">
              <w:rPr>
                <w:i/>
                <w:color w:val="231F20"/>
                <w:w w:val="95"/>
                <w:lang w:val="it-IT"/>
              </w:rPr>
              <w:t>drejtuar</w:t>
            </w:r>
          </w:p>
          <w:p w14:paraId="6CF6B456" w14:textId="77777777" w:rsidR="00AC7D0D" w:rsidRPr="00390F36" w:rsidRDefault="00AC7D0D" w:rsidP="00967D9A">
            <w:pPr>
              <w:pStyle w:val="BodyText"/>
              <w:spacing w:before="256" w:line="213" w:lineRule="auto"/>
              <w:ind w:right="937"/>
              <w:jc w:val="both"/>
              <w:rPr>
                <w:lang w:val="it-IT"/>
              </w:rPr>
            </w:pPr>
            <w:r w:rsidRPr="00390F36">
              <w:rPr>
                <w:b/>
                <w:color w:val="231F20"/>
                <w:w w:val="95"/>
                <w:lang w:val="it-IT"/>
              </w:rPr>
              <w:t>Aktiviteti 1</w:t>
            </w:r>
            <w:r w:rsidRPr="00390F36">
              <w:rPr>
                <w:color w:val="231F20"/>
                <w:w w:val="95"/>
                <w:lang w:val="it-IT"/>
              </w:rPr>
              <w:t>: Nxënësit njoftohen me këngën që</w:t>
            </w:r>
            <w:r w:rsidRPr="00390F36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do ta mësojnë. Titulli “</w:t>
            </w:r>
            <w:r w:rsidRPr="00390F36">
              <w:rPr>
                <w:b/>
                <w:color w:val="231F20"/>
                <w:w w:val="90"/>
                <w:lang w:val="it-IT"/>
              </w:rPr>
              <w:t>Shiu pikëlon</w:t>
            </w:r>
            <w:r w:rsidRPr="00390F36">
              <w:rPr>
                <w:color w:val="231F20"/>
                <w:w w:val="90"/>
                <w:lang w:val="it-IT"/>
              </w:rPr>
              <w:t>” paraqitet</w:t>
            </w:r>
            <w:r w:rsidRPr="00390F36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spacing w:val="-1"/>
                <w:w w:val="95"/>
                <w:lang w:val="it-IT"/>
              </w:rPr>
              <w:t>përmes</w:t>
            </w:r>
            <w:r w:rsidRPr="00390F36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1"/>
                <w:w w:val="95"/>
                <w:lang w:val="it-IT"/>
              </w:rPr>
              <w:t>projektorit</w:t>
            </w:r>
            <w:r w:rsidRPr="00390F36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1"/>
                <w:w w:val="95"/>
                <w:lang w:val="it-IT"/>
              </w:rPr>
              <w:t>(titulli</w:t>
            </w:r>
            <w:r w:rsidRPr="00390F36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1"/>
                <w:w w:val="95"/>
                <w:lang w:val="it-IT"/>
              </w:rPr>
              <w:t>shkruhet</w:t>
            </w:r>
            <w:r w:rsidRPr="00390F36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w w:val="95"/>
                <w:lang w:val="it-IT"/>
              </w:rPr>
              <w:t>në</w:t>
            </w:r>
            <w:r w:rsidRPr="00390F36">
              <w:rPr>
                <w:color w:val="231F20"/>
                <w:spacing w:val="-3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w w:val="95"/>
                <w:lang w:val="it-IT"/>
              </w:rPr>
              <w:t>tabelë</w:t>
            </w:r>
            <w:r w:rsidRPr="00390F36">
              <w:rPr>
                <w:color w:val="231F20"/>
                <w:spacing w:val="-4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w w:val="95"/>
                <w:lang w:val="it-IT"/>
              </w:rPr>
              <w:t>në</w:t>
            </w:r>
            <w:r w:rsidRPr="00390F36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lang w:val="it-IT"/>
              </w:rPr>
              <w:t>mungesë</w:t>
            </w:r>
            <w:r w:rsidRPr="00390F36">
              <w:rPr>
                <w:color w:val="231F20"/>
                <w:spacing w:val="-11"/>
                <w:lang w:val="it-IT"/>
              </w:rPr>
              <w:t xml:space="preserve"> </w:t>
            </w:r>
            <w:r w:rsidRPr="00390F36">
              <w:rPr>
                <w:color w:val="231F20"/>
                <w:lang w:val="it-IT"/>
              </w:rPr>
              <w:t>të</w:t>
            </w:r>
            <w:r w:rsidRPr="00390F36">
              <w:rPr>
                <w:color w:val="231F20"/>
                <w:spacing w:val="-11"/>
                <w:lang w:val="it-IT"/>
              </w:rPr>
              <w:t xml:space="preserve"> </w:t>
            </w:r>
            <w:r w:rsidRPr="00390F36">
              <w:rPr>
                <w:color w:val="231F20"/>
                <w:lang w:val="it-IT"/>
              </w:rPr>
              <w:t>projektorit).</w:t>
            </w:r>
          </w:p>
          <w:p w14:paraId="4F7147E5" w14:textId="77777777" w:rsidR="00AC7D0D" w:rsidRPr="00390F36" w:rsidRDefault="00AC7D0D" w:rsidP="00967D9A">
            <w:pPr>
              <w:pStyle w:val="BodyText"/>
              <w:spacing w:line="213" w:lineRule="auto"/>
              <w:ind w:right="937"/>
              <w:jc w:val="both"/>
              <w:rPr>
                <w:lang w:val="it-IT"/>
              </w:rPr>
            </w:pPr>
            <w:r w:rsidRPr="00390F36">
              <w:rPr>
                <w:color w:val="231F20"/>
                <w:w w:val="90"/>
                <w:lang w:val="it-IT"/>
              </w:rPr>
              <w:t>Pastaj kënga e ndarë në strofa paraqitet në tabelë.</w:t>
            </w:r>
            <w:r w:rsidRPr="00390F36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5"/>
                <w:lang w:val="it-IT"/>
              </w:rPr>
              <w:t>Mësohet</w:t>
            </w:r>
            <w:r w:rsidRPr="00390F36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w w:val="95"/>
                <w:lang w:val="it-IT"/>
              </w:rPr>
              <w:t>kënga</w:t>
            </w:r>
            <w:r w:rsidRPr="00390F36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w w:val="95"/>
                <w:lang w:val="it-IT"/>
              </w:rPr>
              <w:t>strofë</w:t>
            </w:r>
            <w:r w:rsidRPr="00390F36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w w:val="95"/>
                <w:lang w:val="it-IT"/>
              </w:rPr>
              <w:t>për</w:t>
            </w:r>
            <w:r w:rsidRPr="00390F36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w w:val="95"/>
                <w:lang w:val="it-IT"/>
              </w:rPr>
              <w:t>strofë.</w:t>
            </w:r>
          </w:p>
          <w:p w14:paraId="47DFF162" w14:textId="77777777" w:rsidR="00AC7D0D" w:rsidRPr="00390F36" w:rsidRDefault="00AC7D0D" w:rsidP="00967D9A">
            <w:pPr>
              <w:pStyle w:val="BodyText"/>
              <w:spacing w:before="263" w:line="213" w:lineRule="auto"/>
              <w:ind w:right="938"/>
              <w:jc w:val="both"/>
              <w:rPr>
                <w:lang w:val="it-IT"/>
              </w:rPr>
            </w:pPr>
            <w:r w:rsidRPr="00390F36">
              <w:rPr>
                <w:b/>
                <w:color w:val="231F20"/>
                <w:w w:val="90"/>
                <w:lang w:val="it-IT"/>
              </w:rPr>
              <w:t>Aktiviteti 2</w:t>
            </w:r>
            <w:r w:rsidRPr="00390F36">
              <w:rPr>
                <w:color w:val="231F20"/>
                <w:w w:val="90"/>
                <w:lang w:val="it-IT"/>
              </w:rPr>
              <w:t>: Lëshohet kënga në CD dhe dëgjohet</w:t>
            </w:r>
            <w:r w:rsidRPr="00390F36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5"/>
                <w:lang w:val="it-IT"/>
              </w:rPr>
              <w:t>me</w:t>
            </w:r>
            <w:r w:rsidRPr="00390F36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w w:val="95"/>
                <w:lang w:val="it-IT"/>
              </w:rPr>
              <w:t>vëmendje</w:t>
            </w:r>
            <w:r w:rsidRPr="00390F36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w w:val="95"/>
                <w:lang w:val="it-IT"/>
              </w:rPr>
              <w:t>interpretimi</w:t>
            </w:r>
            <w:r w:rsidRPr="00390F36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w w:val="95"/>
                <w:lang w:val="it-IT"/>
              </w:rPr>
              <w:t>i</w:t>
            </w:r>
            <w:r w:rsidRPr="00390F36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w w:val="95"/>
                <w:lang w:val="it-IT"/>
              </w:rPr>
              <w:t>këngës.</w:t>
            </w:r>
          </w:p>
          <w:p w14:paraId="753C2A98" w14:textId="77777777" w:rsidR="00AC7D0D" w:rsidRPr="00390F36" w:rsidRDefault="00AC7D0D" w:rsidP="00967D9A">
            <w:pPr>
              <w:pStyle w:val="BodyText"/>
              <w:spacing w:before="264" w:line="213" w:lineRule="auto"/>
              <w:ind w:right="938"/>
              <w:jc w:val="both"/>
              <w:rPr>
                <w:lang w:val="it-IT"/>
              </w:rPr>
            </w:pPr>
            <w:r w:rsidRPr="00390F36">
              <w:rPr>
                <w:color w:val="231F20"/>
                <w:w w:val="90"/>
                <w:lang w:val="it-IT"/>
              </w:rPr>
              <w:lastRenderedPageBreak/>
              <w:t>Nxënësit ndahen në dy grupe: njëri grup imiton</w:t>
            </w:r>
            <w:r w:rsidRPr="00390F36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spacing w:val="-2"/>
                <w:w w:val="95"/>
                <w:lang w:val="it-IT"/>
              </w:rPr>
              <w:t>pikat</w:t>
            </w:r>
            <w:r w:rsidRPr="00390F36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2"/>
                <w:w w:val="95"/>
                <w:lang w:val="it-IT"/>
              </w:rPr>
              <w:t>e</w:t>
            </w:r>
            <w:r w:rsidRPr="00390F36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2"/>
                <w:w w:val="95"/>
                <w:lang w:val="it-IT"/>
              </w:rPr>
              <w:t>shiut,</w:t>
            </w:r>
            <w:r w:rsidRPr="00390F36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1"/>
                <w:w w:val="95"/>
                <w:lang w:val="it-IT"/>
              </w:rPr>
              <w:t>kurse</w:t>
            </w:r>
            <w:r w:rsidRPr="00390F36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1"/>
                <w:w w:val="95"/>
                <w:lang w:val="it-IT"/>
              </w:rPr>
              <w:t>grupi</w:t>
            </w:r>
            <w:r w:rsidRPr="00390F36">
              <w:rPr>
                <w:color w:val="231F20"/>
                <w:spacing w:val="-7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1"/>
                <w:w w:val="95"/>
                <w:lang w:val="it-IT"/>
              </w:rPr>
              <w:t>tjetër</w:t>
            </w:r>
            <w:r w:rsidRPr="00390F36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1"/>
                <w:w w:val="95"/>
                <w:lang w:val="it-IT"/>
              </w:rPr>
              <w:t>imiton</w:t>
            </w:r>
            <w:r w:rsidRPr="00390F36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1"/>
                <w:w w:val="95"/>
                <w:lang w:val="it-IT"/>
              </w:rPr>
              <w:t>qenushin</w:t>
            </w:r>
            <w:r w:rsidRPr="00390F36">
              <w:rPr>
                <w:color w:val="231F20"/>
                <w:spacing w:val="-49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ose</w:t>
            </w:r>
            <w:r w:rsidRPr="00390F36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zogjtë</w:t>
            </w:r>
            <w:r w:rsidRPr="00390F36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se</w:t>
            </w:r>
            <w:r w:rsidRPr="00390F36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si</w:t>
            </w:r>
            <w:r w:rsidRPr="00390F36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shkundin</w:t>
            </w:r>
            <w:r w:rsidRPr="00390F36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krahët</w:t>
            </w:r>
            <w:r w:rsidRPr="00390F36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e</w:t>
            </w:r>
            <w:r w:rsidRPr="00390F36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tyre,</w:t>
            </w:r>
            <w:r w:rsidRPr="00390F36">
              <w:rPr>
                <w:color w:val="231F20"/>
                <w:spacing w:val="-4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pas</w:t>
            </w:r>
            <w:r w:rsidRPr="00390F36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shiut.</w:t>
            </w:r>
          </w:p>
          <w:p w14:paraId="203AFBF0" w14:textId="77777777" w:rsidR="00AC7D0D" w:rsidRPr="00390F36" w:rsidRDefault="00AC7D0D" w:rsidP="00AC7D0D">
            <w:pPr>
              <w:pStyle w:val="BodyText"/>
              <w:spacing w:before="1"/>
              <w:rPr>
                <w:sz w:val="20"/>
                <w:lang w:val="it-IT"/>
              </w:rPr>
            </w:pPr>
          </w:p>
          <w:p w14:paraId="11DFDD43" w14:textId="77777777" w:rsidR="00AC7D0D" w:rsidRPr="00967D9A" w:rsidRDefault="00967D9A" w:rsidP="00967D9A">
            <w:pPr>
              <w:pStyle w:val="Heading6"/>
              <w:rPr>
                <w:b/>
                <w:lang w:val="it-IT"/>
              </w:rPr>
            </w:pPr>
            <w:r w:rsidRPr="00967D9A">
              <w:rPr>
                <w:b/>
                <w:noProof/>
              </w:rPr>
              <w:drawing>
                <wp:anchor distT="0" distB="0" distL="0" distR="0" simplePos="0" relativeHeight="251666432" behindDoc="0" locked="0" layoutInCell="1" allowOverlap="1" wp14:anchorId="16833713" wp14:editId="42E49218">
                  <wp:simplePos x="0" y="0"/>
                  <wp:positionH relativeFrom="page">
                    <wp:posOffset>177165</wp:posOffset>
                  </wp:positionH>
                  <wp:positionV relativeFrom="paragraph">
                    <wp:posOffset>178435</wp:posOffset>
                  </wp:positionV>
                  <wp:extent cx="360234" cy="335977"/>
                  <wp:effectExtent l="0" t="0" r="0" b="0"/>
                  <wp:wrapNone/>
                  <wp:docPr id="52" name="image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39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234" cy="3359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967D9A">
              <w:rPr>
                <w:b/>
                <w:color w:val="231F20"/>
                <w:lang w:val="it-IT"/>
              </w:rPr>
              <w:t xml:space="preserve">                   </w:t>
            </w:r>
            <w:r w:rsidR="00AC7D0D" w:rsidRPr="00967D9A">
              <w:rPr>
                <w:b/>
                <w:color w:val="231F20"/>
                <w:lang w:val="it-IT"/>
              </w:rPr>
              <w:t>Përforcimi:</w:t>
            </w:r>
          </w:p>
          <w:p w14:paraId="54381A39" w14:textId="77777777" w:rsidR="00AC7D0D" w:rsidRPr="00390F36" w:rsidRDefault="00967D9A" w:rsidP="00967D9A">
            <w:pPr>
              <w:spacing w:line="280" w:lineRule="exact"/>
              <w:rPr>
                <w:b/>
                <w:lang w:val="it-IT"/>
              </w:rPr>
            </w:pPr>
            <w:r>
              <w:rPr>
                <w:b/>
                <w:color w:val="231F20"/>
                <w:w w:val="90"/>
                <w:lang w:val="it-IT"/>
              </w:rPr>
              <w:t xml:space="preserve">                   </w:t>
            </w:r>
            <w:r w:rsidR="00AC7D0D" w:rsidRPr="00390F36">
              <w:rPr>
                <w:b/>
                <w:color w:val="231F20"/>
                <w:w w:val="90"/>
                <w:lang w:val="it-IT"/>
              </w:rPr>
              <w:t>Konsolidimi i të nxënit</w:t>
            </w:r>
          </w:p>
          <w:p w14:paraId="0752D01B" w14:textId="77777777" w:rsidR="00AC7D0D" w:rsidRPr="00390F36" w:rsidRDefault="00AC7D0D" w:rsidP="00967D9A">
            <w:pPr>
              <w:pStyle w:val="BodyText"/>
              <w:spacing w:before="257" w:line="213" w:lineRule="auto"/>
              <w:ind w:right="937"/>
              <w:jc w:val="both"/>
              <w:rPr>
                <w:lang w:val="it-IT"/>
              </w:rPr>
            </w:pPr>
            <w:r w:rsidRPr="00390F36">
              <w:rPr>
                <w:color w:val="231F20"/>
                <w:w w:val="90"/>
                <w:lang w:val="it-IT"/>
              </w:rPr>
              <w:t>Udhëzohen të paraqesin këngën në pentagram</w:t>
            </w:r>
            <w:r w:rsidRPr="00390F36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me anë të figurave gjeometrike, sipas ngjyrave që</w:t>
            </w:r>
            <w:r w:rsidRPr="00390F36">
              <w:rPr>
                <w:color w:val="231F20"/>
                <w:spacing w:val="-47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spacing w:val="-2"/>
                <w:w w:val="95"/>
                <w:lang w:val="it-IT"/>
              </w:rPr>
              <w:t>simbolizojnë</w:t>
            </w:r>
            <w:r w:rsidRPr="00390F36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2"/>
                <w:w w:val="95"/>
                <w:lang w:val="it-IT"/>
              </w:rPr>
              <w:t>notat</w:t>
            </w:r>
            <w:r w:rsidRPr="00390F36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1"/>
                <w:w w:val="95"/>
                <w:lang w:val="it-IT"/>
              </w:rPr>
              <w:t>muzikore:</w:t>
            </w:r>
            <w:r w:rsidRPr="00390F36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1"/>
                <w:w w:val="95"/>
                <w:lang w:val="it-IT"/>
              </w:rPr>
              <w:t>Re,</w:t>
            </w:r>
            <w:r w:rsidRPr="00390F36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1"/>
                <w:w w:val="95"/>
                <w:lang w:val="it-IT"/>
              </w:rPr>
              <w:t>Mi,</w:t>
            </w:r>
            <w:r w:rsidRPr="00390F36">
              <w:rPr>
                <w:color w:val="231F20"/>
                <w:spacing w:val="-8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1"/>
                <w:w w:val="95"/>
                <w:lang w:val="it-IT"/>
              </w:rPr>
              <w:t>Fa,</w:t>
            </w:r>
            <w:r w:rsidRPr="00390F36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1"/>
                <w:w w:val="95"/>
                <w:lang w:val="it-IT"/>
              </w:rPr>
              <w:t>duke</w:t>
            </w:r>
            <w:r w:rsidRPr="00390F36">
              <w:rPr>
                <w:color w:val="231F20"/>
                <w:spacing w:val="-9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spacing w:val="-1"/>
                <w:w w:val="95"/>
                <w:lang w:val="it-IT"/>
              </w:rPr>
              <w:t>u</w:t>
            </w:r>
            <w:r w:rsidRPr="00390F36">
              <w:rPr>
                <w:color w:val="231F20"/>
                <w:spacing w:val="-50"/>
                <w:w w:val="95"/>
                <w:lang w:val="it-IT"/>
              </w:rPr>
              <w:t xml:space="preserve"> </w:t>
            </w:r>
            <w:r w:rsidRPr="00390F36">
              <w:rPr>
                <w:color w:val="231F20"/>
                <w:lang w:val="it-IT"/>
              </w:rPr>
              <w:t>bazuar</w:t>
            </w:r>
            <w:r w:rsidRPr="00390F36">
              <w:rPr>
                <w:color w:val="231F20"/>
                <w:spacing w:val="-9"/>
                <w:lang w:val="it-IT"/>
              </w:rPr>
              <w:t xml:space="preserve"> </w:t>
            </w:r>
            <w:r w:rsidRPr="00390F36">
              <w:rPr>
                <w:color w:val="231F20"/>
                <w:lang w:val="it-IT"/>
              </w:rPr>
              <w:t>në</w:t>
            </w:r>
            <w:r w:rsidRPr="00390F36">
              <w:rPr>
                <w:color w:val="231F20"/>
                <w:spacing w:val="-8"/>
                <w:lang w:val="it-IT"/>
              </w:rPr>
              <w:t xml:space="preserve"> </w:t>
            </w:r>
            <w:r w:rsidRPr="00390F36">
              <w:rPr>
                <w:color w:val="231F20"/>
                <w:lang w:val="it-IT"/>
              </w:rPr>
              <w:t>tekst.</w:t>
            </w:r>
          </w:p>
          <w:p w14:paraId="0F0655A8" w14:textId="77777777" w:rsidR="00AC7D0D" w:rsidRPr="00390F36" w:rsidRDefault="00967D9A" w:rsidP="00967D9A">
            <w:pPr>
              <w:pStyle w:val="BodyText"/>
              <w:spacing w:before="238"/>
              <w:jc w:val="both"/>
              <w:rPr>
                <w:lang w:val="it-IT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67456" behindDoc="1" locked="0" layoutInCell="1" allowOverlap="1" wp14:anchorId="55C5736A" wp14:editId="12E99B67">
                      <wp:simplePos x="0" y="0"/>
                      <wp:positionH relativeFrom="page">
                        <wp:posOffset>80645</wp:posOffset>
                      </wp:positionH>
                      <wp:positionV relativeFrom="paragraph">
                        <wp:posOffset>336550</wp:posOffset>
                      </wp:positionV>
                      <wp:extent cx="1414780" cy="245745"/>
                      <wp:effectExtent l="0" t="0" r="0" b="0"/>
                      <wp:wrapTopAndBottom/>
                      <wp:docPr id="59" name="Text Box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14780" cy="245745"/>
                              </a:xfrm>
                              <a:prstGeom prst="rect">
                                <a:avLst/>
                              </a:prstGeom>
                              <a:noFill/>
                              <a:ln w="12700">
                                <a:solidFill>
                                  <a:srgbClr val="3D6D7C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04A54D30" w14:textId="77777777" w:rsidR="00C96725" w:rsidRDefault="00C96725" w:rsidP="00AC7D0D">
                                  <w:pPr>
                                    <w:spacing w:before="8"/>
                                    <w:ind w:left="51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90"/>
                                      <w:sz w:val="24"/>
                                    </w:rPr>
                                    <w:t>Vlerësimi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9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90"/>
                                      <w:sz w:val="24"/>
                                    </w:rPr>
                                    <w:t>i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9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90"/>
                                      <w:sz w:val="24"/>
                                    </w:rPr>
                                    <w:t>nxënësve: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98D502" id="Text Box 59" o:spid="_x0000_s1030" type="#_x0000_t202" style="position:absolute;left:0;text-align:left;margin-left:6.35pt;margin-top:26.5pt;width:111.4pt;height:19.35pt;z-index:-2516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" filled="f" strokecolor="#3d6d7c" strokeweight="1pt">
                      <v:textbox inset="0,0,0,0">
                        <w:txbxContent>
                          <w:p w:rsidR="00C96725" w:rsidRDefault="00C96725" w:rsidP="00AC7D0D">
                            <w:pPr>
                              <w:spacing w:before="8"/>
                              <w:ind w:left="51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90"/>
                                <w:sz w:val="24"/>
                              </w:rPr>
                              <w:t>Vlerësimi</w:t>
                            </w:r>
                            <w:r>
                              <w:rPr>
                                <w:b/>
                                <w:color w:val="231F20"/>
                                <w:spacing w:val="-5"/>
                                <w:w w:val="9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90"/>
                                <w:sz w:val="24"/>
                              </w:rPr>
                              <w:t>i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w w:val="9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90"/>
                                <w:sz w:val="24"/>
                              </w:rPr>
                              <w:t>nxënësve: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  <w:r w:rsidR="00AC7D0D" w:rsidRPr="00390F36">
              <w:rPr>
                <w:color w:val="231F20"/>
                <w:w w:val="90"/>
                <w:lang w:val="it-IT"/>
              </w:rPr>
              <w:t>Puna</w:t>
            </w:r>
            <w:r w:rsidR="00AC7D0D" w:rsidRPr="00390F36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="00AC7D0D" w:rsidRPr="00390F36">
              <w:rPr>
                <w:color w:val="231F20"/>
                <w:w w:val="90"/>
                <w:lang w:val="it-IT"/>
              </w:rPr>
              <w:t>e</w:t>
            </w:r>
            <w:r w:rsidR="00AC7D0D" w:rsidRPr="00390F36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="00AC7D0D" w:rsidRPr="00390F36">
              <w:rPr>
                <w:color w:val="231F20"/>
                <w:w w:val="90"/>
                <w:lang w:val="it-IT"/>
              </w:rPr>
              <w:t>nxënësve</w:t>
            </w:r>
            <w:r w:rsidR="00AC7D0D" w:rsidRPr="00390F36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="00AC7D0D" w:rsidRPr="00390F36">
              <w:rPr>
                <w:color w:val="231F20"/>
                <w:w w:val="90"/>
                <w:lang w:val="it-IT"/>
              </w:rPr>
              <w:t>monitorohet</w:t>
            </w:r>
            <w:r w:rsidR="00AC7D0D" w:rsidRPr="00390F36">
              <w:rPr>
                <w:color w:val="231F20"/>
                <w:spacing w:val="2"/>
                <w:w w:val="90"/>
                <w:lang w:val="it-IT"/>
              </w:rPr>
              <w:t xml:space="preserve"> </w:t>
            </w:r>
            <w:r w:rsidR="00AC7D0D" w:rsidRPr="00390F36">
              <w:rPr>
                <w:color w:val="231F20"/>
                <w:w w:val="90"/>
                <w:lang w:val="it-IT"/>
              </w:rPr>
              <w:t>dhe</w:t>
            </w:r>
            <w:r w:rsidR="00AC7D0D" w:rsidRPr="00390F36">
              <w:rPr>
                <w:color w:val="231F20"/>
                <w:spacing w:val="1"/>
                <w:w w:val="90"/>
                <w:lang w:val="it-IT"/>
              </w:rPr>
              <w:t xml:space="preserve"> </w:t>
            </w:r>
            <w:r w:rsidR="00AC7D0D" w:rsidRPr="00390F36">
              <w:rPr>
                <w:color w:val="231F20"/>
                <w:w w:val="90"/>
                <w:lang w:val="it-IT"/>
              </w:rPr>
              <w:t>ndihmohet.</w:t>
            </w:r>
          </w:p>
          <w:p w14:paraId="0110CA34" w14:textId="77777777" w:rsidR="00AC7D0D" w:rsidRPr="00390F36" w:rsidRDefault="00AC7D0D" w:rsidP="00AC7D0D">
            <w:pPr>
              <w:pStyle w:val="BodyText"/>
              <w:spacing w:before="10"/>
              <w:rPr>
                <w:sz w:val="24"/>
                <w:lang w:val="it-IT"/>
              </w:rPr>
            </w:pPr>
          </w:p>
          <w:p w14:paraId="7C29DAE5" w14:textId="77777777" w:rsidR="00AC7D0D" w:rsidRPr="00390F36" w:rsidRDefault="00AC7D0D" w:rsidP="00967D9A">
            <w:pPr>
              <w:pStyle w:val="BodyText"/>
              <w:spacing w:before="91"/>
              <w:rPr>
                <w:lang w:val="it-IT"/>
              </w:rPr>
            </w:pPr>
            <w:r w:rsidRPr="00390F36">
              <w:rPr>
                <w:color w:val="231F20"/>
                <w:w w:val="90"/>
                <w:lang w:val="it-IT"/>
              </w:rPr>
              <w:t>Vlerësohen</w:t>
            </w:r>
            <w:r w:rsidRPr="00390F36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për</w:t>
            </w:r>
            <w:r w:rsidRPr="00390F36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saktësinë</w:t>
            </w:r>
            <w:r w:rsidRPr="00390F36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e</w:t>
            </w:r>
            <w:r w:rsidRPr="00390F36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përgjigjeve,</w:t>
            </w:r>
            <w:r w:rsidRPr="00390F36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mënyrën</w:t>
            </w:r>
            <w:r w:rsidRPr="00390F36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e</w:t>
            </w:r>
            <w:r w:rsidRPr="00390F36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interpretimit</w:t>
            </w:r>
            <w:r w:rsidRPr="00390F36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të</w:t>
            </w:r>
            <w:r w:rsidRPr="00390F36">
              <w:rPr>
                <w:color w:val="231F20"/>
                <w:spacing w:val="-2"/>
                <w:w w:val="90"/>
                <w:lang w:val="it-IT"/>
              </w:rPr>
              <w:t xml:space="preserve"> </w:t>
            </w:r>
            <w:r w:rsidRPr="00390F36">
              <w:rPr>
                <w:color w:val="231F20"/>
                <w:w w:val="90"/>
                <w:lang w:val="it-IT"/>
              </w:rPr>
              <w:t>këngës.</w:t>
            </w:r>
          </w:p>
          <w:p w14:paraId="6CBF7143" w14:textId="77777777" w:rsidR="00AC7D0D" w:rsidRPr="00390F36" w:rsidRDefault="00AC7D0D" w:rsidP="00967D9A">
            <w:pPr>
              <w:pStyle w:val="Heading6"/>
              <w:spacing w:before="50" w:line="240" w:lineRule="auto"/>
              <w:rPr>
                <w:lang w:val="it-IT"/>
              </w:rPr>
            </w:pPr>
            <w:r w:rsidRPr="00390F36">
              <w:rPr>
                <w:color w:val="231F20"/>
                <w:lang w:val="it-IT"/>
              </w:rPr>
              <w:t>Detyrë:</w:t>
            </w:r>
          </w:p>
          <w:p w14:paraId="0768F647" w14:textId="77777777" w:rsidR="00AC7D0D" w:rsidRPr="00390F36" w:rsidRDefault="00967D9A" w:rsidP="00967D9A">
            <w:pPr>
              <w:pStyle w:val="BodyText"/>
              <w:spacing w:before="23"/>
              <w:rPr>
                <w:lang w:val="it-IT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70528" behindDoc="1" locked="0" layoutInCell="1" allowOverlap="1" wp14:anchorId="26FB757E" wp14:editId="17D729A9">
                      <wp:simplePos x="0" y="0"/>
                      <wp:positionH relativeFrom="page">
                        <wp:posOffset>174625</wp:posOffset>
                      </wp:positionH>
                      <wp:positionV relativeFrom="paragraph">
                        <wp:posOffset>387985</wp:posOffset>
                      </wp:positionV>
                      <wp:extent cx="6760210" cy="1400175"/>
                      <wp:effectExtent l="0" t="0" r="2540" b="9525"/>
                      <wp:wrapTopAndBottom/>
                      <wp:docPr id="53" name="Group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760210" cy="1400175"/>
                                <a:chOff x="1837" y="612"/>
                                <a:chExt cx="9086" cy="235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4" name="Picture 2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837" y="881"/>
                                  <a:ext cx="9086" cy="2083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55" name="AutoShape 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37" y="2000"/>
                                  <a:ext cx="8498" cy="277"/>
                                </a:xfrm>
                                <a:custGeom>
                                  <a:avLst/>
                                  <a:gdLst>
                                    <a:gd name="T0" fmla="+- 0 10530 2037"/>
                                    <a:gd name="T1" fmla="*/ T0 w 8498"/>
                                    <a:gd name="T2" fmla="+- 0 2013 2001"/>
                                    <a:gd name="T3" fmla="*/ 2013 h 277"/>
                                    <a:gd name="T4" fmla="+- 0 10530 2037"/>
                                    <a:gd name="T5" fmla="*/ T4 w 8498"/>
                                    <a:gd name="T6" fmla="+- 0 2001 2001"/>
                                    <a:gd name="T7" fmla="*/ 2001 h 277"/>
                                    <a:gd name="T8" fmla="+- 0 2037 2037"/>
                                    <a:gd name="T9" fmla="*/ T8 w 8498"/>
                                    <a:gd name="T10" fmla="+- 0 2012 2001"/>
                                    <a:gd name="T11" fmla="*/ 2012 h 277"/>
                                    <a:gd name="T12" fmla="+- 0 2037 2037"/>
                                    <a:gd name="T13" fmla="*/ T12 w 8498"/>
                                    <a:gd name="T14" fmla="+- 0 2024 2001"/>
                                    <a:gd name="T15" fmla="*/ 2024 h 277"/>
                                    <a:gd name="T16" fmla="+- 0 10530 2037"/>
                                    <a:gd name="T17" fmla="*/ T16 w 8498"/>
                                    <a:gd name="T18" fmla="+- 0 2013 2001"/>
                                    <a:gd name="T19" fmla="*/ 2013 h 277"/>
                                    <a:gd name="T20" fmla="+- 0 10535 2037"/>
                                    <a:gd name="T21" fmla="*/ T20 w 8498"/>
                                    <a:gd name="T22" fmla="+- 0 2267 2001"/>
                                    <a:gd name="T23" fmla="*/ 2267 h 277"/>
                                    <a:gd name="T24" fmla="+- 0 10535 2037"/>
                                    <a:gd name="T25" fmla="*/ T24 w 8498"/>
                                    <a:gd name="T26" fmla="+- 0 2254 2001"/>
                                    <a:gd name="T27" fmla="*/ 2254 h 277"/>
                                    <a:gd name="T28" fmla="+- 0 2043 2037"/>
                                    <a:gd name="T29" fmla="*/ T28 w 8498"/>
                                    <a:gd name="T30" fmla="+- 0 2265 2001"/>
                                    <a:gd name="T31" fmla="*/ 2265 h 277"/>
                                    <a:gd name="T32" fmla="+- 0 2043 2037"/>
                                    <a:gd name="T33" fmla="*/ T32 w 8498"/>
                                    <a:gd name="T34" fmla="+- 0 2277 2001"/>
                                    <a:gd name="T35" fmla="*/ 2277 h 277"/>
                                    <a:gd name="T36" fmla="+- 0 10535 2037"/>
                                    <a:gd name="T37" fmla="*/ T36 w 8498"/>
                                    <a:gd name="T38" fmla="+- 0 2267 2001"/>
                                    <a:gd name="T39" fmla="*/ 2267 h 277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</a:cxnLst>
                                  <a:rect l="0" t="0" r="r" b="b"/>
                                  <a:pathLst>
                                    <a:path w="8498" h="277">
                                      <a:moveTo>
                                        <a:pt x="8493" y="12"/>
                                      </a:moveTo>
                                      <a:lnTo>
                                        <a:pt x="8493" y="0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0" y="23"/>
                                      </a:lnTo>
                                      <a:lnTo>
                                        <a:pt x="8493" y="12"/>
                                      </a:lnTo>
                                      <a:close/>
                                      <a:moveTo>
                                        <a:pt x="8498" y="266"/>
                                      </a:moveTo>
                                      <a:lnTo>
                                        <a:pt x="8498" y="253"/>
                                      </a:lnTo>
                                      <a:lnTo>
                                        <a:pt x="6" y="264"/>
                                      </a:lnTo>
                                      <a:lnTo>
                                        <a:pt x="6" y="276"/>
                                      </a:lnTo>
                                      <a:lnTo>
                                        <a:pt x="8498" y="2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>
                                    <a:alpha val="59999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" name="Text Box 3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837" y="612"/>
                                  <a:ext cx="9086" cy="23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665DCE2" w14:textId="77777777" w:rsidR="00C96725" w:rsidRDefault="00C96725" w:rsidP="00AC7D0D">
                                    <w:pPr>
                                      <w:rPr>
                                        <w:sz w:val="53"/>
                                      </w:rPr>
                                    </w:pPr>
                                  </w:p>
                                  <w:p w14:paraId="0CD78825" w14:textId="77777777" w:rsidR="00C96725" w:rsidRDefault="00C96725" w:rsidP="00AC7D0D">
                                    <w:pPr>
                                      <w:ind w:left="205"/>
                                      <w:rPr>
                                        <w:rFonts w:ascii="Embassy BT" w:hAnsi="Embassy BT"/>
                                        <w:i/>
                                        <w:sz w:val="32"/>
                                      </w:rPr>
                                    </w:pP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z w:val="32"/>
                                      </w:rPr>
                                      <w:t>Reflektim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pacing w:val="-1"/>
                                        <w:sz w:val="3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z w:val="32"/>
                                      </w:rPr>
                                      <w:t>për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pacing w:val="-1"/>
                                        <w:sz w:val="3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z w:val="32"/>
                                      </w:rPr>
                                      <w:t>rrjedhën e orës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pacing w:val="-1"/>
                                        <w:sz w:val="3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z w:val="32"/>
                                      </w:rPr>
                                      <w:t>mësimore: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12E19A5" id="Group 53" o:spid="_x0000_s1031" style="position:absolute;margin-left:13.75pt;margin-top:30.55pt;width:532.3pt;height:110.25pt;z-index:-251645952;mso-wrap-distance-left:0;mso-wrap-distance-right:0;mso-position-horizontal-relative:page" coordorigin="1837,612" coordsize="9086,23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">
                      <v:shape id="Picture 29" o:spid="_x0000_s1032" type="#_x0000_t75" style="position:absolute;left:1837;top:881;width:9086;height:20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w0FFzEAAAA2wAAAA8AAABkcnMvZG93bnJldi54bWxEj09rAjEUxO8Fv0N4Qm+atf6hbI0i1oKX&#10;iq6FXh/Jc7O4eVk20d1++6Yg9DjMzG+Y5bp3tbhTGyrPCibjDASx9qbiUsHX+WP0CiJEZIO1Z1Lw&#10;QwHWq8HTEnPjOz7RvYilSBAOOSqwMTa5lEFbchjGviFO3sW3DmOSbSlNi12Cu1q+ZNlCOqw4LVhs&#10;aGtJX4ubU7BbzN9putP7zyJsDvbwfZwZ3Sn1POw3byAi9fE//GjvjYL5DP6+pB8gV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w0FFzEAAAA2wAAAA8AAAAAAAAAAAAAAAAA&#10;nwIAAGRycy9kb3ducmV2LnhtbFBLBQYAAAAABAAEAPcAAACQAwAAAAA=&#10;">
                        <v:imagedata r:id="rId24" o:title=""/>
                      </v:shape>
                      <v:shape id="AutoShape 30" o:spid="_x0000_s1033" style="position:absolute;left:2037;top:2000;width:8498;height:277;visibility:visible;mso-wrap-style:square;v-text-anchor:top" coordsize="8498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C14cAA&#10;AADbAAAADwAAAGRycy9kb3ducmV2LnhtbESPQWsCMRSE70L/Q3iF3jSpYJGtUdpCoUddPXh8bJ7Z&#10;bTcvYV+q679vBKHHYWa+YVabMfTqTIN0kS08zwwo4ia6jr2Fw/5zugQlGdlhH5ksXElgs36YrLBy&#10;8cI7OtfZqwJhqdBCm3OqtJampYAyi4m4eKc4BMxFDl67AS8FHno9N+ZFB+y4LLSY6KOl5qf+DRZq&#10;4STJh60xYXnyu285zt/F2qfH8e0VVKYx/4fv7S9nYbGA25fyA/T6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MC14cAAAADbAAAADwAAAAAAAAAAAAAAAACYAgAAZHJzL2Rvd25y&#10;ZXYueG1sUEsFBgAAAAAEAAQA9QAAAIUDAAAAAA==&#10;" path="m8493,12r,-12l,11,,23,8493,12xm8498,266r,-13l6,264r,12l8498,266xe" fillcolor="#231f20" stroked="f">
                        <v:fill opacity="39321f"/>
                        <v:path arrowok="t" o:connecttype="custom" o:connectlocs="8493,2013;8493,2001;0,2012;0,2024;8493,2013;8498,2267;8498,2254;6,2265;6,2277;8498,2267" o:connectangles="0,0,0,0,0,0,0,0,0,0"/>
                      </v:shape>
                      <v:shape id="Text Box 31" o:spid="_x0000_s1034" type="#_x0000_t202" style="position:absolute;left:1837;top:612;width:9086;height:23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YmmMQA&#10;AADbAAAADwAAAGRycy9kb3ducmV2LnhtbESPQWvCQBSE7wX/w/KE3urGQkMb3YhIC0KhGOPB4zP7&#10;kixm36bZVdN/3xUKPQ4z8w2zXI22E1cavHGsYD5LQBBXThtuFBzKj6dXED4ga+wck4If8rDKJw9L&#10;zLS7cUHXfWhEhLDPUEEbQp9J6auWLPqZ64mjV7vBYohyaKQe8BbhtpPPSZJKi4bjQos9bVqqzvuL&#10;VbA+cvFuvr9Ou6IuTFm+JfyZnpV6nI7rBYhAY/gP/7W3WsFLCvcv8QfI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2JpjEAAAA2wAAAA8AAAAAAAAAAAAAAAAAmAIAAGRycy9k&#10;b3ducmV2LnhtbFBLBQYAAAAABAAEAPUAAACJAwAAAAA=&#10;" filled="f" stroked="f">
                        <v:textbox inset="0,0,0,0">
                          <w:txbxContent>
                            <w:p w:rsidR="00C96725" w:rsidRDefault="00C96725" w:rsidP="00AC7D0D">
                              <w:pPr>
                                <w:rPr>
                                  <w:sz w:val="53"/>
                                </w:rPr>
                              </w:pPr>
                            </w:p>
                            <w:p w:rsidR="00C96725" w:rsidRDefault="00C96725" w:rsidP="00AC7D0D">
                              <w:pPr>
                                <w:ind w:left="205"/>
                                <w:rPr>
                                  <w:rFonts w:ascii="Embassy BT" w:hAnsi="Embassy BT"/>
                                  <w:i/>
                                  <w:sz w:val="32"/>
                                </w:rPr>
                              </w:pP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z w:val="32"/>
                                </w:rPr>
                                <w:t>Reflektim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pacing w:val="-1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z w:val="32"/>
                                </w:rPr>
                                <w:t>për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pacing w:val="-1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z w:val="32"/>
                                </w:rPr>
                                <w:t>rrjedhën e orës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pacing w:val="-1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z w:val="32"/>
                                </w:rPr>
                                <w:t>mësimore:</w:t>
                              </w:r>
                            </w:p>
                          </w:txbxContent>
                        </v:textbox>
                      </v:shape>
                      <w10:wrap type="topAndBottom" anchorx="page"/>
                    </v:group>
                  </w:pict>
                </mc:Fallback>
              </mc:AlternateContent>
            </w:r>
            <w:r w:rsidR="00AC7D0D" w:rsidRPr="00390F36">
              <w:rPr>
                <w:color w:val="231F20"/>
                <w:w w:val="90"/>
                <w:lang w:val="it-IT"/>
              </w:rPr>
              <w:t>Në</w:t>
            </w:r>
            <w:r w:rsidR="00AC7D0D" w:rsidRPr="00390F36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="00AC7D0D" w:rsidRPr="00390F36">
              <w:rPr>
                <w:color w:val="231F20"/>
                <w:w w:val="90"/>
                <w:lang w:val="it-IT"/>
              </w:rPr>
              <w:t>pentagram</w:t>
            </w:r>
            <w:r w:rsidR="00AC7D0D" w:rsidRPr="00390F36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="00AC7D0D" w:rsidRPr="00390F36">
              <w:rPr>
                <w:color w:val="231F20"/>
                <w:w w:val="90"/>
                <w:lang w:val="it-IT"/>
              </w:rPr>
              <w:t>të</w:t>
            </w:r>
            <w:r w:rsidR="00AC7D0D" w:rsidRPr="00390F36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="00AC7D0D" w:rsidRPr="00390F36">
              <w:rPr>
                <w:color w:val="231F20"/>
                <w:w w:val="90"/>
                <w:lang w:val="it-IT"/>
              </w:rPr>
              <w:t>paraqesin</w:t>
            </w:r>
            <w:r w:rsidR="00AC7D0D" w:rsidRPr="00390F36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="00AC7D0D" w:rsidRPr="00390F36">
              <w:rPr>
                <w:color w:val="231F20"/>
                <w:w w:val="90"/>
                <w:lang w:val="it-IT"/>
              </w:rPr>
              <w:t>këngën</w:t>
            </w:r>
            <w:r w:rsidR="00AC7D0D" w:rsidRPr="00390F36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="00AC7D0D" w:rsidRPr="00390F36">
              <w:rPr>
                <w:color w:val="231F20"/>
                <w:w w:val="90"/>
                <w:lang w:val="it-IT"/>
              </w:rPr>
              <w:t>me</w:t>
            </w:r>
            <w:r w:rsidR="00AC7D0D" w:rsidRPr="00390F36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="00AC7D0D" w:rsidRPr="00390F36">
              <w:rPr>
                <w:color w:val="231F20"/>
                <w:w w:val="90"/>
                <w:lang w:val="it-IT"/>
              </w:rPr>
              <w:t>notat</w:t>
            </w:r>
            <w:r w:rsidR="00AC7D0D" w:rsidRPr="00390F36">
              <w:rPr>
                <w:color w:val="231F20"/>
                <w:spacing w:val="-3"/>
                <w:w w:val="90"/>
                <w:lang w:val="it-IT"/>
              </w:rPr>
              <w:t xml:space="preserve"> </w:t>
            </w:r>
            <w:r w:rsidR="00AC7D0D" w:rsidRPr="00390F36">
              <w:rPr>
                <w:color w:val="231F20"/>
                <w:w w:val="90"/>
                <w:lang w:val="it-IT"/>
              </w:rPr>
              <w:t>muzikore.</w:t>
            </w:r>
          </w:p>
          <w:p w14:paraId="60BCBAA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351E06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71B992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8D03C8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7AFA19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7D74326" w14:textId="77777777" w:rsidR="001451F2" w:rsidRDefault="00AC7D0D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</w:t>
            </w:r>
          </w:p>
          <w:p w14:paraId="3837D71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143F987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7C89E4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66C519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4832B95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72BB42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2ABA29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D88A9C8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3397F608" w14:textId="77777777" w:rsidR="001451F2" w:rsidRDefault="001451F2" w:rsidP="001451F2"/>
    <w:p w14:paraId="67C65490" w14:textId="77777777" w:rsidR="00FC1ADD" w:rsidRDefault="00FC1ADD" w:rsidP="001451F2"/>
    <w:p w14:paraId="3EA71957" w14:textId="77777777" w:rsidR="00FC1ADD" w:rsidRDefault="00FC1ADD" w:rsidP="001451F2"/>
    <w:p w14:paraId="2B83F034" w14:textId="77777777" w:rsidR="00FC1ADD" w:rsidRDefault="00FC1ADD" w:rsidP="001451F2"/>
    <w:p w14:paraId="7FA2CD4F" w14:textId="77777777" w:rsidR="00FC1ADD" w:rsidRDefault="00FC1ADD" w:rsidP="001451F2"/>
    <w:p w14:paraId="23AB4869" w14:textId="77777777" w:rsidR="00FC1ADD" w:rsidRDefault="00FC1ADD" w:rsidP="001451F2"/>
    <w:p w14:paraId="7D05AF98" w14:textId="77777777" w:rsidR="00FC1ADD" w:rsidRPr="00FB6E8C" w:rsidRDefault="00FC1ADD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3E7646" w14:paraId="32CE58E0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5E2E570C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967D9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5</w:t>
            </w:r>
          </w:p>
        </w:tc>
      </w:tr>
      <w:tr w:rsidR="001451F2" w:rsidRPr="00EA6328" w14:paraId="2A6059AC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1346A55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42E01A5E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2422D1C8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4D5CE6F0" w14:textId="77777777" w:rsidR="001451F2" w:rsidRPr="004B4537" w:rsidRDefault="00967D9A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3465E56D" wp14:editId="441F66CE">
                  <wp:extent cx="2713990" cy="552450"/>
                  <wp:effectExtent l="0" t="0" r="0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0145BA9" w14:textId="77777777" w:rsidR="000F2F98" w:rsidRPr="000F2F98" w:rsidRDefault="000F2F98" w:rsidP="000F2F98">
            <w:pPr>
              <w:pStyle w:val="NoSpacing"/>
              <w:rPr>
                <w:b/>
                <w:color w:val="080C0C"/>
                <w:lang w:val="it-IT"/>
              </w:rPr>
            </w:pPr>
            <w:r w:rsidRPr="000F2F98">
              <w:rPr>
                <w:b/>
                <w:color w:val="080C0C"/>
                <w:lang w:val="it-IT"/>
              </w:rPr>
              <w:t>Tema: Këngët</w:t>
            </w:r>
          </w:p>
          <w:p w14:paraId="280D0709" w14:textId="77777777" w:rsidR="000F2F98" w:rsidRPr="000F2F98" w:rsidRDefault="000F2F98" w:rsidP="000F2F98">
            <w:pPr>
              <w:pStyle w:val="NoSpacing"/>
              <w:rPr>
                <w:b/>
                <w:color w:val="080C0C"/>
                <w:lang w:val="it-IT"/>
              </w:rPr>
            </w:pPr>
            <w:r w:rsidRPr="000F2F98">
              <w:rPr>
                <w:b/>
                <w:color w:val="080C0C"/>
                <w:lang w:val="it-IT"/>
              </w:rPr>
              <w:t>Rezultatet e të nxënit të temës:</w:t>
            </w:r>
          </w:p>
          <w:p w14:paraId="16D3B74B" w14:textId="77777777" w:rsidR="000F2F98" w:rsidRPr="00EA6328" w:rsidRDefault="000F2F98" w:rsidP="000F2F98">
            <w:pPr>
              <w:pStyle w:val="NoSpacing"/>
              <w:rPr>
                <w:b/>
                <w:color w:val="080C0C"/>
              </w:rPr>
            </w:pPr>
            <w:proofErr w:type="spellStart"/>
            <w:r w:rsidRPr="00EA6328">
              <w:rPr>
                <w:b/>
                <w:color w:val="080C0C"/>
              </w:rPr>
              <w:t>Këndon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dhe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shoqëron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këndimin</w:t>
            </w:r>
            <w:proofErr w:type="spellEnd"/>
            <w:r w:rsidRPr="00EA6328">
              <w:rPr>
                <w:b/>
                <w:color w:val="080C0C"/>
              </w:rPr>
              <w:t xml:space="preserve"> me </w:t>
            </w:r>
            <w:proofErr w:type="spellStart"/>
            <w:r w:rsidRPr="00EA6328">
              <w:rPr>
                <w:b/>
                <w:color w:val="080C0C"/>
              </w:rPr>
              <w:t>zë</w:t>
            </w:r>
            <w:proofErr w:type="spellEnd"/>
            <w:r w:rsidRPr="00EA6328">
              <w:rPr>
                <w:b/>
                <w:color w:val="080C0C"/>
              </w:rPr>
              <w:t>.</w:t>
            </w:r>
          </w:p>
          <w:p w14:paraId="532B8340" w14:textId="77777777" w:rsidR="000F2F98" w:rsidRPr="00EA6328" w:rsidRDefault="000F2F98" w:rsidP="000F2F98">
            <w:pPr>
              <w:pStyle w:val="NoSpacing"/>
              <w:rPr>
                <w:b/>
                <w:color w:val="080C0C"/>
              </w:rPr>
            </w:pPr>
            <w:proofErr w:type="spellStart"/>
            <w:r w:rsidRPr="00EA6328">
              <w:rPr>
                <w:b/>
                <w:color w:val="080C0C"/>
              </w:rPr>
              <w:t>Kontributi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në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rezultatet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për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kompetencat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kryesore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të</w:t>
            </w:r>
            <w:proofErr w:type="spellEnd"/>
            <w:r w:rsidRPr="00EA6328">
              <w:rPr>
                <w:b/>
                <w:color w:val="080C0C"/>
              </w:rPr>
              <w:t xml:space="preserve"> </w:t>
            </w:r>
            <w:proofErr w:type="spellStart"/>
            <w:r w:rsidRPr="00EA6328">
              <w:rPr>
                <w:b/>
                <w:color w:val="080C0C"/>
              </w:rPr>
              <w:t>shkallës</w:t>
            </w:r>
            <w:proofErr w:type="spellEnd"/>
            <w:r w:rsidRPr="00EA6328">
              <w:rPr>
                <w:b/>
                <w:color w:val="080C0C"/>
              </w:rPr>
              <w:t>: I.3; II.5; III.4; III.9; VI.2.</w:t>
            </w:r>
          </w:p>
          <w:p w14:paraId="47570145" w14:textId="77777777" w:rsidR="000F2F98" w:rsidRPr="000F2F98" w:rsidRDefault="000F2F98" w:rsidP="000F2F98">
            <w:pPr>
              <w:pStyle w:val="NoSpacing"/>
              <w:rPr>
                <w:b/>
                <w:color w:val="080C0C"/>
                <w:lang w:val="it-IT"/>
              </w:rPr>
            </w:pPr>
            <w:r w:rsidRPr="000F2F98">
              <w:rPr>
                <w:b/>
                <w:color w:val="080C0C"/>
                <w:lang w:val="it-IT"/>
              </w:rPr>
              <w:t>Kontributi në rezultatet e fushës së kurrikulës: 1.1,1.2.</w:t>
            </w:r>
          </w:p>
          <w:p w14:paraId="6FD897CB" w14:textId="77777777" w:rsidR="000F2F98" w:rsidRPr="000F2F98" w:rsidRDefault="000F2F98" w:rsidP="000F2F98">
            <w:pPr>
              <w:pStyle w:val="NoSpacing"/>
              <w:rPr>
                <w:b/>
                <w:color w:val="080C0C"/>
                <w:lang w:val="it-IT"/>
              </w:rPr>
            </w:pPr>
            <w:r w:rsidRPr="000F2F98">
              <w:rPr>
                <w:b/>
                <w:color w:val="080C0C"/>
                <w:lang w:val="it-IT"/>
              </w:rPr>
              <w:t xml:space="preserve"> </w:t>
            </w:r>
            <w:r w:rsidR="00551C7E">
              <w:rPr>
                <w:b/>
                <w:noProof/>
                <w:color w:val="080C0C"/>
              </w:rPr>
              <w:drawing>
                <wp:inline distT="0" distB="0" distL="0" distR="0" wp14:anchorId="03B7CF5F" wp14:editId="3D9B1D85">
                  <wp:extent cx="2713990" cy="552450"/>
                  <wp:effectExtent l="0" t="0" r="0" b="0"/>
                  <wp:docPr id="170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3443DE1" w14:textId="77777777" w:rsidR="000F2F98" w:rsidRPr="000F2F98" w:rsidRDefault="000F2F98" w:rsidP="000F2F98">
            <w:pPr>
              <w:pStyle w:val="NoSpacing"/>
              <w:rPr>
                <w:b/>
                <w:color w:val="080C0C"/>
                <w:lang w:val="it-IT"/>
              </w:rPr>
            </w:pPr>
            <w:r w:rsidRPr="000F2F98">
              <w:rPr>
                <w:b/>
                <w:color w:val="080C0C"/>
                <w:lang w:val="it-IT"/>
              </w:rPr>
              <w:t>Njësia mësimore: “Troket vjeshta”</w:t>
            </w:r>
          </w:p>
          <w:p w14:paraId="4C06D9BF" w14:textId="77777777" w:rsidR="000F2F98" w:rsidRPr="000F2F98" w:rsidRDefault="000F2F98" w:rsidP="000F2F98">
            <w:pPr>
              <w:pStyle w:val="NoSpacing"/>
              <w:rPr>
                <w:b/>
                <w:color w:val="080C0C"/>
                <w:lang w:val="it-IT"/>
              </w:rPr>
            </w:pPr>
            <w:r w:rsidRPr="000F2F98">
              <w:rPr>
                <w:b/>
                <w:color w:val="080C0C"/>
                <w:lang w:val="it-IT"/>
              </w:rPr>
              <w:t>Rezultatet e të nxënit të orës mësimore:</w:t>
            </w:r>
          </w:p>
          <w:p w14:paraId="3DDC5BA3" w14:textId="77777777" w:rsidR="000F2F98" w:rsidRPr="000F2F98" w:rsidRDefault="000F2F98" w:rsidP="000F2F98">
            <w:pPr>
              <w:pStyle w:val="NoSpacing"/>
              <w:rPr>
                <w:b/>
                <w:color w:val="080C0C"/>
                <w:lang w:val="it-IT"/>
              </w:rPr>
            </w:pPr>
            <w:r w:rsidRPr="000F2F98">
              <w:rPr>
                <w:b/>
                <w:color w:val="080C0C"/>
                <w:lang w:val="it-IT"/>
              </w:rPr>
              <w:tab/>
            </w:r>
          </w:p>
          <w:p w14:paraId="49B46198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•</w:t>
            </w:r>
            <w:r w:rsidRPr="000F2F98">
              <w:rPr>
                <w:color w:val="080C0C"/>
                <w:lang w:val="it-IT"/>
              </w:rPr>
              <w:tab/>
              <w:t>Këndon këngën me intonacion, duke imituar</w:t>
            </w:r>
          </w:p>
          <w:p w14:paraId="2810D4D8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atë që dëgjon.</w:t>
            </w:r>
          </w:p>
          <w:p w14:paraId="28C22708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•</w:t>
            </w:r>
            <w:r w:rsidRPr="000F2F98">
              <w:rPr>
                <w:color w:val="080C0C"/>
                <w:lang w:val="it-IT"/>
              </w:rPr>
              <w:tab/>
              <w:t>Përgjigjet saktë në pyetj</w:t>
            </w:r>
            <w:r>
              <w:rPr>
                <w:color w:val="080C0C"/>
                <w:lang w:val="it-IT"/>
              </w:rPr>
              <w:t>et e parashtruara rreth këngës.</w:t>
            </w:r>
            <w:r w:rsidRPr="000F2F98">
              <w:rPr>
                <w:color w:val="080C0C"/>
                <w:lang w:val="it-IT"/>
              </w:rPr>
              <w:t xml:space="preserve"> </w:t>
            </w:r>
          </w:p>
          <w:p w14:paraId="3B60191A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•</w:t>
            </w:r>
            <w:r w:rsidRPr="000F2F98">
              <w:rPr>
                <w:color w:val="080C0C"/>
                <w:lang w:val="it-IT"/>
              </w:rPr>
              <w:tab/>
              <w:t>Vizaton me saktësi elementet që paraqesin stinën e parapëlqyer.</w:t>
            </w:r>
          </w:p>
          <w:p w14:paraId="70AFC0F3" w14:textId="77777777" w:rsidR="000F2F98" w:rsidRPr="00EA6328" w:rsidRDefault="000F2F98" w:rsidP="000F2F98">
            <w:pPr>
              <w:pStyle w:val="NoSpacing"/>
              <w:rPr>
                <w:color w:val="080C0C"/>
              </w:rPr>
            </w:pPr>
            <w:r w:rsidRPr="00EA6328">
              <w:rPr>
                <w:b/>
                <w:color w:val="080C0C"/>
              </w:rPr>
              <w:t xml:space="preserve">Kriteret e </w:t>
            </w:r>
            <w:proofErr w:type="spellStart"/>
            <w:r w:rsidRPr="00EA6328">
              <w:rPr>
                <w:b/>
                <w:color w:val="080C0C"/>
              </w:rPr>
              <w:t>suksesit</w:t>
            </w:r>
            <w:proofErr w:type="spellEnd"/>
            <w:r w:rsidRPr="00EA6328">
              <w:rPr>
                <w:b/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218A278F" w14:textId="77777777" w:rsidR="000F2F98" w:rsidRPr="00EA6328" w:rsidRDefault="000F2F98" w:rsidP="000F2F98">
            <w:pPr>
              <w:pStyle w:val="NoSpacing"/>
              <w:rPr>
                <w:color w:val="080C0C"/>
              </w:rPr>
            </w:pPr>
          </w:p>
          <w:p w14:paraId="4C1C6766" w14:textId="77777777" w:rsidR="000F2F98" w:rsidRPr="00EA6328" w:rsidRDefault="000F2F98" w:rsidP="000F2F98">
            <w:pPr>
              <w:pStyle w:val="NoSpacing"/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Burimet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mjetet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konkretizimit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materialet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mësimore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CD­ja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këngën</w:t>
            </w:r>
            <w:proofErr w:type="spellEnd"/>
            <w:r w:rsidRPr="00EA6328">
              <w:rPr>
                <w:color w:val="080C0C"/>
              </w:rPr>
              <w:t xml:space="preserve"> “</w:t>
            </w:r>
            <w:proofErr w:type="spellStart"/>
            <w:r w:rsidRPr="00EA6328">
              <w:rPr>
                <w:color w:val="080C0C"/>
              </w:rPr>
              <w:t>Troket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vjeshta</w:t>
            </w:r>
            <w:proofErr w:type="spellEnd"/>
            <w:r w:rsidRPr="00EA6328">
              <w:rPr>
                <w:color w:val="080C0C"/>
              </w:rPr>
              <w:t>”.</w:t>
            </w:r>
          </w:p>
          <w:p w14:paraId="78B794B6" w14:textId="77777777" w:rsidR="000F2F98" w:rsidRPr="00EA6328" w:rsidRDefault="000F2F98" w:rsidP="000F2F98">
            <w:pPr>
              <w:pStyle w:val="NoSpacing"/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Lidhja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lëndët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tjera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mësimore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/apo me </w:t>
            </w:r>
            <w:proofErr w:type="spellStart"/>
            <w:r w:rsidRPr="00EA6328">
              <w:rPr>
                <w:color w:val="080C0C"/>
              </w:rPr>
              <w:t>çështjet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ndërkurrikulare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situatat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jetësore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Gjuhë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shqipe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Njeriu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natyra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Matematikë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Edukatë</w:t>
            </w:r>
            <w:proofErr w:type="spellEnd"/>
            <w:r w:rsidRPr="00EA6328">
              <w:rPr>
                <w:color w:val="080C0C"/>
              </w:rPr>
              <w:t xml:space="preserve"> figurative; </w:t>
            </w:r>
            <w:proofErr w:type="spellStart"/>
            <w:r w:rsidRPr="00EA6328">
              <w:rPr>
                <w:color w:val="080C0C"/>
              </w:rPr>
              <w:t>Arsimim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zhvillim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qëndrueshëm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35D0F018" w14:textId="77777777" w:rsidR="000F2F98" w:rsidRPr="00EA6328" w:rsidRDefault="000F2F98" w:rsidP="000F2F98">
            <w:pPr>
              <w:pStyle w:val="NoSpacing"/>
              <w:rPr>
                <w:color w:val="080C0C"/>
              </w:rPr>
            </w:pPr>
          </w:p>
          <w:p w14:paraId="2B97AACD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02C83F07" wp14:editId="57269C80">
                  <wp:extent cx="4533265" cy="371475"/>
                  <wp:effectExtent l="0" t="0" r="635" b="9525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26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4804B64" w14:textId="77777777" w:rsidR="000F2F98" w:rsidRPr="000F2F98" w:rsidRDefault="004B4537" w:rsidP="000F2F98">
            <w:pPr>
              <w:pStyle w:val="NoSpacing"/>
              <w:rPr>
                <w:color w:val="080C0C"/>
                <w:lang w:val="it-IT"/>
              </w:rPr>
            </w:pPr>
            <w:r w:rsidRPr="00654C7F">
              <w:rPr>
                <w:noProof/>
                <w:color w:val="080C0C"/>
                <w:lang w:val="it-IT"/>
              </w:rPr>
              <w:drawing>
                <wp:anchor distT="0" distB="0" distL="0" distR="0" simplePos="0" relativeHeight="251725824" behindDoc="0" locked="0" layoutInCell="1" allowOverlap="1" wp14:anchorId="7F4EB3BD" wp14:editId="09525752">
                  <wp:simplePos x="0" y="0"/>
                  <wp:positionH relativeFrom="page">
                    <wp:posOffset>1905</wp:posOffset>
                  </wp:positionH>
                  <wp:positionV relativeFrom="paragraph">
                    <wp:posOffset>47625</wp:posOffset>
                  </wp:positionV>
                  <wp:extent cx="419100" cy="349885"/>
                  <wp:effectExtent l="0" t="0" r="0" b="0"/>
                  <wp:wrapNone/>
                  <wp:docPr id="257" name="image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image24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419100" cy="349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  <w:p w14:paraId="78D9421F" w14:textId="77777777" w:rsidR="000F2F98" w:rsidRPr="004B4537" w:rsidRDefault="000F2F98" w:rsidP="000F2F98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</w:t>
            </w:r>
            <w:r w:rsidR="004B4537">
              <w:rPr>
                <w:color w:val="080C0C"/>
                <w:lang w:val="it-IT"/>
              </w:rPr>
              <w:t xml:space="preserve">           </w:t>
            </w:r>
            <w:r w:rsidRPr="004B4537">
              <w:rPr>
                <w:b/>
                <w:color w:val="080C0C"/>
                <w:lang w:val="it-IT"/>
              </w:rPr>
              <w:t>Parashikimi:</w:t>
            </w:r>
          </w:p>
          <w:p w14:paraId="41CA96C6" w14:textId="77777777" w:rsidR="000F2F98" w:rsidRPr="004B4537" w:rsidRDefault="004B4537" w:rsidP="000F2F98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b/>
                <w:color w:val="080C0C"/>
                <w:lang w:val="it-IT"/>
              </w:rPr>
              <w:t xml:space="preserve">             </w:t>
            </w:r>
            <w:r w:rsidR="000F2F98" w:rsidRPr="004B4537">
              <w:rPr>
                <w:b/>
                <w:color w:val="080C0C"/>
                <w:lang w:val="it-IT"/>
              </w:rPr>
              <w:t>Përgatitja për të nxënët</w:t>
            </w:r>
          </w:p>
          <w:p w14:paraId="1406F8FB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Diskutim i njohurive paraprake</w:t>
            </w:r>
          </w:p>
          <w:p w14:paraId="6A8A80DC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Nxënësve u drejtohen pyetjet:</w:t>
            </w:r>
          </w:p>
          <w:p w14:paraId="5E7E634B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Sa stinë ka viti? Cilat janë ato?</w:t>
            </w:r>
          </w:p>
          <w:p w14:paraId="31B41940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Në cilën stinë jemi?</w:t>
            </w:r>
          </w:p>
          <w:p w14:paraId="65398064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Pas cilës stinë vjen stina e vjeshtës? Cila stinë ju pëlqen më së shumti?</w:t>
            </w:r>
          </w:p>
          <w:p w14:paraId="69FF7BDB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Diskutohet rreth përgjigjeve të nxënësve.</w:t>
            </w:r>
          </w:p>
          <w:p w14:paraId="093F603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F5C02A3" w14:textId="77777777" w:rsidR="000F2F98" w:rsidRPr="000F2F98" w:rsidRDefault="0034344D" w:rsidP="000F2F98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36EC896E" wp14:editId="2B6113FC">
                  <wp:extent cx="359410" cy="347345"/>
                  <wp:effectExtent l="0" t="0" r="2540" b="0"/>
                  <wp:docPr id="292" name="Picture 2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0F2F98" w:rsidRPr="000F2F98">
              <w:rPr>
                <w:color w:val="080C0C"/>
                <w:lang w:val="it-IT"/>
              </w:rPr>
              <w:t>Ndërtimi i njohurive dhe i shkathtësive: Përpunimi i përmbajtjes</w:t>
            </w:r>
          </w:p>
          <w:p w14:paraId="67DE186E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Dëgjim i drejtuar</w:t>
            </w:r>
          </w:p>
          <w:p w14:paraId="4E5C1F68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Dëgjohet kënga me ndalesa. Pas çdo ndalese, mësuesi/ja nxënësve u drejton pyetje rreth përmbajtjes së këngës.</w:t>
            </w:r>
          </w:p>
          <w:p w14:paraId="3F2DC4C1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Pastaj lëshohet CD­ja me strofën e parë. Nxënësit së bashku këndojnë strofën e parë, duke e përcjellë atë që dëgjojnë. Përsëritet disa herë derisa ta përvetësojnë këngën.</w:t>
            </w:r>
          </w:p>
          <w:p w14:paraId="59E1F023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Pyetjet:</w:t>
            </w:r>
          </w:p>
          <w:p w14:paraId="4BC64841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Kush trokiti në derë?</w:t>
            </w:r>
          </w:p>
          <w:p w14:paraId="10CEC1C7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A e hapi derën menjëherë Vera? Pse? Po ju si veproni?</w:t>
            </w:r>
          </w:p>
          <w:p w14:paraId="66ECB2CD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Kështu vazhdohet edhe me strofën e dytë. Interpretojnë së bashku strofën e parë dhe të dytë.</w:t>
            </w:r>
          </w:p>
          <w:p w14:paraId="21945591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Pyetjet:</w:t>
            </w:r>
          </w:p>
          <w:p w14:paraId="52A34F27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Pse ndërrohen stinët? Kush e ndërron Pranverën? Po Verën, kush e ndërron?</w:t>
            </w:r>
          </w:p>
          <w:p w14:paraId="5E205CD7" w14:textId="77777777" w:rsidR="000F2F98" w:rsidRPr="00EA6328" w:rsidRDefault="000F2F98" w:rsidP="000F2F98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A </w:t>
            </w:r>
            <w:proofErr w:type="spellStart"/>
            <w:r w:rsidRPr="00EA6328">
              <w:rPr>
                <w:color w:val="080C0C"/>
              </w:rPr>
              <w:t>lodheni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ju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ndonjëherë</w:t>
            </w:r>
            <w:proofErr w:type="spellEnd"/>
            <w:r w:rsidRPr="00EA6328">
              <w:rPr>
                <w:color w:val="080C0C"/>
              </w:rPr>
              <w:t xml:space="preserve">? Kush </w:t>
            </w:r>
            <w:proofErr w:type="spellStart"/>
            <w:r w:rsidRPr="00EA6328">
              <w:rPr>
                <w:color w:val="080C0C"/>
              </w:rPr>
              <w:t>ju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ndërron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ju</w:t>
            </w:r>
            <w:proofErr w:type="spellEnd"/>
            <w:r w:rsidRPr="00EA6328">
              <w:rPr>
                <w:color w:val="080C0C"/>
              </w:rPr>
              <w:t>?</w:t>
            </w:r>
          </w:p>
          <w:p w14:paraId="1A967D7F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Vazhdojmë me dëgjimin e strofës së tretë. Nxënësit këndojnë strofën e tretë.</w:t>
            </w:r>
          </w:p>
          <w:p w14:paraId="1A593F5D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Pastaj këngën e plotë e këndojnë së bashku. Pyeten:</w:t>
            </w:r>
          </w:p>
          <w:p w14:paraId="6CE09E89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Çka ju pëlqeu më së shumti në këtë këngë? Pse?</w:t>
            </w:r>
          </w:p>
          <w:p w14:paraId="002EE01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1587335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948745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BA4561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A88AA4A" w14:textId="77777777" w:rsidR="000F2F98" w:rsidRPr="004B4537" w:rsidRDefault="000F2F98" w:rsidP="000F2F98">
            <w:pPr>
              <w:pStyle w:val="NoSpacing"/>
              <w:rPr>
                <w:b/>
                <w:color w:val="080C0C"/>
                <w:lang w:val="it-IT"/>
              </w:rPr>
            </w:pPr>
            <w:r w:rsidRPr="004B4537">
              <w:rPr>
                <w:b/>
                <w:noProof/>
                <w:color w:val="080C0C"/>
              </w:rPr>
              <w:drawing>
                <wp:inline distT="0" distB="0" distL="0" distR="0" wp14:anchorId="464867EA" wp14:editId="62C74CC7">
                  <wp:extent cx="359410" cy="353695"/>
                  <wp:effectExtent l="0" t="0" r="2540" b="8255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B4537">
              <w:rPr>
                <w:b/>
                <w:color w:val="080C0C"/>
                <w:lang w:val="it-IT"/>
              </w:rPr>
              <w:t xml:space="preserve">  Përforcimi: </w:t>
            </w:r>
          </w:p>
          <w:p w14:paraId="67F9E093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Konsol</w:t>
            </w:r>
            <w:r w:rsidR="004B4537">
              <w:rPr>
                <w:color w:val="080C0C"/>
                <w:lang w:val="it-IT"/>
              </w:rPr>
              <w:t>idimi i të nxënit Vizatim</w:t>
            </w:r>
          </w:p>
          <w:p w14:paraId="782965CE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Udhëzohen të hapin librat fq. 17, ku përmes disa elementeve vizatojnë stinën që u pëlqen më së shumti Puna e tyre monitorohet dhe ndihmohet.</w:t>
            </w:r>
          </w:p>
          <w:p w14:paraId="67337A15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Vlerësohen për saktësinë e përgjigjeve, mënyrën e interpretimit të këngës dhe vizualizimin e stinës së pëlqyer.</w:t>
            </w:r>
          </w:p>
          <w:p w14:paraId="3CDF6759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Detyrë:</w:t>
            </w:r>
          </w:p>
          <w:p w14:paraId="618C9480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  <w:r w:rsidRPr="000F2F98">
              <w:rPr>
                <w:color w:val="080C0C"/>
                <w:lang w:val="it-IT"/>
              </w:rPr>
              <w:t>Në pentagram të paraqesin këngën me notat muzikore.</w:t>
            </w:r>
          </w:p>
          <w:p w14:paraId="6929E42A" w14:textId="77777777" w:rsidR="000F2F98" w:rsidRPr="000F2F98" w:rsidRDefault="000F2F98" w:rsidP="000F2F98">
            <w:pPr>
              <w:pStyle w:val="NoSpacing"/>
              <w:rPr>
                <w:color w:val="080C0C"/>
                <w:lang w:val="it-IT"/>
              </w:rPr>
            </w:pPr>
          </w:p>
          <w:p w14:paraId="07230E28" w14:textId="77777777" w:rsidR="001451F2" w:rsidRDefault="000F2F98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12D96728" wp14:editId="39571C7C">
                  <wp:extent cx="7178040" cy="1571625"/>
                  <wp:effectExtent l="0" t="0" r="3810" b="9525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571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6E2C169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66D6AA10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3E7646" w14:paraId="47E85DDC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544721CB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CA4F8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6</w:t>
            </w:r>
          </w:p>
        </w:tc>
      </w:tr>
      <w:tr w:rsidR="001451F2" w:rsidRPr="00EA6328" w14:paraId="4BDFC256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8659717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2C6222DA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5734090C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622F3F79" w14:textId="77777777" w:rsidR="001451F2" w:rsidRDefault="00CA4F81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5DEC884D" wp14:editId="5635E835">
                  <wp:extent cx="2713990" cy="552450"/>
                  <wp:effectExtent l="0" t="0" r="0" b="0"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9A2E3D1" w14:textId="77777777" w:rsidR="00CA4F81" w:rsidRPr="00CA4F81" w:rsidRDefault="00CA4F81" w:rsidP="00CA4F81">
            <w:pPr>
              <w:pStyle w:val="NoSpacing"/>
              <w:rPr>
                <w:color w:val="080C0C"/>
                <w:lang w:val="it-IT"/>
              </w:rPr>
            </w:pPr>
            <w:r w:rsidRPr="00476602">
              <w:rPr>
                <w:b/>
                <w:color w:val="080C0C"/>
                <w:lang w:val="it-IT"/>
              </w:rPr>
              <w:t>Tema</w:t>
            </w:r>
            <w:r w:rsidRPr="00CA4F81">
              <w:rPr>
                <w:color w:val="080C0C"/>
                <w:lang w:val="it-IT"/>
              </w:rPr>
              <w:t>: Krijuesit dhe performuesit</w:t>
            </w:r>
          </w:p>
          <w:p w14:paraId="090AA11F" w14:textId="77777777" w:rsidR="00CA4F81" w:rsidRPr="00476602" w:rsidRDefault="00CA4F81" w:rsidP="00CA4F81">
            <w:pPr>
              <w:pStyle w:val="NoSpacing"/>
              <w:rPr>
                <w:b/>
                <w:color w:val="080C0C"/>
                <w:lang w:val="it-IT"/>
              </w:rPr>
            </w:pPr>
            <w:r w:rsidRPr="00476602">
              <w:rPr>
                <w:b/>
                <w:color w:val="080C0C"/>
                <w:lang w:val="it-IT"/>
              </w:rPr>
              <w:t>Rezultatet e të nxënit të temës:</w:t>
            </w:r>
          </w:p>
          <w:p w14:paraId="77D3CDB8" w14:textId="77777777" w:rsidR="00CA4F81" w:rsidRPr="00CA4F81" w:rsidRDefault="00CA4F81" w:rsidP="00CA4F81">
            <w:pPr>
              <w:pStyle w:val="NoSpacing"/>
              <w:rPr>
                <w:color w:val="080C0C"/>
                <w:lang w:val="it-IT"/>
              </w:rPr>
            </w:pPr>
            <w:r w:rsidRPr="00CA4F81">
              <w:rPr>
                <w:color w:val="080C0C"/>
                <w:lang w:val="it-IT"/>
              </w:rPr>
              <w:t>Identifikon ndonjë figurë markante nga krijuesit dhe performuesit artistikë botërorë dhe vendorë.</w:t>
            </w:r>
          </w:p>
          <w:p w14:paraId="1387F32C" w14:textId="77777777" w:rsidR="00CA4F81" w:rsidRPr="00476602" w:rsidRDefault="00CA4F81" w:rsidP="00CA4F81">
            <w:pPr>
              <w:pStyle w:val="NoSpacing"/>
              <w:rPr>
                <w:b/>
                <w:color w:val="080C0C"/>
                <w:lang w:val="it-IT"/>
              </w:rPr>
            </w:pPr>
            <w:r w:rsidRPr="00476602">
              <w:rPr>
                <w:b/>
                <w:color w:val="080C0C"/>
                <w:lang w:val="it-IT"/>
              </w:rPr>
              <w:t>Kontributi në rezultat</w:t>
            </w:r>
            <w:r w:rsidR="00476602">
              <w:rPr>
                <w:b/>
                <w:color w:val="080C0C"/>
                <w:lang w:val="it-IT"/>
              </w:rPr>
              <w:t>et për kompetencat</w:t>
            </w:r>
            <w:r w:rsidR="00476602">
              <w:rPr>
                <w:color w:val="080C0C"/>
                <w:lang w:val="it-IT"/>
              </w:rPr>
              <w:t xml:space="preserve"> </w:t>
            </w:r>
            <w:r w:rsidRPr="00476602">
              <w:rPr>
                <w:b/>
                <w:color w:val="080C0C"/>
                <w:lang w:val="it-IT"/>
              </w:rPr>
              <w:t>kryesore të shkallës: I.3; III.3; VI.2</w:t>
            </w:r>
            <w:r w:rsidRPr="00CA4F81">
              <w:rPr>
                <w:color w:val="080C0C"/>
                <w:lang w:val="it-IT"/>
              </w:rPr>
              <w:t>.</w:t>
            </w:r>
          </w:p>
          <w:p w14:paraId="6188A50A" w14:textId="77777777" w:rsidR="00CA4F81" w:rsidRPr="00476602" w:rsidRDefault="00CA4F81" w:rsidP="00CA4F81">
            <w:pPr>
              <w:pStyle w:val="NoSpacing"/>
              <w:rPr>
                <w:b/>
                <w:color w:val="080C0C"/>
                <w:lang w:val="it-IT"/>
              </w:rPr>
            </w:pPr>
            <w:r w:rsidRPr="00476602">
              <w:rPr>
                <w:b/>
                <w:color w:val="080C0C"/>
                <w:lang w:val="it-IT"/>
              </w:rPr>
              <w:t>Kontributi në rezultatet e fushës së kurrikulës: 3.4.</w:t>
            </w:r>
          </w:p>
          <w:p w14:paraId="52306A77" w14:textId="77777777" w:rsidR="00CA4F81" w:rsidRPr="00476602" w:rsidRDefault="00476602" w:rsidP="00CA4F81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6D1A2B38" wp14:editId="1FF8E7C0">
                  <wp:extent cx="2713990" cy="55245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6713E69" w14:textId="77777777" w:rsidR="00CA4F81" w:rsidRPr="00476602" w:rsidRDefault="00CA4F81" w:rsidP="00CA4F81">
            <w:pPr>
              <w:pStyle w:val="NoSpacing"/>
              <w:rPr>
                <w:b/>
                <w:color w:val="080C0C"/>
                <w:lang w:val="it-IT"/>
              </w:rPr>
            </w:pPr>
            <w:r w:rsidRPr="00476602">
              <w:rPr>
                <w:b/>
                <w:color w:val="080C0C"/>
                <w:lang w:val="it-IT"/>
              </w:rPr>
              <w:t>Njësia mësimore: Këndojmë bukur</w:t>
            </w:r>
          </w:p>
          <w:p w14:paraId="6173FA30" w14:textId="77777777" w:rsidR="00476602" w:rsidRDefault="00476602" w:rsidP="00CA4F81">
            <w:pPr>
              <w:pStyle w:val="NoSpacing"/>
              <w:rPr>
                <w:b/>
                <w:color w:val="080C0C"/>
                <w:lang w:val="it-IT"/>
              </w:rPr>
            </w:pPr>
          </w:p>
          <w:p w14:paraId="3951FE8C" w14:textId="77777777" w:rsidR="00CA4F81" w:rsidRPr="00476602" w:rsidRDefault="00CA4F81" w:rsidP="00CA4F81">
            <w:pPr>
              <w:pStyle w:val="NoSpacing"/>
              <w:rPr>
                <w:b/>
                <w:color w:val="080C0C"/>
                <w:lang w:val="it-IT"/>
              </w:rPr>
            </w:pPr>
            <w:r w:rsidRPr="00476602">
              <w:rPr>
                <w:b/>
                <w:color w:val="080C0C"/>
                <w:lang w:val="it-IT"/>
              </w:rPr>
              <w:t>Rezultatet e të nxënit të orës mësimore:</w:t>
            </w:r>
          </w:p>
          <w:p w14:paraId="199F050C" w14:textId="77777777" w:rsidR="00CA4F81" w:rsidRPr="00CA4F81" w:rsidRDefault="00CA4F81" w:rsidP="00CA4F81">
            <w:pPr>
              <w:pStyle w:val="NoSpacing"/>
              <w:rPr>
                <w:color w:val="080C0C"/>
                <w:lang w:val="it-IT"/>
              </w:rPr>
            </w:pPr>
            <w:r w:rsidRPr="00CA4F81">
              <w:rPr>
                <w:color w:val="080C0C"/>
                <w:lang w:val="it-IT"/>
              </w:rPr>
              <w:t>•</w:t>
            </w:r>
            <w:r w:rsidRPr="00CA4F81">
              <w:rPr>
                <w:color w:val="080C0C"/>
                <w:lang w:val="it-IT"/>
              </w:rPr>
              <w:tab/>
              <w:t>Nu</w:t>
            </w:r>
            <w:r>
              <w:rPr>
                <w:color w:val="080C0C"/>
                <w:lang w:val="it-IT"/>
              </w:rPr>
              <w:t>mëron tri rregullat e këndimit</w:t>
            </w:r>
          </w:p>
          <w:p w14:paraId="04915C14" w14:textId="77777777" w:rsidR="00CA4F81" w:rsidRPr="00CA4F81" w:rsidRDefault="00CA4F81" w:rsidP="00CA4F81">
            <w:pPr>
              <w:pStyle w:val="NoSpacing"/>
              <w:rPr>
                <w:color w:val="080C0C"/>
                <w:lang w:val="it-IT"/>
              </w:rPr>
            </w:pPr>
            <w:r w:rsidRPr="00CA4F81">
              <w:rPr>
                <w:color w:val="080C0C"/>
                <w:lang w:val="it-IT"/>
              </w:rPr>
              <w:t>•</w:t>
            </w:r>
            <w:r w:rsidRPr="00CA4F81">
              <w:rPr>
                <w:color w:val="080C0C"/>
                <w:lang w:val="it-IT"/>
              </w:rPr>
              <w:tab/>
              <w:t>Shqipton saktë zanoret duke respektuar rregullat e këndimit.</w:t>
            </w:r>
          </w:p>
          <w:p w14:paraId="57862004" w14:textId="77777777" w:rsidR="00CA4F81" w:rsidRPr="00CA4F81" w:rsidRDefault="00CA4F81" w:rsidP="00CA4F81">
            <w:pPr>
              <w:pStyle w:val="NoSpacing"/>
              <w:rPr>
                <w:color w:val="080C0C"/>
                <w:lang w:val="it-IT"/>
              </w:rPr>
            </w:pPr>
            <w:r w:rsidRPr="00CA4F81">
              <w:rPr>
                <w:color w:val="080C0C"/>
                <w:lang w:val="it-IT"/>
              </w:rPr>
              <w:t>•</w:t>
            </w:r>
            <w:r w:rsidRPr="00CA4F81">
              <w:rPr>
                <w:color w:val="080C0C"/>
                <w:lang w:val="it-IT"/>
              </w:rPr>
              <w:tab/>
              <w:t>Shkruan të përbashkëtat dhe dallimet mes solistit dhe korit nga ajo që dëgjojnë.</w:t>
            </w:r>
          </w:p>
          <w:p w14:paraId="4F870E7F" w14:textId="77777777" w:rsidR="00476602" w:rsidRDefault="00476602" w:rsidP="00CA4F81">
            <w:pPr>
              <w:pStyle w:val="NoSpacing"/>
              <w:rPr>
                <w:b/>
                <w:color w:val="080C0C"/>
                <w:lang w:val="it-IT"/>
              </w:rPr>
            </w:pPr>
          </w:p>
          <w:p w14:paraId="0B43FE33" w14:textId="77777777" w:rsidR="00CA4F81" w:rsidRPr="00EA6328" w:rsidRDefault="00CA4F81" w:rsidP="00CA4F81">
            <w:pPr>
              <w:pStyle w:val="NoSpacing"/>
              <w:rPr>
                <w:color w:val="080C0C"/>
              </w:rPr>
            </w:pPr>
            <w:r w:rsidRPr="00EA6328">
              <w:rPr>
                <w:b/>
                <w:color w:val="080C0C"/>
              </w:rPr>
              <w:t xml:space="preserve">Kriteret e </w:t>
            </w:r>
            <w:proofErr w:type="spellStart"/>
            <w:r w:rsidRPr="00EA6328">
              <w:rPr>
                <w:b/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4A7B98C2" w14:textId="77777777" w:rsidR="00476602" w:rsidRPr="00EA6328" w:rsidRDefault="00476602" w:rsidP="00CA4F81">
            <w:pPr>
              <w:pStyle w:val="NoSpacing"/>
              <w:rPr>
                <w:color w:val="080C0C"/>
              </w:rPr>
            </w:pPr>
          </w:p>
          <w:p w14:paraId="02A02718" w14:textId="77777777" w:rsidR="00CA4F81" w:rsidRPr="00CA4F81" w:rsidRDefault="00CA4F81" w:rsidP="00CA4F81">
            <w:pPr>
              <w:pStyle w:val="NoSpacing"/>
              <w:rPr>
                <w:color w:val="080C0C"/>
                <w:lang w:val="it-IT"/>
              </w:rPr>
            </w:pPr>
            <w:r w:rsidRPr="00476602">
              <w:rPr>
                <w:b/>
                <w:color w:val="080C0C"/>
                <w:lang w:val="it-IT"/>
              </w:rPr>
              <w:t xml:space="preserve">Burimet, mjetet e konkretizimit dhe materialet mësimore: </w:t>
            </w:r>
            <w:r w:rsidRPr="00CA4F81">
              <w:rPr>
                <w:color w:val="080C0C"/>
                <w:lang w:val="it-IT"/>
              </w:rPr>
              <w:t>CD­ja, fletët A4 me Diagramin e Venit.</w:t>
            </w:r>
          </w:p>
          <w:p w14:paraId="55086450" w14:textId="77777777" w:rsidR="00CA4F81" w:rsidRPr="00CA4F81" w:rsidRDefault="00CA4F81" w:rsidP="00CA4F81">
            <w:pPr>
              <w:pStyle w:val="NoSpacing"/>
              <w:rPr>
                <w:color w:val="080C0C"/>
                <w:lang w:val="it-IT"/>
              </w:rPr>
            </w:pPr>
            <w:r w:rsidRPr="00476602">
              <w:rPr>
                <w:b/>
                <w:color w:val="080C0C"/>
                <w:lang w:val="it-IT"/>
              </w:rPr>
              <w:t>Lidhja me lëndët e tjera mësimore dhe/apo me çështjet ndërkurrikulare dhe situatat jetësore</w:t>
            </w:r>
            <w:r w:rsidRPr="00CA4F81">
              <w:rPr>
                <w:color w:val="080C0C"/>
                <w:lang w:val="it-IT"/>
              </w:rPr>
              <w:t>: Gjuhë shqipe, Njeriu dhe natyra, Matematikë, Edukatë figurative; Arsimim për zhvillim të qëndrueshëm.</w:t>
            </w:r>
          </w:p>
          <w:p w14:paraId="3DFD2B6E" w14:textId="77777777" w:rsidR="00CA4F81" w:rsidRPr="00CA4F81" w:rsidRDefault="00476602" w:rsidP="00CA4F81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ADF7383" wp14:editId="595F3C5C">
                  <wp:extent cx="4533265" cy="371475"/>
                  <wp:effectExtent l="0" t="0" r="635" b="9525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26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477E7B0" w14:textId="77777777" w:rsidR="00CA4F81" w:rsidRPr="00CA4F81" w:rsidRDefault="00CA4F81" w:rsidP="00CA4F81">
            <w:pPr>
              <w:pStyle w:val="NoSpacing"/>
              <w:rPr>
                <w:color w:val="080C0C"/>
                <w:lang w:val="it-IT"/>
              </w:rPr>
            </w:pPr>
          </w:p>
          <w:p w14:paraId="770024C6" w14:textId="77777777" w:rsidR="00CA4F81" w:rsidRPr="00CA4F81" w:rsidRDefault="00476602" w:rsidP="00CA4F81">
            <w:pPr>
              <w:pStyle w:val="NoSpacing"/>
              <w:rPr>
                <w:color w:val="080C0C"/>
                <w:lang w:val="it-IT"/>
              </w:rPr>
            </w:pPr>
            <w:r>
              <w:rPr>
                <w:b/>
                <w:noProof/>
                <w:color w:val="080C0C"/>
              </w:rPr>
              <w:drawing>
                <wp:inline distT="0" distB="0" distL="0" distR="0" wp14:anchorId="359B721C" wp14:editId="27756A19">
                  <wp:extent cx="359410" cy="347345"/>
                  <wp:effectExtent l="0" t="0" r="254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A4F81" w:rsidRPr="00476602">
              <w:rPr>
                <w:b/>
                <w:color w:val="080C0C"/>
                <w:lang w:val="it-IT"/>
              </w:rPr>
              <w:t>Parashikimi</w:t>
            </w:r>
            <w:r w:rsidR="00CA4F81" w:rsidRPr="00CA4F81">
              <w:rPr>
                <w:color w:val="080C0C"/>
                <w:lang w:val="it-IT"/>
              </w:rPr>
              <w:t>:</w:t>
            </w:r>
          </w:p>
          <w:p w14:paraId="5B8FB7F7" w14:textId="77777777" w:rsidR="00CA4F81" w:rsidRPr="00476602" w:rsidRDefault="00CA4F81" w:rsidP="00CA4F81">
            <w:pPr>
              <w:pStyle w:val="NoSpacing"/>
              <w:rPr>
                <w:b/>
                <w:color w:val="080C0C"/>
                <w:lang w:val="it-IT"/>
              </w:rPr>
            </w:pPr>
            <w:r w:rsidRPr="00476602">
              <w:rPr>
                <w:b/>
                <w:color w:val="080C0C"/>
                <w:lang w:val="it-IT"/>
              </w:rPr>
              <w:t>Përgatitja për të nxënët</w:t>
            </w:r>
          </w:p>
          <w:p w14:paraId="33915845" w14:textId="77777777" w:rsidR="00CA4F81" w:rsidRPr="00CA4F81" w:rsidRDefault="00CA4F81" w:rsidP="00CA4F81">
            <w:pPr>
              <w:pStyle w:val="NoSpacing"/>
              <w:rPr>
                <w:color w:val="080C0C"/>
                <w:lang w:val="it-IT"/>
              </w:rPr>
            </w:pPr>
            <w:r w:rsidRPr="00CA4F81">
              <w:rPr>
                <w:color w:val="080C0C"/>
                <w:lang w:val="it-IT"/>
              </w:rPr>
              <w:t>Diskutim i njohurive paraprake</w:t>
            </w:r>
          </w:p>
          <w:p w14:paraId="69F42B3A" w14:textId="77777777" w:rsidR="00CA4F81" w:rsidRPr="00CA4F81" w:rsidRDefault="00CA4F81" w:rsidP="00CA4F81">
            <w:pPr>
              <w:pStyle w:val="NoSpacing"/>
              <w:rPr>
                <w:color w:val="080C0C"/>
                <w:lang w:val="it-IT"/>
              </w:rPr>
            </w:pPr>
            <w:r w:rsidRPr="00CA4F81">
              <w:rPr>
                <w:color w:val="080C0C"/>
                <w:lang w:val="it-IT"/>
              </w:rPr>
              <w:t>Në këtë pjesë të orës mësimore, mësuesi/ja parashtron një pyetje për të nxitur diskutimin.</w:t>
            </w:r>
          </w:p>
          <w:p w14:paraId="572B39F1" w14:textId="77777777" w:rsidR="00CA4F81" w:rsidRPr="00CA4F81" w:rsidRDefault="00CA4F81" w:rsidP="00CA4F81">
            <w:pPr>
              <w:pStyle w:val="NoSpacing"/>
              <w:rPr>
                <w:color w:val="080C0C"/>
                <w:lang w:val="it-IT"/>
              </w:rPr>
            </w:pPr>
            <w:r w:rsidRPr="00CA4F81">
              <w:rPr>
                <w:color w:val="080C0C"/>
                <w:lang w:val="it-IT"/>
              </w:rPr>
              <w:t>Cili është dallimi në mes solistit, korit të të rriturve dhe korit të fëmijëve?</w:t>
            </w:r>
          </w:p>
          <w:p w14:paraId="305AC5A4" w14:textId="77777777" w:rsidR="00476602" w:rsidRDefault="00CA4F81" w:rsidP="00CA4F81">
            <w:pPr>
              <w:pStyle w:val="NoSpacing"/>
              <w:rPr>
                <w:color w:val="080C0C"/>
                <w:lang w:val="it-IT"/>
              </w:rPr>
            </w:pPr>
            <w:r w:rsidRPr="00CA4F81">
              <w:rPr>
                <w:color w:val="080C0C"/>
                <w:lang w:val="it-IT"/>
              </w:rPr>
              <w:t xml:space="preserve">Nxënësit në grupe gjejnë përgjigjen e pyetjes së dhënë. </w:t>
            </w:r>
          </w:p>
          <w:p w14:paraId="255CFE6B" w14:textId="77777777" w:rsidR="00CA4F81" w:rsidRPr="00CA4F81" w:rsidRDefault="00CA4F81" w:rsidP="00CA4F81">
            <w:pPr>
              <w:pStyle w:val="NoSpacing"/>
              <w:rPr>
                <w:color w:val="080C0C"/>
                <w:lang w:val="it-IT"/>
              </w:rPr>
            </w:pPr>
            <w:r w:rsidRPr="00CA4F81">
              <w:rPr>
                <w:color w:val="080C0C"/>
                <w:lang w:val="it-IT"/>
              </w:rPr>
              <w:t>Mendimet e nxënësve diskutohen me klasën.</w:t>
            </w:r>
          </w:p>
          <w:p w14:paraId="7B99208A" w14:textId="77777777" w:rsidR="00476602" w:rsidRDefault="00476602" w:rsidP="00476602">
            <w:pPr>
              <w:pStyle w:val="NoSpacing"/>
              <w:rPr>
                <w:color w:val="080C0C"/>
                <w:lang w:val="it-IT"/>
              </w:rPr>
            </w:pPr>
            <w:r w:rsidRPr="00476602">
              <w:rPr>
                <w:b/>
                <w:bCs/>
                <w:noProof/>
                <w:color w:val="080C0C"/>
              </w:rPr>
              <w:drawing>
                <wp:anchor distT="0" distB="0" distL="0" distR="0" simplePos="0" relativeHeight="251672576" behindDoc="0" locked="0" layoutInCell="1" allowOverlap="1" wp14:anchorId="5E741753" wp14:editId="26AFA79E">
                  <wp:simplePos x="0" y="0"/>
                  <wp:positionH relativeFrom="page">
                    <wp:posOffset>139065</wp:posOffset>
                  </wp:positionH>
                  <wp:positionV relativeFrom="paragraph">
                    <wp:posOffset>97790</wp:posOffset>
                  </wp:positionV>
                  <wp:extent cx="360234" cy="350108"/>
                  <wp:effectExtent l="0" t="0" r="0" b="0"/>
                  <wp:wrapNone/>
                  <wp:docPr id="45" name="image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68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234" cy="350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color w:val="080C0C"/>
                <w:lang w:val="it-IT"/>
              </w:rPr>
              <w:t xml:space="preserve">                </w:t>
            </w:r>
          </w:p>
          <w:p w14:paraId="3C824DE3" w14:textId="77777777" w:rsidR="00476602" w:rsidRPr="00476602" w:rsidRDefault="00476602" w:rsidP="00476602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        </w:t>
            </w:r>
            <w:r w:rsidRPr="00476602">
              <w:rPr>
                <w:b/>
                <w:bCs/>
                <w:color w:val="080C0C"/>
                <w:lang w:val="it-IT"/>
              </w:rPr>
              <w:t>Ndërtimi i njohurive dhe i shkathtësive: Përpunimi i përmbajtjes</w:t>
            </w:r>
          </w:p>
          <w:p w14:paraId="6DF2CBC3" w14:textId="77777777" w:rsidR="00476602" w:rsidRPr="00476602" w:rsidRDefault="00476602" w:rsidP="00476602">
            <w:pPr>
              <w:pStyle w:val="NoSpacing"/>
              <w:rPr>
                <w:i/>
                <w:color w:val="080C0C"/>
                <w:lang w:val="it-IT"/>
              </w:rPr>
            </w:pPr>
            <w:r>
              <w:rPr>
                <w:i/>
                <w:color w:val="080C0C"/>
                <w:lang w:val="it-IT"/>
              </w:rPr>
              <w:t xml:space="preserve">                   </w:t>
            </w:r>
            <w:r w:rsidRPr="00476602">
              <w:rPr>
                <w:i/>
                <w:color w:val="080C0C"/>
                <w:lang w:val="it-IT"/>
              </w:rPr>
              <w:t>Dëgjim i drejtuar</w:t>
            </w:r>
          </w:p>
          <w:p w14:paraId="167FF0ED" w14:textId="77777777" w:rsidR="00476602" w:rsidRPr="00476602" w:rsidRDefault="00476602" w:rsidP="00476602">
            <w:pPr>
              <w:pStyle w:val="NoSpacing"/>
              <w:rPr>
                <w:color w:val="080C0C"/>
                <w:lang w:val="it-IT"/>
              </w:rPr>
            </w:pPr>
            <w:r w:rsidRPr="00476602">
              <w:rPr>
                <w:color w:val="080C0C"/>
                <w:lang w:val="it-IT"/>
              </w:rPr>
              <w:t>Në këtë veprimtari kërkohet nga nxënësit që të hapin tekstin shkollor.</w:t>
            </w:r>
          </w:p>
          <w:p w14:paraId="454A7BF4" w14:textId="77777777" w:rsidR="00476602" w:rsidRPr="00476602" w:rsidRDefault="00476602" w:rsidP="00476602">
            <w:pPr>
              <w:pStyle w:val="NoSpacing"/>
              <w:rPr>
                <w:color w:val="080C0C"/>
                <w:lang w:val="it-IT"/>
              </w:rPr>
            </w:pPr>
            <w:r w:rsidRPr="00476602">
              <w:rPr>
                <w:b/>
                <w:color w:val="080C0C"/>
                <w:lang w:val="it-IT"/>
              </w:rPr>
              <w:t xml:space="preserve">Aktiviteti 1: </w:t>
            </w:r>
            <w:r w:rsidRPr="00476602">
              <w:rPr>
                <w:color w:val="080C0C"/>
                <w:lang w:val="it-IT"/>
              </w:rPr>
              <w:t>Nxënësit mësojnë se zëri është in­ strumenti më i përsosur. Që të këndosh bukur, duhet të kesh kujdes që, gjatë këndimit, qoftë kur je ulur apo kur qëndron në këmbë, duhet:</w:t>
            </w:r>
          </w:p>
          <w:p w14:paraId="558220E6" w14:textId="77777777" w:rsidR="00476602" w:rsidRPr="00EA6328" w:rsidRDefault="002B61DB" w:rsidP="002B61DB">
            <w:pPr>
              <w:pStyle w:val="NoSpacing"/>
              <w:rPr>
                <w:color w:val="080C0C"/>
                <w:lang w:val="it-IT"/>
              </w:rPr>
            </w:pPr>
            <w:r w:rsidRPr="00EA6328">
              <w:rPr>
                <w:color w:val="080C0C"/>
                <w:lang w:val="it-IT"/>
              </w:rPr>
              <w:t>-</w:t>
            </w:r>
            <w:r w:rsidR="00476602" w:rsidRPr="00EA6328">
              <w:rPr>
                <w:color w:val="080C0C"/>
                <w:lang w:val="it-IT"/>
              </w:rPr>
              <w:t>të qëndrosh drejt;</w:t>
            </w:r>
          </w:p>
          <w:p w14:paraId="7C34E88C" w14:textId="77777777" w:rsidR="00476602" w:rsidRPr="00EA6328" w:rsidRDefault="002B61DB" w:rsidP="002B61DB">
            <w:pPr>
              <w:pStyle w:val="NoSpacing"/>
              <w:rPr>
                <w:color w:val="080C0C"/>
                <w:lang w:val="it-IT"/>
              </w:rPr>
            </w:pPr>
            <w:r w:rsidRPr="00EA6328">
              <w:rPr>
                <w:color w:val="080C0C"/>
                <w:lang w:val="it-IT"/>
              </w:rPr>
              <w:t>-</w:t>
            </w:r>
            <w:r w:rsidR="00476602" w:rsidRPr="00EA6328">
              <w:rPr>
                <w:color w:val="080C0C"/>
                <w:lang w:val="it-IT"/>
              </w:rPr>
              <w:t>të kesh frymëmarrje të rregullt dhe të mjaftueshme;</w:t>
            </w:r>
          </w:p>
          <w:p w14:paraId="14CA50A0" w14:textId="77777777" w:rsidR="00476602" w:rsidRPr="00EA6328" w:rsidRDefault="002B61DB" w:rsidP="002B61DB">
            <w:pPr>
              <w:pStyle w:val="NoSpacing"/>
              <w:rPr>
                <w:color w:val="080C0C"/>
                <w:lang w:val="it-IT"/>
              </w:rPr>
            </w:pPr>
            <w:r w:rsidRPr="00EA6328">
              <w:rPr>
                <w:color w:val="080C0C"/>
                <w:lang w:val="it-IT"/>
              </w:rPr>
              <w:t>-</w:t>
            </w:r>
            <w:r w:rsidR="00476602" w:rsidRPr="00EA6328">
              <w:rPr>
                <w:color w:val="080C0C"/>
                <w:lang w:val="it-IT"/>
              </w:rPr>
              <w:t>t’i shqiptosh drejt fjalët.</w:t>
            </w:r>
          </w:p>
          <w:p w14:paraId="3083D714" w14:textId="77777777" w:rsidR="00476602" w:rsidRPr="00EA6328" w:rsidRDefault="00476602" w:rsidP="00476602">
            <w:pPr>
              <w:pStyle w:val="NoSpacing"/>
              <w:rPr>
                <w:color w:val="080C0C"/>
                <w:lang w:val="it-IT"/>
              </w:rPr>
            </w:pPr>
            <w:r w:rsidRPr="00EA6328">
              <w:rPr>
                <w:b/>
                <w:color w:val="080C0C"/>
                <w:lang w:val="it-IT"/>
              </w:rPr>
              <w:t xml:space="preserve">Aktiviteti 2: </w:t>
            </w:r>
            <w:r w:rsidRPr="00EA6328">
              <w:rPr>
                <w:color w:val="080C0C"/>
                <w:lang w:val="it-IT"/>
              </w:rPr>
              <w:t>Provojnë individualisht të bëjnë shqiptimin e saktë të çdo vokali veç e veç, nën mbikëqyrjen e mësuesit/es.</w:t>
            </w:r>
          </w:p>
          <w:p w14:paraId="4CDEE2A5" w14:textId="77777777" w:rsidR="00476602" w:rsidRPr="00EA6328" w:rsidRDefault="00476602" w:rsidP="00476602">
            <w:pPr>
              <w:pStyle w:val="NoSpacing"/>
              <w:rPr>
                <w:color w:val="080C0C"/>
                <w:lang w:val="it-IT"/>
              </w:rPr>
            </w:pPr>
            <w:r w:rsidRPr="00EA6328">
              <w:rPr>
                <w:b/>
                <w:color w:val="080C0C"/>
                <w:lang w:val="it-IT"/>
              </w:rPr>
              <w:t xml:space="preserve">Aktiviteti 3: </w:t>
            </w:r>
            <w:r w:rsidRPr="00EA6328">
              <w:rPr>
                <w:color w:val="080C0C"/>
                <w:lang w:val="it-IT"/>
              </w:rPr>
              <w:t>Dëgjojnë shembujt:</w:t>
            </w:r>
          </w:p>
          <w:p w14:paraId="1DA9BF9E" w14:textId="77777777" w:rsidR="00476602" w:rsidRPr="00EA6328" w:rsidRDefault="00476602" w:rsidP="00476602">
            <w:pPr>
              <w:pStyle w:val="NoSpacing"/>
              <w:rPr>
                <w:color w:val="080C0C"/>
                <w:lang w:val="it-IT"/>
              </w:rPr>
            </w:pPr>
            <w:r w:rsidRPr="00EA6328">
              <w:rPr>
                <w:b/>
                <w:color w:val="080C0C"/>
                <w:lang w:val="it-IT"/>
              </w:rPr>
              <w:t xml:space="preserve">Edvard Grieg: </w:t>
            </w:r>
            <w:r w:rsidRPr="00EA6328">
              <w:rPr>
                <w:color w:val="080C0C"/>
                <w:lang w:val="it-IT"/>
              </w:rPr>
              <w:t>“Solveigs Song” për solist dhe orkestër.</w:t>
            </w:r>
          </w:p>
          <w:p w14:paraId="1428C48D" w14:textId="77777777" w:rsidR="001451F2" w:rsidRDefault="00476602" w:rsidP="00476602">
            <w:pPr>
              <w:pStyle w:val="NoSpacing"/>
              <w:rPr>
                <w:color w:val="080C0C"/>
                <w:lang w:val="it-IT"/>
              </w:rPr>
            </w:pPr>
            <w:r w:rsidRPr="00EA6328">
              <w:rPr>
                <w:b/>
                <w:color w:val="080C0C"/>
                <w:lang w:val="it-IT"/>
              </w:rPr>
              <w:t xml:space="preserve">Rexho Mulliqi: </w:t>
            </w:r>
            <w:r w:rsidRPr="00EA6328">
              <w:rPr>
                <w:color w:val="080C0C"/>
                <w:lang w:val="it-IT"/>
              </w:rPr>
              <w:t>“Vjeshta” për kor. “</w:t>
            </w:r>
            <w:r w:rsidRPr="00EA6328">
              <w:rPr>
                <w:b/>
                <w:color w:val="080C0C"/>
                <w:lang w:val="it-IT"/>
              </w:rPr>
              <w:t>Hapa-dollapa</w:t>
            </w:r>
            <w:r w:rsidRPr="00EA6328">
              <w:rPr>
                <w:color w:val="080C0C"/>
                <w:lang w:val="it-IT"/>
              </w:rPr>
              <w:t>” për</w:t>
            </w:r>
          </w:p>
          <w:p w14:paraId="7B0918E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70C70C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34EE0F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418AAA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156F95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0A78AE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68921D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5E38E4B" w14:textId="77777777" w:rsidR="002B61DB" w:rsidRPr="002B61DB" w:rsidRDefault="002B61DB" w:rsidP="002B61DB">
            <w:pPr>
              <w:pStyle w:val="NoSpacing"/>
              <w:rPr>
                <w:color w:val="080C0C"/>
                <w:lang w:val="it-IT"/>
              </w:rPr>
            </w:pPr>
            <w:r w:rsidRPr="002B61DB">
              <w:rPr>
                <w:color w:val="080C0C"/>
                <w:lang w:val="it-IT"/>
              </w:rPr>
              <w:t>Në këtë pjesë të orës mësimore, mësuesi/ja shpërndan ushtrimin e përgatitur. Detyrë e nxënësve është që të gjejnë të përbashkëtat dhe dallimet mes stolistit dhe korit. Puna e tyre monitorohet, ndihmohet dhe prezantohet.</w:t>
            </w:r>
          </w:p>
          <w:p w14:paraId="25D6A9A4" w14:textId="77777777" w:rsidR="002B61DB" w:rsidRDefault="002B61DB" w:rsidP="002B61DB">
            <w:pPr>
              <w:pStyle w:val="NoSpacing"/>
              <w:rPr>
                <w:color w:val="080C0C"/>
                <w:lang w:val="it-IT"/>
              </w:rPr>
            </w:pPr>
          </w:p>
          <w:p w14:paraId="3736BC9D" w14:textId="77777777" w:rsidR="002B61DB" w:rsidRDefault="002B61DB" w:rsidP="002B61DB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                                                                                   </w:t>
            </w:r>
            <w:r w:rsidRPr="002B61DB">
              <w:rPr>
                <w:color w:val="080C0C"/>
                <w:lang w:val="it-IT"/>
              </w:rPr>
              <w:t>Stolisti Të përbashkëtat Kori</w:t>
            </w:r>
          </w:p>
          <w:p w14:paraId="49EEAA2D" w14:textId="77777777" w:rsidR="002B61DB" w:rsidRDefault="002B61DB" w:rsidP="002B61DB">
            <w:pPr>
              <w:pStyle w:val="NoSpacing"/>
              <w:jc w:val="center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</w:t>
            </w:r>
            <w:r>
              <w:rPr>
                <w:noProof/>
                <w:color w:val="080C0C"/>
              </w:rPr>
              <w:drawing>
                <wp:inline distT="0" distB="0" distL="0" distR="0" wp14:anchorId="3BBE116B" wp14:editId="05AF187B">
                  <wp:extent cx="2486025" cy="1495425"/>
                  <wp:effectExtent l="0" t="0" r="9525" b="9525"/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6025" cy="1495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40363B3" w14:textId="77777777" w:rsidR="002B61DB" w:rsidRPr="002B61DB" w:rsidRDefault="002B61DB" w:rsidP="002B61DB">
            <w:pPr>
              <w:pStyle w:val="NoSpacing"/>
              <w:rPr>
                <w:color w:val="080C0C"/>
                <w:lang w:val="it-IT"/>
              </w:rPr>
            </w:pPr>
          </w:p>
          <w:p w14:paraId="7114C4AF" w14:textId="77777777" w:rsidR="002B61DB" w:rsidRPr="002B61DB" w:rsidRDefault="002B61DB" w:rsidP="002B61DB">
            <w:pPr>
              <w:pStyle w:val="NoSpacing"/>
              <w:rPr>
                <w:color w:val="080C0C"/>
                <w:lang w:val="it-IT"/>
              </w:rPr>
            </w:pPr>
            <w:r w:rsidRPr="002B61DB">
              <w:rPr>
                <w:color w:val="080C0C"/>
                <w:lang w:val="it-IT"/>
              </w:rPr>
              <w:t>Vlerësohen për saktësinë e përgjigjeve, për shqiptimin e drejtë të të gjitha vokaleve.</w:t>
            </w:r>
          </w:p>
          <w:p w14:paraId="44CA54AD" w14:textId="77777777" w:rsidR="002B61DB" w:rsidRPr="002B61DB" w:rsidRDefault="002B61DB" w:rsidP="002B61DB">
            <w:pPr>
              <w:pStyle w:val="NoSpacing"/>
              <w:rPr>
                <w:color w:val="080C0C"/>
                <w:lang w:val="it-IT"/>
              </w:rPr>
            </w:pPr>
            <w:r w:rsidRPr="002B61DB">
              <w:rPr>
                <w:color w:val="080C0C"/>
                <w:lang w:val="it-IT"/>
              </w:rPr>
              <w:t>Detyrë:</w:t>
            </w:r>
          </w:p>
          <w:p w14:paraId="211F484B" w14:textId="77777777" w:rsidR="002B61DB" w:rsidRDefault="002B61DB" w:rsidP="002B61DB">
            <w:pPr>
              <w:pStyle w:val="NoSpacing"/>
              <w:rPr>
                <w:color w:val="080C0C"/>
                <w:lang w:val="it-IT"/>
              </w:rPr>
            </w:pPr>
            <w:r w:rsidRPr="002B61DB">
              <w:rPr>
                <w:color w:val="080C0C"/>
                <w:lang w:val="it-IT"/>
              </w:rPr>
              <w:t>Mësojnë këngën “Hapa dollapa”.</w:t>
            </w:r>
          </w:p>
          <w:p w14:paraId="482517BF" w14:textId="77777777" w:rsidR="002B61DB" w:rsidRPr="002B61DB" w:rsidRDefault="002B61DB" w:rsidP="002B61DB">
            <w:pPr>
              <w:pStyle w:val="NoSpacing"/>
              <w:rPr>
                <w:color w:val="080C0C"/>
                <w:lang w:val="it-IT"/>
              </w:rPr>
            </w:pPr>
            <w:r w:rsidRPr="002B61DB">
              <w:rPr>
                <w:color w:val="080C0C"/>
                <w:lang w:val="it-IT"/>
              </w:rPr>
              <w:tab/>
            </w:r>
          </w:p>
          <w:p w14:paraId="520CE48F" w14:textId="77777777" w:rsidR="002B61DB" w:rsidRPr="002B61DB" w:rsidRDefault="002B61DB" w:rsidP="002B61DB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94ADBA9" wp14:editId="37D9A5FB">
                  <wp:extent cx="7178040" cy="1333500"/>
                  <wp:effectExtent l="0" t="0" r="3810" b="0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3A92A8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BD22C9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904FCE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F684E7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F98004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550839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CD4BD6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872DCD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98E84A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B832FF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2D3ECE6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024BF4DE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3E7646" w14:paraId="3B9D3AD1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6FDA484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2B61DB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7</w:t>
            </w:r>
          </w:p>
        </w:tc>
      </w:tr>
      <w:tr w:rsidR="001451F2" w:rsidRPr="00EA6328" w14:paraId="4800DA95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9E62CC2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2E4FD73C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6D1DF2BA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63CE7266" w14:textId="77777777" w:rsidR="001451F2" w:rsidRDefault="00551C7E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33C161E1" wp14:editId="1CD4CA75">
                  <wp:extent cx="2712720" cy="554990"/>
                  <wp:effectExtent l="0" t="0" r="0" b="0"/>
                  <wp:docPr id="171" name="Picture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2079EF5" w14:textId="77777777" w:rsidR="00F75FBA" w:rsidRPr="00F75FBA" w:rsidRDefault="00F75FBA" w:rsidP="00F75FBA">
            <w:pPr>
              <w:pStyle w:val="NoSpacing"/>
              <w:rPr>
                <w:color w:val="080C0C"/>
                <w:lang w:val="it-IT"/>
              </w:rPr>
            </w:pPr>
            <w:r w:rsidRPr="00F75FBA">
              <w:rPr>
                <w:b/>
                <w:color w:val="080C0C"/>
                <w:lang w:val="it-IT"/>
              </w:rPr>
              <w:t xml:space="preserve">Tema: </w:t>
            </w:r>
            <w:r w:rsidRPr="00F75FBA">
              <w:rPr>
                <w:color w:val="080C0C"/>
                <w:lang w:val="it-IT"/>
              </w:rPr>
              <w:t>Instrumentet muzikore</w:t>
            </w:r>
          </w:p>
          <w:p w14:paraId="7969BFB1" w14:textId="77777777" w:rsidR="00F75FBA" w:rsidRPr="00F75FBA" w:rsidRDefault="00F75FBA" w:rsidP="00F75FBA">
            <w:pPr>
              <w:pStyle w:val="NoSpacing"/>
              <w:rPr>
                <w:b/>
                <w:bCs/>
                <w:color w:val="080C0C"/>
                <w:lang w:val="it-IT"/>
              </w:rPr>
            </w:pPr>
            <w:r w:rsidRPr="00F75FBA">
              <w:rPr>
                <w:b/>
                <w:bCs/>
                <w:color w:val="080C0C"/>
                <w:lang w:val="it-IT"/>
              </w:rPr>
              <w:t>Rezultatet e të nxënit të temës:</w:t>
            </w:r>
          </w:p>
          <w:p w14:paraId="68EBED53" w14:textId="77777777" w:rsidR="00F75FBA" w:rsidRPr="00F75FBA" w:rsidRDefault="00F75FBA" w:rsidP="00F75FBA">
            <w:pPr>
              <w:pStyle w:val="NoSpacing"/>
              <w:rPr>
                <w:color w:val="080C0C"/>
                <w:lang w:val="it-IT"/>
              </w:rPr>
            </w:pPr>
            <w:r w:rsidRPr="00F75FBA">
              <w:rPr>
                <w:color w:val="080C0C"/>
                <w:lang w:val="it-IT"/>
              </w:rPr>
              <w:t>Identifikon dhe dallon instrumentet muzikore edhe vizualisht.</w:t>
            </w:r>
          </w:p>
          <w:p w14:paraId="3DFC7C05" w14:textId="77777777" w:rsidR="00F75FBA" w:rsidRPr="00F75FBA" w:rsidRDefault="00F75FBA" w:rsidP="00F75FBA">
            <w:pPr>
              <w:pStyle w:val="NoSpacing"/>
              <w:rPr>
                <w:color w:val="080C0C"/>
                <w:lang w:val="it-IT"/>
              </w:rPr>
            </w:pPr>
            <w:r w:rsidRPr="00F75FBA">
              <w:rPr>
                <w:b/>
                <w:color w:val="080C0C"/>
                <w:lang w:val="it-IT"/>
              </w:rPr>
              <w:t xml:space="preserve">Kontributi në rezultatet për kompetencat kryesore të shkallës: </w:t>
            </w:r>
            <w:r w:rsidRPr="00F75FBA">
              <w:rPr>
                <w:color w:val="080C0C"/>
                <w:lang w:val="it-IT"/>
              </w:rPr>
              <w:t>II.5; III.4; V.8; VI.2,3.</w:t>
            </w:r>
          </w:p>
          <w:p w14:paraId="1A2E90C1" w14:textId="77777777" w:rsidR="00F75FBA" w:rsidRPr="00F75FBA" w:rsidRDefault="00F75FBA" w:rsidP="00F75FBA">
            <w:pPr>
              <w:pStyle w:val="NoSpacing"/>
              <w:rPr>
                <w:bCs/>
                <w:color w:val="080C0C"/>
                <w:lang w:val="it-IT"/>
              </w:rPr>
            </w:pPr>
            <w:r w:rsidRPr="00F75FBA">
              <w:rPr>
                <w:b/>
                <w:bCs/>
                <w:color w:val="080C0C"/>
                <w:lang w:val="it-IT"/>
              </w:rPr>
              <w:t xml:space="preserve">Kontributi në rezultatet e fushës së kurrikulës: </w:t>
            </w:r>
            <w:r w:rsidRPr="00F75FBA">
              <w:rPr>
                <w:bCs/>
                <w:color w:val="080C0C"/>
                <w:lang w:val="it-IT"/>
              </w:rPr>
              <w:t>3.2.</w:t>
            </w:r>
          </w:p>
          <w:p w14:paraId="0773F3C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65C3E4A" w14:textId="77777777" w:rsidR="001451F2" w:rsidRDefault="00F75FBA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A67BC8D" wp14:editId="68B94317">
                  <wp:extent cx="2713990" cy="542925"/>
                  <wp:effectExtent l="0" t="0" r="0" b="9525"/>
                  <wp:docPr id="76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42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BCE4F5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4C56CE7" w14:textId="77777777" w:rsidR="00F75FBA" w:rsidRPr="00F75FBA" w:rsidRDefault="00F75FBA" w:rsidP="00F75FBA">
            <w:pPr>
              <w:pStyle w:val="NoSpacing"/>
              <w:rPr>
                <w:color w:val="080C0C"/>
                <w:lang w:val="it-IT"/>
              </w:rPr>
            </w:pPr>
            <w:r w:rsidRPr="00F75FBA">
              <w:rPr>
                <w:b/>
                <w:color w:val="080C0C"/>
                <w:lang w:val="it-IT"/>
              </w:rPr>
              <w:t xml:space="preserve">Njësia mësimore: </w:t>
            </w:r>
            <w:r w:rsidRPr="00F75FBA">
              <w:rPr>
                <w:color w:val="080C0C"/>
                <w:lang w:val="it-IT"/>
              </w:rPr>
              <w:t>Instrumentet ritmike popullore</w:t>
            </w:r>
          </w:p>
          <w:p w14:paraId="34EFC6A4" w14:textId="77777777" w:rsidR="00F75FBA" w:rsidRPr="00F75FBA" w:rsidRDefault="00F75FBA" w:rsidP="00F75FBA">
            <w:pPr>
              <w:pStyle w:val="NoSpacing"/>
              <w:rPr>
                <w:color w:val="080C0C"/>
                <w:lang w:val="it-IT"/>
              </w:rPr>
            </w:pPr>
          </w:p>
          <w:p w14:paraId="6DA44A8E" w14:textId="77777777" w:rsidR="00F75FBA" w:rsidRPr="00F75FBA" w:rsidRDefault="00F75FBA" w:rsidP="00F75FBA">
            <w:pPr>
              <w:pStyle w:val="NoSpacing"/>
              <w:rPr>
                <w:b/>
                <w:bCs/>
                <w:color w:val="080C0C"/>
                <w:lang w:val="it-IT"/>
              </w:rPr>
            </w:pPr>
            <w:r w:rsidRPr="00F75FBA">
              <w:rPr>
                <w:b/>
                <w:bCs/>
                <w:color w:val="080C0C"/>
                <w:lang w:val="it-IT"/>
              </w:rPr>
              <w:t xml:space="preserve">Rezultatet e të nxënit të orës </w:t>
            </w:r>
            <w:r>
              <w:rPr>
                <w:b/>
                <w:bCs/>
                <w:color w:val="080C0C"/>
                <w:lang w:val="it-IT"/>
              </w:rPr>
              <w:t>mësimore</w:t>
            </w:r>
          </w:p>
          <w:p w14:paraId="52CD26A4" w14:textId="77777777" w:rsidR="00F75FBA" w:rsidRPr="00F75FBA" w:rsidRDefault="00F75FBA" w:rsidP="00F75FBA">
            <w:pPr>
              <w:pStyle w:val="NoSpacing"/>
              <w:numPr>
                <w:ilvl w:val="0"/>
                <w:numId w:val="12"/>
              </w:numPr>
              <w:rPr>
                <w:color w:val="080C0C"/>
              </w:rPr>
            </w:pPr>
            <w:proofErr w:type="spellStart"/>
            <w:r w:rsidRPr="00F75FBA">
              <w:rPr>
                <w:color w:val="080C0C"/>
              </w:rPr>
              <w:t>Shoqëron</w:t>
            </w:r>
            <w:proofErr w:type="spellEnd"/>
            <w:r w:rsidRPr="00F75FBA">
              <w:rPr>
                <w:color w:val="080C0C"/>
              </w:rPr>
              <w:t xml:space="preserve"> me </w:t>
            </w:r>
            <w:proofErr w:type="spellStart"/>
            <w:r w:rsidRPr="00F75FBA">
              <w:rPr>
                <w:color w:val="080C0C"/>
              </w:rPr>
              <w:t>ndonjërin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nga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instrumentet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këngën</w:t>
            </w:r>
            <w:proofErr w:type="spellEnd"/>
            <w:r w:rsidRPr="00F75FBA">
              <w:rPr>
                <w:color w:val="080C0C"/>
              </w:rPr>
              <w:t xml:space="preserve"> “Zilja </w:t>
            </w:r>
            <w:proofErr w:type="spellStart"/>
            <w:r w:rsidRPr="00F75FBA">
              <w:rPr>
                <w:color w:val="080C0C"/>
              </w:rPr>
              <w:t>jonë</w:t>
            </w:r>
            <w:proofErr w:type="spellEnd"/>
            <w:r w:rsidRPr="00F75FBA">
              <w:rPr>
                <w:color w:val="080C0C"/>
              </w:rPr>
              <w:t>”.</w:t>
            </w:r>
          </w:p>
          <w:p w14:paraId="23504190" w14:textId="77777777" w:rsidR="00F75FBA" w:rsidRPr="00F75FBA" w:rsidRDefault="00F75FBA" w:rsidP="00F75FBA">
            <w:pPr>
              <w:pStyle w:val="NoSpacing"/>
              <w:numPr>
                <w:ilvl w:val="0"/>
                <w:numId w:val="12"/>
              </w:numPr>
              <w:rPr>
                <w:color w:val="080C0C"/>
              </w:rPr>
            </w:pPr>
            <w:proofErr w:type="spellStart"/>
            <w:r w:rsidRPr="00F75FBA">
              <w:rPr>
                <w:color w:val="080C0C"/>
              </w:rPr>
              <w:t>Identifikon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instrumentet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popullore</w:t>
            </w:r>
            <w:proofErr w:type="spellEnd"/>
            <w:r w:rsidRPr="00F75FBA">
              <w:rPr>
                <w:color w:val="080C0C"/>
              </w:rPr>
              <w:t xml:space="preserve">, duke </w:t>
            </w:r>
            <w:proofErr w:type="spellStart"/>
            <w:r w:rsidRPr="00F75FBA">
              <w:rPr>
                <w:color w:val="080C0C"/>
              </w:rPr>
              <w:t>i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rrethuar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ato</w:t>
            </w:r>
            <w:proofErr w:type="spellEnd"/>
            <w:r w:rsidRPr="00F75FBA">
              <w:rPr>
                <w:color w:val="080C0C"/>
              </w:rPr>
              <w:t>.</w:t>
            </w:r>
          </w:p>
          <w:p w14:paraId="58EFFEF0" w14:textId="77777777" w:rsidR="00F75FBA" w:rsidRPr="00F75FBA" w:rsidRDefault="00F75FBA" w:rsidP="00F75FBA">
            <w:pPr>
              <w:pStyle w:val="NoSpacing"/>
              <w:numPr>
                <w:ilvl w:val="0"/>
                <w:numId w:val="12"/>
              </w:numPr>
              <w:rPr>
                <w:color w:val="080C0C"/>
              </w:rPr>
            </w:pPr>
            <w:proofErr w:type="spellStart"/>
            <w:r w:rsidRPr="00F75FBA">
              <w:rPr>
                <w:color w:val="080C0C"/>
              </w:rPr>
              <w:t>Emërton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saktë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instrumentin</w:t>
            </w:r>
            <w:proofErr w:type="spellEnd"/>
            <w:r w:rsidRPr="00F75FBA">
              <w:rPr>
                <w:color w:val="080C0C"/>
              </w:rPr>
              <w:t xml:space="preserve">, pas </w:t>
            </w:r>
            <w:proofErr w:type="spellStart"/>
            <w:r w:rsidRPr="00F75FBA">
              <w:rPr>
                <w:color w:val="080C0C"/>
              </w:rPr>
              <w:t>shembujve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të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dhënë</w:t>
            </w:r>
            <w:proofErr w:type="spellEnd"/>
            <w:r w:rsidRPr="00F75FBA">
              <w:rPr>
                <w:color w:val="080C0C"/>
              </w:rPr>
              <w:t>.</w:t>
            </w:r>
          </w:p>
          <w:p w14:paraId="0A141DEC" w14:textId="77777777" w:rsidR="00F75FBA" w:rsidRPr="00F75FBA" w:rsidRDefault="00F75FBA" w:rsidP="00F75FBA">
            <w:pPr>
              <w:pStyle w:val="NoSpacing"/>
              <w:rPr>
                <w:color w:val="080C0C"/>
              </w:rPr>
            </w:pPr>
            <w:r w:rsidRPr="00F75FBA">
              <w:rPr>
                <w:b/>
                <w:color w:val="080C0C"/>
              </w:rPr>
              <w:t xml:space="preserve">Kriteret e </w:t>
            </w:r>
            <w:proofErr w:type="spellStart"/>
            <w:r w:rsidRPr="00F75FBA">
              <w:rPr>
                <w:b/>
                <w:color w:val="080C0C"/>
              </w:rPr>
              <w:t>suksesit</w:t>
            </w:r>
            <w:proofErr w:type="spellEnd"/>
            <w:r w:rsidRPr="00F75FBA">
              <w:rPr>
                <w:b/>
                <w:color w:val="080C0C"/>
              </w:rPr>
              <w:t xml:space="preserve">: </w:t>
            </w:r>
            <w:proofErr w:type="spellStart"/>
            <w:r w:rsidRPr="00F75FBA">
              <w:rPr>
                <w:color w:val="080C0C"/>
              </w:rPr>
              <w:t>Përcaktohen</w:t>
            </w:r>
            <w:proofErr w:type="spellEnd"/>
            <w:r w:rsidRPr="00F75FBA">
              <w:rPr>
                <w:color w:val="080C0C"/>
              </w:rPr>
              <w:t xml:space="preserve"> me </w:t>
            </w:r>
            <w:proofErr w:type="spellStart"/>
            <w:r w:rsidRPr="00F75FBA">
              <w:rPr>
                <w:color w:val="080C0C"/>
              </w:rPr>
              <w:t>nxënësit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në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klasë</w:t>
            </w:r>
            <w:proofErr w:type="spellEnd"/>
            <w:r w:rsidRPr="00F75FBA">
              <w:rPr>
                <w:color w:val="080C0C"/>
              </w:rPr>
              <w:t>.</w:t>
            </w:r>
          </w:p>
          <w:p w14:paraId="40CCAD51" w14:textId="77777777" w:rsidR="00F75FBA" w:rsidRPr="00F75FBA" w:rsidRDefault="00F75FBA" w:rsidP="00F75FBA">
            <w:pPr>
              <w:pStyle w:val="NoSpacing"/>
              <w:rPr>
                <w:color w:val="080C0C"/>
              </w:rPr>
            </w:pPr>
            <w:proofErr w:type="spellStart"/>
            <w:r w:rsidRPr="00F75FBA">
              <w:rPr>
                <w:b/>
                <w:color w:val="080C0C"/>
              </w:rPr>
              <w:t>Burimet</w:t>
            </w:r>
            <w:proofErr w:type="spellEnd"/>
            <w:r w:rsidRPr="00F75FBA">
              <w:rPr>
                <w:b/>
                <w:color w:val="080C0C"/>
              </w:rPr>
              <w:t xml:space="preserve">, </w:t>
            </w:r>
            <w:proofErr w:type="spellStart"/>
            <w:r w:rsidRPr="00F75FBA">
              <w:rPr>
                <w:b/>
                <w:color w:val="080C0C"/>
              </w:rPr>
              <w:t>mjetet</w:t>
            </w:r>
            <w:proofErr w:type="spellEnd"/>
            <w:r w:rsidRPr="00F75FBA">
              <w:rPr>
                <w:b/>
                <w:color w:val="080C0C"/>
              </w:rPr>
              <w:t xml:space="preserve"> e </w:t>
            </w:r>
            <w:proofErr w:type="spellStart"/>
            <w:r w:rsidRPr="00F75FBA">
              <w:rPr>
                <w:b/>
                <w:color w:val="080C0C"/>
              </w:rPr>
              <w:t>konkretizimit</w:t>
            </w:r>
            <w:proofErr w:type="spellEnd"/>
            <w:r w:rsidRPr="00F75FBA">
              <w:rPr>
                <w:b/>
                <w:color w:val="080C0C"/>
              </w:rPr>
              <w:t xml:space="preserve"> </w:t>
            </w:r>
            <w:proofErr w:type="spellStart"/>
            <w:r w:rsidRPr="00F75FBA">
              <w:rPr>
                <w:b/>
                <w:color w:val="080C0C"/>
              </w:rPr>
              <w:t>dhe</w:t>
            </w:r>
            <w:proofErr w:type="spellEnd"/>
            <w:r w:rsidRPr="00F75FBA">
              <w:rPr>
                <w:b/>
                <w:color w:val="080C0C"/>
              </w:rPr>
              <w:t xml:space="preserve"> </w:t>
            </w:r>
            <w:proofErr w:type="spellStart"/>
            <w:r w:rsidRPr="00F75FBA">
              <w:rPr>
                <w:b/>
                <w:color w:val="080C0C"/>
              </w:rPr>
              <w:t>materialet</w:t>
            </w:r>
            <w:proofErr w:type="spellEnd"/>
            <w:r w:rsidRPr="00F75FBA">
              <w:rPr>
                <w:b/>
                <w:color w:val="080C0C"/>
              </w:rPr>
              <w:t xml:space="preserve"> </w:t>
            </w:r>
            <w:proofErr w:type="spellStart"/>
            <w:r w:rsidRPr="00F75FBA">
              <w:rPr>
                <w:b/>
                <w:color w:val="080C0C"/>
              </w:rPr>
              <w:t>mësimore</w:t>
            </w:r>
            <w:proofErr w:type="spellEnd"/>
            <w:r w:rsidRPr="00F75FBA">
              <w:rPr>
                <w:b/>
                <w:color w:val="080C0C"/>
              </w:rPr>
              <w:t xml:space="preserve">: </w:t>
            </w:r>
            <w:proofErr w:type="spellStart"/>
            <w:r w:rsidRPr="00F75FBA">
              <w:rPr>
                <w:color w:val="080C0C"/>
              </w:rPr>
              <w:t>instrumentet</w:t>
            </w:r>
            <w:proofErr w:type="spellEnd"/>
            <w:r w:rsidRPr="00F75FBA">
              <w:rPr>
                <w:color w:val="080C0C"/>
              </w:rPr>
              <w:t xml:space="preserve"> e </w:t>
            </w:r>
            <w:proofErr w:type="spellStart"/>
            <w:r w:rsidRPr="00F75FBA">
              <w:rPr>
                <w:color w:val="080C0C"/>
              </w:rPr>
              <w:t>ORF­it</w:t>
            </w:r>
            <w:proofErr w:type="spellEnd"/>
            <w:r w:rsidRPr="00F75FBA">
              <w:rPr>
                <w:color w:val="080C0C"/>
              </w:rPr>
              <w:t>.</w:t>
            </w:r>
          </w:p>
          <w:p w14:paraId="0721DA51" w14:textId="77777777" w:rsidR="001451F2" w:rsidRPr="00EA6328" w:rsidRDefault="00F75FBA" w:rsidP="00F75FBA">
            <w:pPr>
              <w:pStyle w:val="NoSpacing"/>
              <w:rPr>
                <w:color w:val="080C0C"/>
              </w:rPr>
            </w:pPr>
            <w:proofErr w:type="spellStart"/>
            <w:r w:rsidRPr="00F75FBA">
              <w:rPr>
                <w:b/>
                <w:color w:val="080C0C"/>
              </w:rPr>
              <w:t>Lidhja</w:t>
            </w:r>
            <w:proofErr w:type="spellEnd"/>
            <w:r w:rsidRPr="00F75FBA">
              <w:rPr>
                <w:b/>
                <w:color w:val="080C0C"/>
              </w:rPr>
              <w:t xml:space="preserve"> me </w:t>
            </w:r>
            <w:proofErr w:type="spellStart"/>
            <w:r w:rsidRPr="00F75FBA">
              <w:rPr>
                <w:b/>
                <w:color w:val="080C0C"/>
              </w:rPr>
              <w:t>lëndët</w:t>
            </w:r>
            <w:proofErr w:type="spellEnd"/>
            <w:r w:rsidRPr="00F75FBA">
              <w:rPr>
                <w:b/>
                <w:color w:val="080C0C"/>
              </w:rPr>
              <w:t xml:space="preserve"> e </w:t>
            </w:r>
            <w:proofErr w:type="spellStart"/>
            <w:r w:rsidRPr="00F75FBA">
              <w:rPr>
                <w:b/>
                <w:color w:val="080C0C"/>
              </w:rPr>
              <w:t>tjera</w:t>
            </w:r>
            <w:proofErr w:type="spellEnd"/>
            <w:r w:rsidRPr="00F75FBA">
              <w:rPr>
                <w:b/>
                <w:color w:val="080C0C"/>
              </w:rPr>
              <w:t xml:space="preserve"> </w:t>
            </w:r>
            <w:proofErr w:type="spellStart"/>
            <w:r w:rsidRPr="00F75FBA">
              <w:rPr>
                <w:b/>
                <w:color w:val="080C0C"/>
              </w:rPr>
              <w:t>mësimore</w:t>
            </w:r>
            <w:proofErr w:type="spellEnd"/>
            <w:r w:rsidRPr="00F75FBA">
              <w:rPr>
                <w:b/>
                <w:color w:val="080C0C"/>
              </w:rPr>
              <w:t xml:space="preserve"> </w:t>
            </w:r>
            <w:proofErr w:type="spellStart"/>
            <w:r w:rsidRPr="00F75FBA">
              <w:rPr>
                <w:b/>
                <w:color w:val="080C0C"/>
              </w:rPr>
              <w:t>dhe</w:t>
            </w:r>
            <w:proofErr w:type="spellEnd"/>
            <w:r w:rsidRPr="00F75FBA">
              <w:rPr>
                <w:b/>
                <w:color w:val="080C0C"/>
              </w:rPr>
              <w:t xml:space="preserve">/apo me </w:t>
            </w:r>
            <w:proofErr w:type="spellStart"/>
            <w:r w:rsidRPr="00F75FBA">
              <w:rPr>
                <w:b/>
                <w:color w:val="080C0C"/>
              </w:rPr>
              <w:t>çështjet</w:t>
            </w:r>
            <w:proofErr w:type="spellEnd"/>
            <w:r w:rsidRPr="00F75FBA">
              <w:rPr>
                <w:b/>
                <w:color w:val="080C0C"/>
              </w:rPr>
              <w:t xml:space="preserve"> </w:t>
            </w:r>
            <w:proofErr w:type="spellStart"/>
            <w:r w:rsidRPr="00F75FBA">
              <w:rPr>
                <w:b/>
                <w:color w:val="080C0C"/>
              </w:rPr>
              <w:t>ndërkurrikulare</w:t>
            </w:r>
            <w:proofErr w:type="spellEnd"/>
            <w:r w:rsidRPr="00F75FBA">
              <w:rPr>
                <w:b/>
                <w:color w:val="080C0C"/>
              </w:rPr>
              <w:t xml:space="preserve"> </w:t>
            </w:r>
            <w:proofErr w:type="spellStart"/>
            <w:r w:rsidRPr="00F75FBA">
              <w:rPr>
                <w:b/>
                <w:color w:val="080C0C"/>
              </w:rPr>
              <w:t>dhe</w:t>
            </w:r>
            <w:proofErr w:type="spellEnd"/>
            <w:r w:rsidRPr="00F75FBA">
              <w:rPr>
                <w:b/>
                <w:color w:val="080C0C"/>
              </w:rPr>
              <w:t xml:space="preserve"> </w:t>
            </w:r>
            <w:proofErr w:type="spellStart"/>
            <w:r w:rsidRPr="00F75FBA">
              <w:rPr>
                <w:b/>
                <w:color w:val="080C0C"/>
              </w:rPr>
              <w:t>situatat</w:t>
            </w:r>
            <w:proofErr w:type="spellEnd"/>
            <w:r w:rsidRPr="00F75FBA">
              <w:rPr>
                <w:b/>
                <w:color w:val="080C0C"/>
              </w:rPr>
              <w:t xml:space="preserve"> </w:t>
            </w:r>
            <w:proofErr w:type="spellStart"/>
            <w:r w:rsidRPr="00F75FBA">
              <w:rPr>
                <w:b/>
                <w:color w:val="080C0C"/>
              </w:rPr>
              <w:t>jetësore</w:t>
            </w:r>
            <w:proofErr w:type="spellEnd"/>
            <w:r w:rsidRPr="00F75FBA">
              <w:rPr>
                <w:b/>
                <w:color w:val="080C0C"/>
              </w:rPr>
              <w:t xml:space="preserve">: </w:t>
            </w:r>
            <w:proofErr w:type="spellStart"/>
            <w:r w:rsidRPr="00F75FBA">
              <w:rPr>
                <w:color w:val="080C0C"/>
              </w:rPr>
              <w:t>Gjuhë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shqipe</w:t>
            </w:r>
            <w:proofErr w:type="spellEnd"/>
            <w:r w:rsidRPr="00F75FBA">
              <w:rPr>
                <w:color w:val="080C0C"/>
              </w:rPr>
              <w:t xml:space="preserve">, </w:t>
            </w:r>
            <w:proofErr w:type="spellStart"/>
            <w:r w:rsidRPr="00F75FBA">
              <w:rPr>
                <w:color w:val="080C0C"/>
              </w:rPr>
              <w:t>Njeriu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dhe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natyra</w:t>
            </w:r>
            <w:proofErr w:type="spellEnd"/>
            <w:r w:rsidRPr="00F75FBA">
              <w:rPr>
                <w:color w:val="080C0C"/>
              </w:rPr>
              <w:t xml:space="preserve">, </w:t>
            </w:r>
            <w:proofErr w:type="spellStart"/>
            <w:r w:rsidRPr="00F75FBA">
              <w:rPr>
                <w:color w:val="080C0C"/>
              </w:rPr>
              <w:t>Matematikë</w:t>
            </w:r>
            <w:proofErr w:type="spellEnd"/>
            <w:r w:rsidRPr="00F75FBA">
              <w:rPr>
                <w:color w:val="080C0C"/>
              </w:rPr>
              <w:t xml:space="preserve">, </w:t>
            </w:r>
            <w:proofErr w:type="spellStart"/>
            <w:r w:rsidRPr="00F75FBA">
              <w:rPr>
                <w:color w:val="080C0C"/>
              </w:rPr>
              <w:t>Edukatë</w:t>
            </w:r>
            <w:proofErr w:type="spellEnd"/>
            <w:r w:rsidRPr="00F75FBA">
              <w:rPr>
                <w:color w:val="080C0C"/>
              </w:rPr>
              <w:t xml:space="preserve"> figurative; </w:t>
            </w:r>
            <w:proofErr w:type="spellStart"/>
            <w:r w:rsidRPr="00F75FBA">
              <w:rPr>
                <w:color w:val="080C0C"/>
              </w:rPr>
              <w:t>Arsimim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për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zhvillim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të</w:t>
            </w:r>
            <w:proofErr w:type="spellEnd"/>
            <w:r w:rsidRPr="00F75FBA">
              <w:rPr>
                <w:color w:val="080C0C"/>
              </w:rPr>
              <w:t xml:space="preserve"> </w:t>
            </w:r>
            <w:proofErr w:type="spellStart"/>
            <w:r w:rsidRPr="00F75FBA">
              <w:rPr>
                <w:color w:val="080C0C"/>
              </w:rPr>
              <w:t>qëndrueshëm</w:t>
            </w:r>
            <w:proofErr w:type="spellEnd"/>
          </w:p>
          <w:p w14:paraId="38C0F964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5E2C525C" w14:textId="77777777" w:rsidR="001451F2" w:rsidRDefault="00F75FBA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64FA957" wp14:editId="59203C3B">
                  <wp:extent cx="4533265" cy="333375"/>
                  <wp:effectExtent l="0" t="0" r="635" b="9525"/>
                  <wp:docPr id="77" name="Pictur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265" cy="333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56075E0" w14:textId="77777777" w:rsidR="001451F2" w:rsidRDefault="0007540C" w:rsidP="00F60F90">
            <w:pPr>
              <w:pStyle w:val="NoSpacing"/>
              <w:rPr>
                <w:color w:val="080C0C"/>
                <w:lang w:val="it-IT"/>
              </w:rPr>
            </w:pPr>
            <w:r w:rsidRPr="0007540C">
              <w:rPr>
                <w:noProof/>
                <w:color w:val="080C0C"/>
              </w:rPr>
              <w:drawing>
                <wp:anchor distT="0" distB="0" distL="0" distR="0" simplePos="0" relativeHeight="251676672" behindDoc="0" locked="0" layoutInCell="1" allowOverlap="1" wp14:anchorId="44B3842B" wp14:editId="35E22C34">
                  <wp:simplePos x="0" y="0"/>
                  <wp:positionH relativeFrom="page">
                    <wp:posOffset>88900</wp:posOffset>
                  </wp:positionH>
                  <wp:positionV relativeFrom="paragraph">
                    <wp:posOffset>93980</wp:posOffset>
                  </wp:positionV>
                  <wp:extent cx="360045" cy="349885"/>
                  <wp:effectExtent l="0" t="0" r="0" b="0"/>
                  <wp:wrapNone/>
                  <wp:docPr id="78" name="image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4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49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40970624" w14:textId="77777777" w:rsidR="0007540C" w:rsidRPr="00EA6328" w:rsidRDefault="0007540C" w:rsidP="0007540C">
            <w:pPr>
              <w:pStyle w:val="NoSpacing"/>
              <w:rPr>
                <w:b/>
                <w:bCs/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    </w:t>
            </w:r>
            <w:r w:rsidRPr="00EA6328">
              <w:rPr>
                <w:b/>
                <w:bCs/>
                <w:color w:val="080C0C"/>
                <w:lang w:val="it-IT"/>
              </w:rPr>
              <w:t>Parashikimi:</w:t>
            </w:r>
          </w:p>
          <w:p w14:paraId="7CD35EE7" w14:textId="77777777" w:rsidR="0007540C" w:rsidRPr="00EA6328" w:rsidRDefault="0007540C" w:rsidP="0007540C">
            <w:pPr>
              <w:pStyle w:val="NoSpacing"/>
              <w:rPr>
                <w:b/>
                <w:bCs/>
                <w:color w:val="080C0C"/>
                <w:lang w:val="it-IT"/>
              </w:rPr>
            </w:pPr>
            <w:r w:rsidRPr="00EA6328">
              <w:rPr>
                <w:b/>
                <w:bCs/>
                <w:color w:val="080C0C"/>
                <w:lang w:val="it-IT"/>
              </w:rPr>
              <w:t xml:space="preserve">              </w:t>
            </w:r>
            <w:r w:rsidRPr="00EA6328">
              <w:rPr>
                <w:b/>
                <w:color w:val="080C0C"/>
                <w:lang w:val="it-IT"/>
              </w:rPr>
              <w:t>Përgatitja për të nxënët</w:t>
            </w:r>
          </w:p>
          <w:p w14:paraId="53ECBD3A" w14:textId="77777777" w:rsidR="0007540C" w:rsidRPr="00EA6328" w:rsidRDefault="0007540C" w:rsidP="0007540C">
            <w:pPr>
              <w:pStyle w:val="NoSpacing"/>
              <w:rPr>
                <w:i/>
                <w:color w:val="080C0C"/>
                <w:lang w:val="it-IT"/>
              </w:rPr>
            </w:pPr>
            <w:r w:rsidRPr="00EA6328">
              <w:rPr>
                <w:i/>
                <w:color w:val="080C0C"/>
                <w:lang w:val="it-IT"/>
              </w:rPr>
              <w:t>Diskutim i njohurive paraprake</w:t>
            </w:r>
          </w:p>
          <w:p w14:paraId="3C2436E8" w14:textId="77777777" w:rsidR="0007540C" w:rsidRPr="00EA6328" w:rsidRDefault="0007540C" w:rsidP="0007540C">
            <w:pPr>
              <w:pStyle w:val="NoSpacing"/>
              <w:rPr>
                <w:color w:val="080C0C"/>
                <w:lang w:val="it-IT"/>
              </w:rPr>
            </w:pPr>
            <w:r w:rsidRPr="00EA6328">
              <w:rPr>
                <w:color w:val="080C0C"/>
                <w:lang w:val="it-IT"/>
              </w:rPr>
              <w:t>ë këtë pjesë të orës mësimore, mësuesi/ja parashtron disa pyetje për të nxitur diskutimin.</w:t>
            </w:r>
          </w:p>
          <w:p w14:paraId="545B3E24" w14:textId="77777777" w:rsidR="0007540C" w:rsidRPr="0007540C" w:rsidRDefault="0007540C" w:rsidP="0007540C">
            <w:pPr>
              <w:pStyle w:val="NoSpacing"/>
              <w:rPr>
                <w:i/>
                <w:color w:val="080C0C"/>
              </w:rPr>
            </w:pPr>
            <w:r w:rsidRPr="0007540C">
              <w:rPr>
                <w:i/>
                <w:color w:val="080C0C"/>
              </w:rPr>
              <w:t xml:space="preserve">Cilat </w:t>
            </w:r>
            <w:proofErr w:type="spellStart"/>
            <w:r w:rsidRPr="0007540C">
              <w:rPr>
                <w:i/>
                <w:color w:val="080C0C"/>
              </w:rPr>
              <w:t>janë</w:t>
            </w:r>
            <w:proofErr w:type="spellEnd"/>
            <w:r w:rsidRPr="0007540C">
              <w:rPr>
                <w:i/>
                <w:color w:val="080C0C"/>
              </w:rPr>
              <w:t xml:space="preserve"> </w:t>
            </w:r>
            <w:proofErr w:type="spellStart"/>
            <w:r w:rsidRPr="0007540C">
              <w:rPr>
                <w:i/>
                <w:color w:val="080C0C"/>
              </w:rPr>
              <w:t>instrumentet</w:t>
            </w:r>
            <w:proofErr w:type="spellEnd"/>
            <w:r w:rsidRPr="0007540C">
              <w:rPr>
                <w:i/>
                <w:color w:val="080C0C"/>
              </w:rPr>
              <w:t xml:space="preserve"> </w:t>
            </w:r>
            <w:proofErr w:type="spellStart"/>
            <w:r w:rsidRPr="0007540C">
              <w:rPr>
                <w:i/>
                <w:color w:val="080C0C"/>
              </w:rPr>
              <w:t>ritmike</w:t>
            </w:r>
            <w:proofErr w:type="spellEnd"/>
            <w:r w:rsidRPr="0007540C">
              <w:rPr>
                <w:i/>
                <w:color w:val="080C0C"/>
              </w:rPr>
              <w:t xml:space="preserve"> </w:t>
            </w:r>
            <w:proofErr w:type="spellStart"/>
            <w:r w:rsidRPr="0007540C">
              <w:rPr>
                <w:i/>
                <w:color w:val="080C0C"/>
              </w:rPr>
              <w:t>popullore</w:t>
            </w:r>
            <w:proofErr w:type="spellEnd"/>
            <w:r w:rsidRPr="0007540C">
              <w:rPr>
                <w:i/>
                <w:color w:val="080C0C"/>
              </w:rPr>
              <w:t>?</w:t>
            </w:r>
          </w:p>
          <w:p w14:paraId="4B6BDF71" w14:textId="77777777" w:rsidR="0007540C" w:rsidRPr="0007540C" w:rsidRDefault="0007540C" w:rsidP="0007540C">
            <w:pPr>
              <w:pStyle w:val="NoSpacing"/>
              <w:rPr>
                <w:i/>
                <w:color w:val="080C0C"/>
              </w:rPr>
            </w:pPr>
            <w:r w:rsidRPr="0007540C">
              <w:rPr>
                <w:i/>
                <w:color w:val="080C0C"/>
              </w:rPr>
              <w:t xml:space="preserve">A </w:t>
            </w:r>
            <w:proofErr w:type="spellStart"/>
            <w:r w:rsidRPr="0007540C">
              <w:rPr>
                <w:i/>
                <w:color w:val="080C0C"/>
              </w:rPr>
              <w:t>luan</w:t>
            </w:r>
            <w:proofErr w:type="spellEnd"/>
            <w:r w:rsidRPr="0007540C">
              <w:rPr>
                <w:i/>
                <w:color w:val="080C0C"/>
              </w:rPr>
              <w:t xml:space="preserve"> </w:t>
            </w:r>
            <w:proofErr w:type="spellStart"/>
            <w:r w:rsidRPr="0007540C">
              <w:rPr>
                <w:i/>
                <w:color w:val="080C0C"/>
              </w:rPr>
              <w:t>ndokush</w:t>
            </w:r>
            <w:proofErr w:type="spellEnd"/>
            <w:r w:rsidRPr="0007540C">
              <w:rPr>
                <w:i/>
                <w:color w:val="080C0C"/>
              </w:rPr>
              <w:t xml:space="preserve"> </w:t>
            </w:r>
            <w:proofErr w:type="spellStart"/>
            <w:r w:rsidRPr="0007540C">
              <w:rPr>
                <w:i/>
                <w:color w:val="080C0C"/>
              </w:rPr>
              <w:t>njërin</w:t>
            </w:r>
            <w:proofErr w:type="spellEnd"/>
            <w:r w:rsidRPr="0007540C">
              <w:rPr>
                <w:i/>
                <w:color w:val="080C0C"/>
              </w:rPr>
              <w:t xml:space="preserve"> </w:t>
            </w:r>
            <w:proofErr w:type="spellStart"/>
            <w:r w:rsidRPr="0007540C">
              <w:rPr>
                <w:i/>
                <w:color w:val="080C0C"/>
              </w:rPr>
              <w:t>nga</w:t>
            </w:r>
            <w:proofErr w:type="spellEnd"/>
            <w:r w:rsidRPr="0007540C">
              <w:rPr>
                <w:i/>
                <w:color w:val="080C0C"/>
              </w:rPr>
              <w:t xml:space="preserve"> </w:t>
            </w:r>
            <w:proofErr w:type="spellStart"/>
            <w:r w:rsidRPr="0007540C">
              <w:rPr>
                <w:i/>
                <w:color w:val="080C0C"/>
              </w:rPr>
              <w:t>këto</w:t>
            </w:r>
            <w:proofErr w:type="spellEnd"/>
            <w:r w:rsidRPr="0007540C">
              <w:rPr>
                <w:i/>
                <w:color w:val="080C0C"/>
              </w:rPr>
              <w:t xml:space="preserve"> </w:t>
            </w:r>
            <w:proofErr w:type="spellStart"/>
            <w:r w:rsidRPr="0007540C">
              <w:rPr>
                <w:i/>
                <w:color w:val="080C0C"/>
              </w:rPr>
              <w:t>instrumente</w:t>
            </w:r>
            <w:proofErr w:type="spellEnd"/>
            <w:r w:rsidRPr="0007540C">
              <w:rPr>
                <w:i/>
                <w:color w:val="080C0C"/>
              </w:rPr>
              <w:t xml:space="preserve">? A </w:t>
            </w:r>
            <w:proofErr w:type="spellStart"/>
            <w:r w:rsidRPr="0007540C">
              <w:rPr>
                <w:i/>
                <w:color w:val="080C0C"/>
              </w:rPr>
              <w:t>mund</w:t>
            </w:r>
            <w:proofErr w:type="spellEnd"/>
            <w:r w:rsidRPr="0007540C">
              <w:rPr>
                <w:i/>
                <w:color w:val="080C0C"/>
              </w:rPr>
              <w:t xml:space="preserve"> </w:t>
            </w:r>
            <w:proofErr w:type="spellStart"/>
            <w:r w:rsidRPr="0007540C">
              <w:rPr>
                <w:i/>
                <w:color w:val="080C0C"/>
              </w:rPr>
              <w:t>të</w:t>
            </w:r>
            <w:proofErr w:type="spellEnd"/>
            <w:r w:rsidRPr="0007540C">
              <w:rPr>
                <w:i/>
                <w:color w:val="080C0C"/>
              </w:rPr>
              <w:t xml:space="preserve"> </w:t>
            </w:r>
            <w:proofErr w:type="spellStart"/>
            <w:r w:rsidRPr="0007540C">
              <w:rPr>
                <w:i/>
                <w:color w:val="080C0C"/>
              </w:rPr>
              <w:t>shoqërohet</w:t>
            </w:r>
            <w:proofErr w:type="spellEnd"/>
            <w:r w:rsidRPr="0007540C">
              <w:rPr>
                <w:i/>
                <w:color w:val="080C0C"/>
              </w:rPr>
              <w:t xml:space="preserve"> </w:t>
            </w:r>
            <w:proofErr w:type="spellStart"/>
            <w:r w:rsidRPr="0007540C">
              <w:rPr>
                <w:i/>
                <w:color w:val="080C0C"/>
              </w:rPr>
              <w:t>këndimi</w:t>
            </w:r>
            <w:proofErr w:type="spellEnd"/>
            <w:r w:rsidRPr="0007540C">
              <w:rPr>
                <w:i/>
                <w:color w:val="080C0C"/>
              </w:rPr>
              <w:t xml:space="preserve"> me to?</w:t>
            </w:r>
          </w:p>
          <w:p w14:paraId="0467CF44" w14:textId="77777777" w:rsidR="001451F2" w:rsidRPr="00EA6328" w:rsidRDefault="0007540C" w:rsidP="0007540C">
            <w:pPr>
              <w:pStyle w:val="NoSpacing"/>
              <w:rPr>
                <w:color w:val="080C0C"/>
              </w:rPr>
            </w:pPr>
            <w:proofErr w:type="spellStart"/>
            <w:r w:rsidRPr="0007540C">
              <w:rPr>
                <w:color w:val="080C0C"/>
              </w:rPr>
              <w:t>Mendimet</w:t>
            </w:r>
            <w:proofErr w:type="spellEnd"/>
            <w:r w:rsidRPr="0007540C">
              <w:rPr>
                <w:color w:val="080C0C"/>
              </w:rPr>
              <w:t xml:space="preserve"> e </w:t>
            </w:r>
            <w:proofErr w:type="spellStart"/>
            <w:r w:rsidRPr="0007540C">
              <w:rPr>
                <w:color w:val="080C0C"/>
              </w:rPr>
              <w:t>nxënësve</w:t>
            </w:r>
            <w:proofErr w:type="spellEnd"/>
            <w:r w:rsidRPr="0007540C">
              <w:rPr>
                <w:color w:val="080C0C"/>
              </w:rPr>
              <w:t xml:space="preserve"> </w:t>
            </w:r>
            <w:proofErr w:type="spellStart"/>
            <w:r w:rsidRPr="0007540C">
              <w:rPr>
                <w:color w:val="080C0C"/>
              </w:rPr>
              <w:t>diskutohen</w:t>
            </w:r>
            <w:proofErr w:type="spellEnd"/>
            <w:r w:rsidRPr="0007540C">
              <w:rPr>
                <w:color w:val="080C0C"/>
              </w:rPr>
              <w:t xml:space="preserve"> me </w:t>
            </w:r>
            <w:proofErr w:type="spellStart"/>
            <w:r w:rsidRPr="0007540C">
              <w:rPr>
                <w:color w:val="080C0C"/>
              </w:rPr>
              <w:t>klasën</w:t>
            </w:r>
            <w:proofErr w:type="spellEnd"/>
          </w:p>
          <w:p w14:paraId="1D8715AF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625793F8" w14:textId="77777777" w:rsidR="0007540C" w:rsidRPr="0007540C" w:rsidRDefault="00F35FEC" w:rsidP="0007540C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b/>
                <w:noProof/>
                <w:color w:val="080C0C"/>
              </w:rPr>
              <w:drawing>
                <wp:inline distT="0" distB="0" distL="0" distR="0" wp14:anchorId="40C6A4C7" wp14:editId="1FAC30A0">
                  <wp:extent cx="359410" cy="347345"/>
                  <wp:effectExtent l="0" t="0" r="2540" b="0"/>
                  <wp:docPr id="80" name="Pictur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A0C9B">
              <w:rPr>
                <w:b/>
                <w:color w:val="080C0C"/>
                <w:lang w:val="it-IT"/>
              </w:rPr>
              <w:t xml:space="preserve"> </w:t>
            </w:r>
            <w:r w:rsidR="0007540C" w:rsidRPr="00DA0C9B">
              <w:rPr>
                <w:b/>
                <w:color w:val="080C0C"/>
                <w:lang w:val="it-IT"/>
              </w:rPr>
              <w:t>Ndërtimi i njohurive dhe i shkathtësive:</w:t>
            </w:r>
            <w:r w:rsidR="0007540C" w:rsidRPr="0007540C">
              <w:rPr>
                <w:color w:val="080C0C"/>
                <w:lang w:val="it-IT"/>
              </w:rPr>
              <w:t xml:space="preserve"> Përpunimi i përmbajtjes</w:t>
            </w:r>
          </w:p>
          <w:p w14:paraId="54D4702D" w14:textId="77777777" w:rsidR="0007540C" w:rsidRPr="00DA0C9B" w:rsidRDefault="0007540C" w:rsidP="0007540C">
            <w:pPr>
              <w:pStyle w:val="NoSpacing"/>
              <w:rPr>
                <w:b/>
                <w:color w:val="080C0C"/>
                <w:lang w:val="it-IT"/>
              </w:rPr>
            </w:pPr>
            <w:r w:rsidRPr="00DA0C9B">
              <w:rPr>
                <w:b/>
                <w:color w:val="080C0C"/>
                <w:lang w:val="it-IT"/>
              </w:rPr>
              <w:t>Dëgjim i drejtuar</w:t>
            </w:r>
          </w:p>
          <w:p w14:paraId="74E05B71" w14:textId="77777777" w:rsidR="0007540C" w:rsidRPr="0007540C" w:rsidRDefault="0007540C" w:rsidP="0007540C">
            <w:pPr>
              <w:pStyle w:val="NoSpacing"/>
              <w:rPr>
                <w:color w:val="080C0C"/>
                <w:lang w:val="it-IT"/>
              </w:rPr>
            </w:pPr>
            <w:r w:rsidRPr="0007540C">
              <w:rPr>
                <w:color w:val="080C0C"/>
                <w:lang w:val="it-IT"/>
              </w:rPr>
              <w:t>Aktiviteti 1: Këngën që kanë mësuar më parë ­ “Zilja jonë”, mund ta shoqërojnë me ndonjërin prej instrumenteve ritmike.</w:t>
            </w:r>
          </w:p>
          <w:p w14:paraId="5E20E9DF" w14:textId="77777777" w:rsidR="0007540C" w:rsidRPr="0007540C" w:rsidRDefault="0007540C" w:rsidP="0007540C">
            <w:pPr>
              <w:pStyle w:val="NoSpacing"/>
              <w:rPr>
                <w:color w:val="080C0C"/>
                <w:lang w:val="it-IT"/>
              </w:rPr>
            </w:pPr>
            <w:r w:rsidRPr="00EA6328">
              <w:rPr>
                <w:color w:val="080C0C"/>
              </w:rPr>
              <w:t xml:space="preserve">Aktiviteti 2: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gjejnë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instrumentet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rit­</w:t>
            </w:r>
            <w:proofErr w:type="spellEnd"/>
            <w:r w:rsidRPr="00EA6328">
              <w:rPr>
                <w:color w:val="080C0C"/>
              </w:rPr>
              <w:t xml:space="preserve"> mike </w:t>
            </w:r>
            <w:proofErr w:type="spellStart"/>
            <w:r w:rsidRPr="00EA6328">
              <w:rPr>
                <w:color w:val="080C0C"/>
              </w:rPr>
              <w:t>popullore</w:t>
            </w:r>
            <w:proofErr w:type="spellEnd"/>
            <w:r w:rsidRPr="00EA6328">
              <w:rPr>
                <w:color w:val="080C0C"/>
              </w:rPr>
              <w:t xml:space="preserve">. </w:t>
            </w:r>
            <w:r w:rsidRPr="0007540C">
              <w:rPr>
                <w:color w:val="080C0C"/>
                <w:lang w:val="it-IT"/>
              </w:rPr>
              <w:t>Puna e tyre prezantohet.</w:t>
            </w:r>
          </w:p>
          <w:p w14:paraId="2FB8F88A" w14:textId="77777777" w:rsidR="0007540C" w:rsidRPr="0007540C" w:rsidRDefault="0007540C" w:rsidP="0007540C">
            <w:pPr>
              <w:pStyle w:val="NoSpacing"/>
              <w:rPr>
                <w:color w:val="080C0C"/>
                <w:lang w:val="it-IT"/>
              </w:rPr>
            </w:pPr>
            <w:r w:rsidRPr="0007540C">
              <w:rPr>
                <w:color w:val="080C0C"/>
                <w:lang w:val="it-IT"/>
              </w:rPr>
              <w:t>Aktiviteti 3: Demonstrojnë dhe përshkruajnë se si luhet në instrumente.</w:t>
            </w:r>
          </w:p>
          <w:p w14:paraId="66238884" w14:textId="77777777" w:rsidR="0007540C" w:rsidRPr="0007540C" w:rsidRDefault="0007540C" w:rsidP="0007540C">
            <w:pPr>
              <w:pStyle w:val="NoSpacing"/>
              <w:rPr>
                <w:color w:val="080C0C"/>
                <w:lang w:val="it-IT"/>
              </w:rPr>
            </w:pPr>
            <w:r w:rsidRPr="0007540C">
              <w:rPr>
                <w:color w:val="080C0C"/>
                <w:lang w:val="it-IT"/>
              </w:rPr>
              <w:t>Aktiviteti 4: Pyeten nxënësit nëse luan dikush nga ta në ndonjërën nga këto instrumente.</w:t>
            </w:r>
          </w:p>
          <w:p w14:paraId="7C392D9B" w14:textId="77777777" w:rsidR="0007540C" w:rsidRDefault="0007540C" w:rsidP="0007540C">
            <w:pPr>
              <w:pStyle w:val="NoSpacing"/>
              <w:rPr>
                <w:color w:val="080C0C"/>
                <w:lang w:val="it-IT"/>
              </w:rPr>
            </w:pPr>
            <w:r w:rsidRPr="0007540C">
              <w:rPr>
                <w:color w:val="080C0C"/>
                <w:lang w:val="it-IT"/>
              </w:rPr>
              <w:t>Mendimet e tyre diskutohen me klasën.</w:t>
            </w:r>
          </w:p>
          <w:p w14:paraId="3897849A" w14:textId="77777777" w:rsidR="00F35FEC" w:rsidRDefault="00F35FEC" w:rsidP="0007540C">
            <w:pPr>
              <w:pStyle w:val="NoSpacing"/>
              <w:rPr>
                <w:color w:val="080C0C"/>
                <w:lang w:val="it-IT"/>
              </w:rPr>
            </w:pPr>
          </w:p>
          <w:p w14:paraId="27C6D400" w14:textId="77777777" w:rsidR="0007540C" w:rsidRPr="00DA0C9B" w:rsidRDefault="00F35FEC" w:rsidP="0007540C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BD224CC" wp14:editId="37DA6234">
                  <wp:extent cx="359410" cy="353695"/>
                  <wp:effectExtent l="0" t="0" r="2540" b="8255"/>
                  <wp:docPr id="81" name="Pictur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80C0C"/>
                <w:lang w:val="it-IT"/>
              </w:rPr>
              <w:t xml:space="preserve">  </w:t>
            </w:r>
            <w:r w:rsidR="0007540C" w:rsidRPr="00DA0C9B">
              <w:rPr>
                <w:b/>
                <w:color w:val="080C0C"/>
                <w:lang w:val="it-IT"/>
              </w:rPr>
              <w:t>Përforcimi:</w:t>
            </w:r>
          </w:p>
          <w:p w14:paraId="11BFC57E" w14:textId="77777777" w:rsidR="0007540C" w:rsidRPr="0007540C" w:rsidRDefault="0007540C" w:rsidP="0007540C">
            <w:pPr>
              <w:pStyle w:val="NoSpacing"/>
              <w:rPr>
                <w:color w:val="080C0C"/>
                <w:lang w:val="it-IT"/>
              </w:rPr>
            </w:pPr>
            <w:r w:rsidRPr="0007540C">
              <w:rPr>
                <w:color w:val="080C0C"/>
                <w:lang w:val="it-IT"/>
              </w:rPr>
              <w:t>Konsolidimi i të nxënit</w:t>
            </w:r>
          </w:p>
          <w:p w14:paraId="05081CD0" w14:textId="77777777" w:rsidR="0007540C" w:rsidRPr="0007540C" w:rsidRDefault="0007540C" w:rsidP="0007540C">
            <w:pPr>
              <w:pStyle w:val="NoSpacing"/>
              <w:rPr>
                <w:color w:val="080C0C"/>
                <w:lang w:val="it-IT"/>
              </w:rPr>
            </w:pPr>
            <w:r w:rsidRPr="0007540C">
              <w:rPr>
                <w:color w:val="080C0C"/>
                <w:lang w:val="it-IT"/>
              </w:rPr>
              <w:t>Këndohen këngë të mësuara paraprakisht që vetë nxënësit i kanë përzgjedhur. Këndimi i këngëve bëhet me përcjellje të instrumenteve të punuara nga ta apo edhe të instrumenteve që mund të sigurohen për klasën. Në këtë mënyrë kanë mundësi të bëjnë dallimin e tingujve përmes këndimit, në bazë të ritmit dhe melodisë së këngës.</w:t>
            </w:r>
          </w:p>
          <w:p w14:paraId="23460738" w14:textId="77777777" w:rsidR="0007540C" w:rsidRPr="0007540C" w:rsidRDefault="0007540C" w:rsidP="0007540C">
            <w:pPr>
              <w:pStyle w:val="NoSpacing"/>
              <w:rPr>
                <w:color w:val="080C0C"/>
                <w:lang w:val="it-IT"/>
              </w:rPr>
            </w:pPr>
            <w:r w:rsidRPr="0007540C">
              <w:rPr>
                <w:color w:val="080C0C"/>
                <w:lang w:val="it-IT"/>
              </w:rPr>
              <w:t>Vlerësohen për saktësinë e përgjigjeve, shoqërimin e këngës me instrument muzikor.</w:t>
            </w:r>
          </w:p>
          <w:p w14:paraId="508FB6E6" w14:textId="77777777" w:rsidR="00F35FEC" w:rsidRDefault="00F35FEC" w:rsidP="0007540C">
            <w:pPr>
              <w:pStyle w:val="NoSpacing"/>
              <w:rPr>
                <w:b/>
                <w:color w:val="080C0C"/>
                <w:lang w:val="it-IT"/>
              </w:rPr>
            </w:pPr>
          </w:p>
          <w:p w14:paraId="3468814D" w14:textId="77777777" w:rsidR="00F35FEC" w:rsidRDefault="00F35FEC" w:rsidP="0007540C">
            <w:pPr>
              <w:pStyle w:val="NoSpacing"/>
              <w:rPr>
                <w:b/>
                <w:color w:val="080C0C"/>
                <w:lang w:val="it-IT"/>
              </w:rPr>
            </w:pPr>
          </w:p>
          <w:p w14:paraId="28354875" w14:textId="77777777" w:rsidR="00F35FEC" w:rsidRDefault="00F35FEC" w:rsidP="0007540C">
            <w:pPr>
              <w:pStyle w:val="NoSpacing"/>
              <w:rPr>
                <w:b/>
                <w:color w:val="080C0C"/>
                <w:lang w:val="it-IT"/>
              </w:rPr>
            </w:pPr>
          </w:p>
          <w:p w14:paraId="1F29700C" w14:textId="77777777" w:rsidR="0007540C" w:rsidRPr="0007540C" w:rsidRDefault="0007540C" w:rsidP="0007540C">
            <w:pPr>
              <w:pStyle w:val="NoSpacing"/>
              <w:rPr>
                <w:color w:val="080C0C"/>
                <w:lang w:val="it-IT"/>
              </w:rPr>
            </w:pPr>
            <w:r w:rsidRPr="00F35FEC">
              <w:rPr>
                <w:b/>
                <w:color w:val="080C0C"/>
                <w:lang w:val="it-IT"/>
              </w:rPr>
              <w:t>Detyrë</w:t>
            </w:r>
            <w:r w:rsidRPr="0007540C">
              <w:rPr>
                <w:color w:val="080C0C"/>
                <w:lang w:val="it-IT"/>
              </w:rPr>
              <w:t>:</w:t>
            </w:r>
          </w:p>
          <w:p w14:paraId="13BC3109" w14:textId="77777777" w:rsidR="0007540C" w:rsidRPr="0007540C" w:rsidRDefault="0007540C" w:rsidP="0007540C">
            <w:pPr>
              <w:pStyle w:val="NoSpacing"/>
              <w:rPr>
                <w:color w:val="080C0C"/>
                <w:lang w:val="it-IT"/>
              </w:rPr>
            </w:pPr>
            <w:r w:rsidRPr="0007540C">
              <w:rPr>
                <w:color w:val="080C0C"/>
                <w:lang w:val="it-IT"/>
              </w:rPr>
              <w:t>Në pentagram të paraqesin këngën me notat muzikore.</w:t>
            </w:r>
          </w:p>
          <w:p w14:paraId="35B1F459" w14:textId="77777777" w:rsidR="0007540C" w:rsidRPr="0007540C" w:rsidRDefault="0007540C" w:rsidP="0007540C">
            <w:pPr>
              <w:pStyle w:val="NoSpacing"/>
              <w:rPr>
                <w:color w:val="080C0C"/>
                <w:lang w:val="it-IT"/>
              </w:rPr>
            </w:pPr>
          </w:p>
          <w:p w14:paraId="06F7B827" w14:textId="77777777" w:rsidR="0007540C" w:rsidRPr="0007540C" w:rsidRDefault="00F35FEC" w:rsidP="0007540C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4FF6324A" wp14:editId="32F43313">
                  <wp:extent cx="7178040" cy="1333500"/>
                  <wp:effectExtent l="0" t="0" r="3810" b="0"/>
                  <wp:docPr id="82" name="Pictur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8605E0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403EC5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58D94A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38B969E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30F5C6C7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3E7646" w14:paraId="6A837B94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5FD787D9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DA0C9B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- 8</w:t>
            </w:r>
          </w:p>
        </w:tc>
      </w:tr>
      <w:tr w:rsidR="001451F2" w:rsidRPr="00EA6328" w14:paraId="524F8C6B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5128BE3F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23175CCB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473B6F92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50CAD94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0FF8FE2" w14:textId="77777777" w:rsidR="00F60F90" w:rsidRDefault="00F60F90" w:rsidP="00DA0C9B">
            <w:pPr>
              <w:pStyle w:val="NoSpacing"/>
              <w:rPr>
                <w:noProof/>
                <w:color w:val="080C0C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5D5832D9" wp14:editId="1BA38B99">
                  <wp:extent cx="2713990" cy="552450"/>
                  <wp:effectExtent l="0" t="0" r="0" b="0"/>
                  <wp:docPr id="84" name="Pictur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73F7EF5" w14:textId="77777777" w:rsidR="00F60F90" w:rsidRDefault="00F60F90" w:rsidP="00DA0C9B">
            <w:pPr>
              <w:pStyle w:val="NoSpacing"/>
              <w:rPr>
                <w:noProof/>
                <w:color w:val="080C0C"/>
              </w:rPr>
            </w:pPr>
          </w:p>
          <w:p w14:paraId="19F65D24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F60F90">
              <w:rPr>
                <w:b/>
                <w:color w:val="080C0C"/>
                <w:lang w:val="it-IT"/>
              </w:rPr>
              <w:t>Tema:</w:t>
            </w:r>
            <w:r w:rsidRPr="00DA0C9B">
              <w:rPr>
                <w:color w:val="080C0C"/>
                <w:lang w:val="it-IT"/>
              </w:rPr>
              <w:t xml:space="preserve"> Elementet bazike të gjuhës artistike</w:t>
            </w:r>
          </w:p>
          <w:p w14:paraId="1B5FE348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 xml:space="preserve"> </w:t>
            </w:r>
          </w:p>
          <w:p w14:paraId="489EF348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F60F90">
              <w:rPr>
                <w:b/>
                <w:color w:val="080C0C"/>
                <w:lang w:val="it-IT"/>
              </w:rPr>
              <w:t>R</w:t>
            </w:r>
            <w:r w:rsidR="00F60F90" w:rsidRPr="00F60F90">
              <w:rPr>
                <w:b/>
                <w:color w:val="080C0C"/>
                <w:lang w:val="it-IT"/>
              </w:rPr>
              <w:t>ezultatet e të nxënit të temës</w:t>
            </w:r>
            <w:r w:rsidR="00F60F90">
              <w:rPr>
                <w:color w:val="080C0C"/>
                <w:lang w:val="it-IT"/>
              </w:rPr>
              <w:t>:</w:t>
            </w:r>
          </w:p>
          <w:p w14:paraId="14E7FEDB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 xml:space="preserve">Njeh notacionin grafik për disa nga vetitë </w:t>
            </w:r>
            <w:r w:rsidR="00F60F90">
              <w:rPr>
                <w:color w:val="080C0C"/>
                <w:lang w:val="it-IT"/>
              </w:rPr>
              <w:t>themelore të tingullit muzikor.</w:t>
            </w:r>
          </w:p>
          <w:p w14:paraId="2328C80A" w14:textId="77777777" w:rsidR="00DA0C9B" w:rsidRPr="00F60F90" w:rsidRDefault="00DA0C9B" w:rsidP="00DA0C9B">
            <w:pPr>
              <w:pStyle w:val="NoSpacing"/>
              <w:rPr>
                <w:b/>
                <w:color w:val="080C0C"/>
                <w:lang w:val="it-IT"/>
              </w:rPr>
            </w:pPr>
            <w:r w:rsidRPr="00F60F90">
              <w:rPr>
                <w:b/>
                <w:color w:val="080C0C"/>
                <w:lang w:val="it-IT"/>
              </w:rPr>
              <w:t>Kontributi në rezultatet për kompetencat kryesore të shkallës: I.3; III.4; VI.2.</w:t>
            </w:r>
          </w:p>
          <w:p w14:paraId="6E8EEF1D" w14:textId="77777777" w:rsidR="00DA0C9B" w:rsidRPr="00F60F90" w:rsidRDefault="00DA0C9B" w:rsidP="00DA0C9B">
            <w:pPr>
              <w:pStyle w:val="NoSpacing"/>
              <w:rPr>
                <w:b/>
                <w:color w:val="080C0C"/>
                <w:lang w:val="it-IT"/>
              </w:rPr>
            </w:pPr>
            <w:r w:rsidRPr="00F60F90">
              <w:rPr>
                <w:b/>
                <w:color w:val="080C0C"/>
                <w:lang w:val="it-IT"/>
              </w:rPr>
              <w:t>Kontributi në rezultatet e fushës së kurrikulës: 2.1.</w:t>
            </w:r>
          </w:p>
          <w:p w14:paraId="7C78104F" w14:textId="77777777" w:rsidR="00DA0C9B" w:rsidRPr="00F60F90" w:rsidRDefault="00F60F90" w:rsidP="00DA0C9B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6C2F1B1C" wp14:editId="662FF9A8">
                  <wp:extent cx="2713990" cy="542925"/>
                  <wp:effectExtent l="0" t="0" r="0" b="9525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42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516B2BE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F60F90">
              <w:rPr>
                <w:b/>
                <w:color w:val="080C0C"/>
                <w:lang w:val="it-IT"/>
              </w:rPr>
              <w:t>Njësia mësimore</w:t>
            </w:r>
            <w:r w:rsidRPr="00DA0C9B">
              <w:rPr>
                <w:color w:val="080C0C"/>
                <w:lang w:val="it-IT"/>
              </w:rPr>
              <w:t>: Vlerat e notave</w:t>
            </w:r>
          </w:p>
          <w:p w14:paraId="72D3E93A" w14:textId="77777777" w:rsidR="00DA0C9B" w:rsidRPr="00F60F90" w:rsidRDefault="00DA0C9B" w:rsidP="00DA0C9B">
            <w:pPr>
              <w:pStyle w:val="NoSpacing"/>
              <w:rPr>
                <w:b/>
                <w:color w:val="080C0C"/>
                <w:lang w:val="it-IT"/>
              </w:rPr>
            </w:pPr>
            <w:r w:rsidRPr="00F60F90">
              <w:rPr>
                <w:b/>
                <w:color w:val="080C0C"/>
                <w:lang w:val="it-IT"/>
              </w:rPr>
              <w:t>Rezultatet e të nxënit të orës mësimore:</w:t>
            </w:r>
          </w:p>
          <w:p w14:paraId="46A75DD7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>•</w:t>
            </w:r>
            <w:r w:rsidRPr="00DA0C9B">
              <w:rPr>
                <w:color w:val="080C0C"/>
                <w:lang w:val="it-IT"/>
              </w:rPr>
              <w:tab/>
              <w:t>Identifikon së paku tri vlera në këngën e dhënë.</w:t>
            </w:r>
          </w:p>
          <w:p w14:paraId="1DC7E00B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>•</w:t>
            </w:r>
            <w:r w:rsidRPr="00DA0C9B">
              <w:rPr>
                <w:color w:val="080C0C"/>
                <w:lang w:val="it-IT"/>
              </w:rPr>
              <w:tab/>
              <w:t>Emërton vlerat e identifikuara në këngën e dhënë.</w:t>
            </w:r>
          </w:p>
          <w:p w14:paraId="17EABECB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>•</w:t>
            </w:r>
            <w:r w:rsidRPr="00DA0C9B">
              <w:rPr>
                <w:color w:val="080C0C"/>
                <w:lang w:val="it-IT"/>
              </w:rPr>
              <w:tab/>
              <w:t>Paraqet në pentagram të gjitha notat e identifikuara.</w:t>
            </w:r>
          </w:p>
          <w:p w14:paraId="23A63F73" w14:textId="77777777" w:rsidR="00F60F90" w:rsidRDefault="00F60F90" w:rsidP="00DA0C9B">
            <w:pPr>
              <w:pStyle w:val="NoSpacing"/>
              <w:rPr>
                <w:b/>
                <w:color w:val="080C0C"/>
                <w:lang w:val="it-IT"/>
              </w:rPr>
            </w:pPr>
          </w:p>
          <w:p w14:paraId="3BDCE01E" w14:textId="77777777" w:rsidR="00DA0C9B" w:rsidRPr="00EA6328" w:rsidRDefault="00F60F90" w:rsidP="00DA0C9B">
            <w:pPr>
              <w:pStyle w:val="NoSpacing"/>
              <w:rPr>
                <w:color w:val="080C0C"/>
              </w:rPr>
            </w:pPr>
            <w:r w:rsidRPr="00EA6328">
              <w:rPr>
                <w:b/>
                <w:color w:val="080C0C"/>
              </w:rPr>
              <w:t xml:space="preserve">Kriteret e </w:t>
            </w:r>
            <w:proofErr w:type="spellStart"/>
            <w:r w:rsidRPr="00EA6328">
              <w:rPr>
                <w:b/>
                <w:color w:val="080C0C"/>
              </w:rPr>
              <w:t>suksesit</w:t>
            </w:r>
            <w:proofErr w:type="spellEnd"/>
            <w:r w:rsidRPr="00EA6328">
              <w:rPr>
                <w:b/>
                <w:color w:val="080C0C"/>
              </w:rPr>
              <w:t>:</w:t>
            </w:r>
            <w:r>
              <w:t xml:space="preserve">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:</w:t>
            </w:r>
          </w:p>
          <w:p w14:paraId="238EA15D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F60F90">
              <w:rPr>
                <w:b/>
                <w:color w:val="080C0C"/>
                <w:lang w:val="it-IT"/>
              </w:rPr>
              <w:t>Burimet, mjetet e konkretizimit dhe materialet mësimore</w:t>
            </w:r>
            <w:r w:rsidRPr="00DA0C9B">
              <w:rPr>
                <w:color w:val="080C0C"/>
                <w:lang w:val="it-IT"/>
              </w:rPr>
              <w:t>: pentagrami, libri.</w:t>
            </w:r>
          </w:p>
          <w:p w14:paraId="31D124AF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3F791462" w14:textId="77777777" w:rsidR="00DA0C9B" w:rsidRPr="00DA0C9B" w:rsidRDefault="00AC2E6C" w:rsidP="00DA0C9B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59897EDE" wp14:editId="0AD4E684">
                  <wp:extent cx="4533265" cy="371475"/>
                  <wp:effectExtent l="0" t="0" r="635" b="9525"/>
                  <wp:docPr id="85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26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30FC008" w14:textId="77777777" w:rsidR="00AC2E6C" w:rsidRPr="00AC2E6C" w:rsidRDefault="00AC2E6C" w:rsidP="00AC2E6C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</w:t>
            </w:r>
            <w:r w:rsidRPr="00AC2E6C">
              <w:rPr>
                <w:b/>
                <w:noProof/>
                <w:color w:val="080C0C"/>
              </w:rPr>
              <w:drawing>
                <wp:inline distT="0" distB="0" distL="0" distR="0" wp14:anchorId="249BFD98" wp14:editId="0F5C6712">
                  <wp:extent cx="359410" cy="347345"/>
                  <wp:effectExtent l="0" t="0" r="2540" b="0"/>
                  <wp:docPr id="86" name="Pictur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AC2E6C">
              <w:rPr>
                <w:b/>
                <w:color w:val="080C0C"/>
                <w:lang w:val="it-IT"/>
              </w:rPr>
              <w:t xml:space="preserve">  Parashikimi:</w:t>
            </w:r>
          </w:p>
          <w:p w14:paraId="2E46B0E0" w14:textId="77777777" w:rsidR="00AC2E6C" w:rsidRPr="00AC2E6C" w:rsidRDefault="00AC2E6C" w:rsidP="00AC2E6C">
            <w:pPr>
              <w:pStyle w:val="NoSpacing"/>
              <w:rPr>
                <w:color w:val="080C0C"/>
                <w:lang w:val="it-IT"/>
              </w:rPr>
            </w:pPr>
            <w:r w:rsidRPr="00AC2E6C">
              <w:rPr>
                <w:color w:val="080C0C"/>
                <w:lang w:val="it-IT"/>
              </w:rPr>
              <w:t>Përgatitja për të nxënët</w:t>
            </w:r>
          </w:p>
          <w:p w14:paraId="68FC3D2A" w14:textId="77777777" w:rsidR="00AC2E6C" w:rsidRDefault="00AC2E6C" w:rsidP="00AC2E6C">
            <w:pPr>
              <w:pStyle w:val="NoSpacing"/>
              <w:rPr>
                <w:color w:val="080C0C"/>
                <w:lang w:val="it-IT"/>
              </w:rPr>
            </w:pPr>
            <w:r w:rsidRPr="00AC2E6C">
              <w:rPr>
                <w:color w:val="080C0C"/>
                <w:lang w:val="it-IT"/>
              </w:rPr>
              <w:t>Diskutim i njohurive paraprake</w:t>
            </w:r>
          </w:p>
          <w:p w14:paraId="2FC37283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>Diskutim i njohurive paraprake</w:t>
            </w:r>
          </w:p>
          <w:p w14:paraId="780CE7E6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>Në këtë pjesë të orës mësimore, nxënësit ndahen në grupe. Në secilin grup, mësuesi/ja shpërndan notat muzikore dhe vlerat e ndryshme të tingujve. Detyrë e nxënësve është që të bashkojnë notën me vlerën që i takon. Grupi më i saktë dhe më i shpejtë shpallet fitues.</w:t>
            </w:r>
          </w:p>
          <w:p w14:paraId="22295A5E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 xml:space="preserve"> </w:t>
            </w:r>
          </w:p>
          <w:p w14:paraId="277C8CB6" w14:textId="77777777" w:rsidR="00DA0C9B" w:rsidRPr="00DA0C9B" w:rsidRDefault="00AC2E6C" w:rsidP="00DA0C9B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66EACF84" wp14:editId="5927DAB6">
                  <wp:extent cx="359410" cy="347345"/>
                  <wp:effectExtent l="0" t="0" r="2540" b="0"/>
                  <wp:docPr id="87" name="Pictur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DA0C9B" w:rsidRPr="00AC2E6C">
              <w:rPr>
                <w:b/>
                <w:color w:val="080C0C"/>
                <w:lang w:val="it-IT"/>
              </w:rPr>
              <w:t>Ndërtimi i njohurive dhe i shkathtësive</w:t>
            </w:r>
            <w:r w:rsidR="00DA0C9B" w:rsidRPr="00DA0C9B">
              <w:rPr>
                <w:color w:val="080C0C"/>
                <w:lang w:val="it-IT"/>
              </w:rPr>
              <w:t>: Përpunimi i përmbajtjes</w:t>
            </w:r>
          </w:p>
          <w:p w14:paraId="702EDD4F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>Mendo - puno - thuaja grupit</w:t>
            </w:r>
          </w:p>
          <w:p w14:paraId="50ED0C92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 xml:space="preserve">Në këtë pjesë të </w:t>
            </w:r>
            <w:r w:rsidR="00AC2E6C">
              <w:rPr>
                <w:color w:val="080C0C"/>
                <w:lang w:val="it-IT"/>
              </w:rPr>
              <w:t>orës mësimore, nxënësit vazhdo</w:t>
            </w:r>
            <w:r w:rsidRPr="00DA0C9B">
              <w:rPr>
                <w:color w:val="080C0C"/>
                <w:lang w:val="it-IT"/>
              </w:rPr>
              <w:t>jnë punën në grupe.</w:t>
            </w:r>
          </w:p>
          <w:p w14:paraId="31081408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>Aktiviteti 1: Në secilin grup shpërndahet kën­ ga “Shiu pikëlon”. Nxënësit gjejnë tri vlera të ndryshme të tingujve.</w:t>
            </w:r>
          </w:p>
          <w:p w14:paraId="1DF54C54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>Aktiviteti 2: Emërtojnë vlerat e tingujve të ndry­ shëm që kanë gjetur.</w:t>
            </w:r>
          </w:p>
          <w:p w14:paraId="667DE8B0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>Puna e secilit grup prezantohet.</w:t>
            </w:r>
          </w:p>
          <w:p w14:paraId="07548E4B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</w:p>
          <w:p w14:paraId="51E38B5E" w14:textId="77777777" w:rsidR="00DA0C9B" w:rsidRPr="00AC2E6C" w:rsidRDefault="007E3E35" w:rsidP="00DA0C9B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b/>
                <w:noProof/>
                <w:color w:val="080C0C"/>
              </w:rPr>
              <w:drawing>
                <wp:inline distT="0" distB="0" distL="0" distR="0" wp14:anchorId="68FE5733" wp14:editId="00642CA1">
                  <wp:extent cx="359410" cy="353695"/>
                  <wp:effectExtent l="0" t="0" r="2540" b="8255"/>
                  <wp:docPr id="324" name="Picture 3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DA0C9B" w:rsidRPr="00AC2E6C">
              <w:rPr>
                <w:b/>
                <w:color w:val="080C0C"/>
                <w:lang w:val="it-IT"/>
              </w:rPr>
              <w:t>Përforcimi:</w:t>
            </w:r>
          </w:p>
          <w:p w14:paraId="216670DD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>Konsolidimi i të nxënit</w:t>
            </w:r>
          </w:p>
          <w:p w14:paraId="72048E59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>Në këtë pjesë të orës mësimore, nxënësit shkru­ ajnë në pentagram vlerat e notave që kanë zbu­ luar.</w:t>
            </w:r>
          </w:p>
          <w:p w14:paraId="33D5D1C9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>Puna e tyre monitorohet dhe ndihmohet.</w:t>
            </w:r>
          </w:p>
          <w:p w14:paraId="2CDDE3C3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</w:p>
          <w:p w14:paraId="57777E37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</w:p>
          <w:p w14:paraId="1E31DDAC" w14:textId="77777777" w:rsidR="00DA0C9B" w:rsidRPr="00DA0C9B" w:rsidRDefault="00AC2E6C" w:rsidP="00DA0C9B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1E10BB96" wp14:editId="02F92B96">
                  <wp:extent cx="1447800" cy="276225"/>
                  <wp:effectExtent l="0" t="0" r="0" b="9525"/>
                  <wp:docPr id="88" name="Pictur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276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A11D337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</w:p>
          <w:p w14:paraId="18E0ECFA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lastRenderedPageBreak/>
              <w:t>U kërkohet nxënësve saktësia në emërtimin dhe identifikimin, mënyrën e prezantimit të detyrës.</w:t>
            </w:r>
          </w:p>
          <w:p w14:paraId="07F00060" w14:textId="77777777" w:rsidR="00DA0C9B" w:rsidRPr="00AC2E6C" w:rsidRDefault="00DA0C9B" w:rsidP="00DA0C9B">
            <w:pPr>
              <w:pStyle w:val="NoSpacing"/>
              <w:rPr>
                <w:b/>
                <w:color w:val="080C0C"/>
                <w:lang w:val="it-IT"/>
              </w:rPr>
            </w:pPr>
            <w:r w:rsidRPr="00AC2E6C">
              <w:rPr>
                <w:b/>
                <w:color w:val="080C0C"/>
                <w:lang w:val="it-IT"/>
              </w:rPr>
              <w:t>Detyrë:</w:t>
            </w:r>
          </w:p>
          <w:p w14:paraId="1D4B1647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  <w:r w:rsidRPr="00DA0C9B">
              <w:rPr>
                <w:color w:val="080C0C"/>
                <w:lang w:val="it-IT"/>
              </w:rPr>
              <w:t>Në pentagram të paraqesin këngën me notat muzikore.</w:t>
            </w:r>
          </w:p>
          <w:p w14:paraId="64A26C7F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</w:p>
          <w:p w14:paraId="462921A6" w14:textId="77777777" w:rsidR="00DA0C9B" w:rsidRPr="00DA0C9B" w:rsidRDefault="00DA0C9B" w:rsidP="00DA0C9B">
            <w:pPr>
              <w:pStyle w:val="NoSpacing"/>
              <w:rPr>
                <w:color w:val="080C0C"/>
                <w:lang w:val="it-IT"/>
              </w:rPr>
            </w:pPr>
          </w:p>
          <w:p w14:paraId="32FCAB2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23EECC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30F7B6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3FE96E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8EF1BD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80CDD3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08FE226" w14:textId="77777777" w:rsidR="001451F2" w:rsidRDefault="00AC2E6C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C09BCEF" wp14:editId="0CA1F372">
                  <wp:extent cx="7178040" cy="1333500"/>
                  <wp:effectExtent l="0" t="0" r="3810" b="0"/>
                  <wp:docPr id="89" name="Pictur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AE38AB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64E8B0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E38EDA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902E707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F65E7E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37FA75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343CDE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B3F2F8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20FE7C6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4E34094F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3E7646" w14:paraId="240A5435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D55EA4D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876B9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NR-9</w:t>
            </w:r>
          </w:p>
        </w:tc>
      </w:tr>
      <w:tr w:rsidR="001451F2" w:rsidRPr="00EA6328" w14:paraId="4D4E1903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B4D2CA0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1AB5D8E2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6E2FEB2E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482269CC" w14:textId="77777777" w:rsidR="001451F2" w:rsidRDefault="00992635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3C0525FF" wp14:editId="2C8F695A">
                  <wp:extent cx="2713990" cy="552450"/>
                  <wp:effectExtent l="0" t="0" r="0" b="0"/>
                  <wp:docPr id="105" name="Picture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B418B8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C939543" w14:textId="77777777" w:rsidR="00B439EC" w:rsidRPr="00B439EC" w:rsidRDefault="00B439EC" w:rsidP="00B439EC">
            <w:pPr>
              <w:pStyle w:val="NoSpacing"/>
              <w:rPr>
                <w:color w:val="080C0C"/>
                <w:lang w:val="it-IT"/>
              </w:rPr>
            </w:pPr>
            <w:r w:rsidRPr="00B439EC">
              <w:rPr>
                <w:b/>
                <w:color w:val="080C0C"/>
                <w:lang w:val="it-IT"/>
              </w:rPr>
              <w:t>Tema</w:t>
            </w:r>
            <w:r w:rsidRPr="00B439EC">
              <w:rPr>
                <w:color w:val="080C0C"/>
                <w:lang w:val="it-IT"/>
              </w:rPr>
              <w:t>: Elementet bazike të gjuhës artistike</w:t>
            </w:r>
          </w:p>
          <w:p w14:paraId="54D1FAB0" w14:textId="77777777" w:rsidR="00B439EC" w:rsidRPr="00992635" w:rsidRDefault="00B439EC" w:rsidP="00B439EC">
            <w:pPr>
              <w:pStyle w:val="NoSpacing"/>
              <w:rPr>
                <w:b/>
                <w:color w:val="080C0C"/>
                <w:lang w:val="it-IT"/>
              </w:rPr>
            </w:pPr>
            <w:r w:rsidRPr="00992635">
              <w:rPr>
                <w:b/>
                <w:color w:val="080C0C"/>
                <w:lang w:val="it-IT"/>
              </w:rPr>
              <w:t>Rezultatet e të nxënit të temës:</w:t>
            </w:r>
          </w:p>
          <w:p w14:paraId="168B197E" w14:textId="77777777" w:rsidR="00B439EC" w:rsidRPr="00B439EC" w:rsidRDefault="00B439EC" w:rsidP="00B439EC">
            <w:pPr>
              <w:pStyle w:val="NoSpacing"/>
              <w:rPr>
                <w:color w:val="080C0C"/>
                <w:lang w:val="it-IT"/>
              </w:rPr>
            </w:pPr>
            <w:r w:rsidRPr="00B439EC">
              <w:rPr>
                <w:color w:val="080C0C"/>
                <w:lang w:val="it-IT"/>
              </w:rPr>
              <w:t>Përjeton dhe dallon elementet themelore muzikore (ritmi, melodia dhe harmonia (dur­ mol) në këngët, lojërat dhe veprat muzikore që ata i këndojnë në klasë dhe në të tjera vepra muzikore që dëgjojnë.</w:t>
            </w:r>
          </w:p>
          <w:p w14:paraId="715DAB4C" w14:textId="77777777" w:rsidR="00B439EC" w:rsidRPr="00B439EC" w:rsidRDefault="00B439EC" w:rsidP="00B439EC">
            <w:pPr>
              <w:pStyle w:val="NoSpacing"/>
              <w:rPr>
                <w:color w:val="080C0C"/>
                <w:lang w:val="it-IT"/>
              </w:rPr>
            </w:pPr>
            <w:r w:rsidRPr="00B439EC">
              <w:rPr>
                <w:color w:val="080C0C"/>
                <w:lang w:val="it-IT"/>
              </w:rPr>
              <w:t>Kontributi në rezultatet për kompetencat kryesore të shkallës: I.3; II.1; III. 3,4.</w:t>
            </w:r>
          </w:p>
          <w:p w14:paraId="3181691D" w14:textId="77777777" w:rsidR="00B439EC" w:rsidRPr="00B439EC" w:rsidRDefault="00B439EC" w:rsidP="00B439EC">
            <w:pPr>
              <w:pStyle w:val="NoSpacing"/>
              <w:rPr>
                <w:color w:val="080C0C"/>
                <w:lang w:val="it-IT"/>
              </w:rPr>
            </w:pPr>
            <w:r w:rsidRPr="00B439EC">
              <w:rPr>
                <w:color w:val="080C0C"/>
                <w:lang w:val="it-IT"/>
              </w:rPr>
              <w:t>Kontributi në rezultatet e fushës së kurrikulës: 1.1.</w:t>
            </w:r>
          </w:p>
          <w:p w14:paraId="4CAA4398" w14:textId="77777777" w:rsidR="00B439EC" w:rsidRPr="00B439EC" w:rsidRDefault="00992635" w:rsidP="00B439EC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14C960A3" wp14:editId="0C8D16DF">
                  <wp:extent cx="2713990" cy="552450"/>
                  <wp:effectExtent l="0" t="0" r="0" b="0"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AEFF1B1" w14:textId="77777777" w:rsidR="00B439EC" w:rsidRPr="00B439EC" w:rsidRDefault="00B439EC" w:rsidP="00B439EC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b/>
                <w:color w:val="080C0C"/>
                <w:lang w:val="it-IT"/>
              </w:rPr>
              <w:t>Njësia mësimore</w:t>
            </w:r>
            <w:r w:rsidRPr="00B439EC">
              <w:rPr>
                <w:color w:val="080C0C"/>
                <w:lang w:val="it-IT"/>
              </w:rPr>
              <w:t>: Cakto notat katërshe dhe notat tetëshe!</w:t>
            </w:r>
          </w:p>
          <w:p w14:paraId="2217D41E" w14:textId="77777777" w:rsidR="00B439EC" w:rsidRPr="00B439EC" w:rsidRDefault="00B439EC" w:rsidP="00B439EC">
            <w:pPr>
              <w:pStyle w:val="NoSpacing"/>
              <w:rPr>
                <w:color w:val="080C0C"/>
                <w:lang w:val="it-IT"/>
              </w:rPr>
            </w:pPr>
            <w:r w:rsidRPr="00B439EC">
              <w:rPr>
                <w:color w:val="080C0C"/>
                <w:lang w:val="it-IT"/>
              </w:rPr>
              <w:t>Rezultatet e të nxënit të orës mësimore:</w:t>
            </w:r>
          </w:p>
          <w:p w14:paraId="07313AF3" w14:textId="77777777" w:rsidR="00B439EC" w:rsidRPr="00B439EC" w:rsidRDefault="00B439EC" w:rsidP="00B439EC">
            <w:pPr>
              <w:pStyle w:val="NoSpacing"/>
              <w:rPr>
                <w:color w:val="080C0C"/>
                <w:lang w:val="it-IT"/>
              </w:rPr>
            </w:pPr>
            <w:r w:rsidRPr="00B439EC">
              <w:rPr>
                <w:color w:val="080C0C"/>
                <w:lang w:val="it-IT"/>
              </w:rPr>
              <w:t>•</w:t>
            </w:r>
            <w:r w:rsidRPr="00B439EC">
              <w:rPr>
                <w:color w:val="080C0C"/>
                <w:lang w:val="it-IT"/>
              </w:rPr>
              <w:tab/>
              <w:t>Vendos saktë notën katërshe dhe tetëshe në ushtrimin e përgatitur.</w:t>
            </w:r>
          </w:p>
          <w:p w14:paraId="06AF2AA9" w14:textId="77777777" w:rsidR="00B439EC" w:rsidRPr="00B439EC" w:rsidRDefault="00B439EC" w:rsidP="00B439EC">
            <w:pPr>
              <w:pStyle w:val="NoSpacing"/>
              <w:rPr>
                <w:color w:val="080C0C"/>
                <w:lang w:val="it-IT"/>
              </w:rPr>
            </w:pPr>
            <w:r w:rsidRPr="00B439EC">
              <w:rPr>
                <w:color w:val="080C0C"/>
                <w:lang w:val="it-IT"/>
              </w:rPr>
              <w:t>•</w:t>
            </w:r>
            <w:r w:rsidRPr="00B439EC">
              <w:rPr>
                <w:color w:val="080C0C"/>
                <w:lang w:val="it-IT"/>
              </w:rPr>
              <w:tab/>
              <w:t>Këndon këngën rrjedhshëm duke ndjekur notën katërshe dhe tetëshe.</w:t>
            </w:r>
          </w:p>
          <w:p w14:paraId="09045995" w14:textId="77777777" w:rsidR="00B439EC" w:rsidRPr="00B439EC" w:rsidRDefault="00B439EC" w:rsidP="00B439EC">
            <w:pPr>
              <w:pStyle w:val="NoSpacing"/>
              <w:rPr>
                <w:color w:val="080C0C"/>
                <w:lang w:val="it-IT"/>
              </w:rPr>
            </w:pPr>
            <w:r w:rsidRPr="00B439EC">
              <w:rPr>
                <w:color w:val="080C0C"/>
                <w:lang w:val="it-IT"/>
              </w:rPr>
              <w:t>•</w:t>
            </w:r>
            <w:r w:rsidRPr="00B439EC">
              <w:rPr>
                <w:color w:val="080C0C"/>
                <w:lang w:val="it-IT"/>
              </w:rPr>
              <w:tab/>
              <w:t>Plotëson Diagramin e Venit me së paku një dallim dhe një të përbashkët që kanë notat katërshe dhe tetëshe.</w:t>
            </w:r>
          </w:p>
          <w:p w14:paraId="06ED67D9" w14:textId="77777777" w:rsidR="00B439EC" w:rsidRPr="00EA6328" w:rsidRDefault="00B439EC" w:rsidP="00B439EC">
            <w:pPr>
              <w:pStyle w:val="NoSpacing"/>
              <w:rPr>
                <w:color w:val="080C0C"/>
              </w:rPr>
            </w:pPr>
            <w:r w:rsidRPr="00EA6328">
              <w:rPr>
                <w:b/>
                <w:color w:val="080C0C"/>
              </w:rPr>
              <w:t xml:space="preserve">Kriteret e </w:t>
            </w:r>
            <w:proofErr w:type="spellStart"/>
            <w:r w:rsidRPr="00EA6328">
              <w:rPr>
                <w:b/>
                <w:color w:val="080C0C"/>
              </w:rPr>
              <w:t>suksesit</w:t>
            </w:r>
            <w:proofErr w:type="spellEnd"/>
            <w:r w:rsidRPr="00EA6328">
              <w:rPr>
                <w:b/>
                <w:color w:val="080C0C"/>
              </w:rPr>
              <w:t>:</w:t>
            </w:r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5CB5A495" w14:textId="77777777" w:rsidR="00B439EC" w:rsidRPr="00B439EC" w:rsidRDefault="00B439EC" w:rsidP="00B439EC">
            <w:pPr>
              <w:pStyle w:val="NoSpacing"/>
              <w:rPr>
                <w:color w:val="080C0C"/>
                <w:lang w:val="it-IT"/>
              </w:rPr>
            </w:pPr>
            <w:r w:rsidRPr="00B439EC">
              <w:rPr>
                <w:color w:val="080C0C"/>
                <w:lang w:val="it-IT"/>
              </w:rPr>
              <w:t>Burimet, mjetet e konkretizimit dhe materialet mësimore: CD­ja, fletë A4 të përgatitura me Dia­ gramin e Venit.</w:t>
            </w:r>
          </w:p>
          <w:p w14:paraId="3F77BD2C" w14:textId="77777777" w:rsidR="00B439EC" w:rsidRPr="00B439EC" w:rsidRDefault="00B439EC" w:rsidP="00B439EC">
            <w:pPr>
              <w:pStyle w:val="NoSpacing"/>
              <w:rPr>
                <w:color w:val="080C0C"/>
                <w:lang w:val="it-IT"/>
              </w:rPr>
            </w:pPr>
            <w:r w:rsidRPr="00B439EC">
              <w:rPr>
                <w:color w:val="080C0C"/>
                <w:lang w:val="it-IT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6FA1210A" w14:textId="77777777" w:rsidR="00B439EC" w:rsidRPr="00B439EC" w:rsidRDefault="004B4537" w:rsidP="00B439EC">
            <w:pPr>
              <w:pStyle w:val="NoSpacing"/>
              <w:rPr>
                <w:color w:val="080C0C"/>
                <w:lang w:val="it-IT"/>
              </w:rPr>
            </w:pPr>
            <w:r w:rsidRPr="00654C7F">
              <w:rPr>
                <w:noProof/>
                <w:color w:val="080C0C"/>
                <w:lang w:val="it-IT"/>
              </w:rPr>
              <w:drawing>
                <wp:anchor distT="0" distB="0" distL="0" distR="0" simplePos="0" relativeHeight="251727872" behindDoc="0" locked="0" layoutInCell="1" allowOverlap="1" wp14:anchorId="1BB331B2" wp14:editId="4486347C">
                  <wp:simplePos x="0" y="0"/>
                  <wp:positionH relativeFrom="page">
                    <wp:posOffset>116205</wp:posOffset>
                  </wp:positionH>
                  <wp:positionV relativeFrom="paragraph">
                    <wp:posOffset>370205</wp:posOffset>
                  </wp:positionV>
                  <wp:extent cx="419100" cy="349885"/>
                  <wp:effectExtent l="0" t="0" r="0" b="0"/>
                  <wp:wrapNone/>
                  <wp:docPr id="258" name="image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image24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419100" cy="349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  <w:r w:rsidR="00992635">
              <w:rPr>
                <w:noProof/>
                <w:color w:val="080C0C"/>
              </w:rPr>
              <w:drawing>
                <wp:inline distT="0" distB="0" distL="0" distR="0" wp14:anchorId="6B984313" wp14:editId="4B521B6D">
                  <wp:extent cx="4533265" cy="371475"/>
                  <wp:effectExtent l="0" t="0" r="635" b="9525"/>
                  <wp:docPr id="107" name="Pictur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26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37D7798" w14:textId="77777777" w:rsidR="00B439EC" w:rsidRPr="00992635" w:rsidRDefault="004B4537" w:rsidP="00B439EC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b/>
                <w:color w:val="080C0C"/>
                <w:lang w:val="it-IT"/>
              </w:rPr>
              <w:t xml:space="preserve">                 </w:t>
            </w:r>
            <w:r w:rsidR="00B439EC" w:rsidRPr="00992635">
              <w:rPr>
                <w:b/>
                <w:color w:val="080C0C"/>
                <w:lang w:val="it-IT"/>
              </w:rPr>
              <w:t>Parashikimi:</w:t>
            </w:r>
          </w:p>
          <w:p w14:paraId="4F61B88B" w14:textId="77777777" w:rsidR="00B439EC" w:rsidRPr="00B439EC" w:rsidRDefault="004B4537" w:rsidP="00B439EC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       </w:t>
            </w:r>
            <w:r w:rsidR="00B439EC" w:rsidRPr="00B439EC">
              <w:rPr>
                <w:color w:val="080C0C"/>
                <w:lang w:val="it-IT"/>
              </w:rPr>
              <w:t>Përgatitja për të nxënët</w:t>
            </w:r>
          </w:p>
          <w:p w14:paraId="72F17A6B" w14:textId="77777777" w:rsidR="00B439EC" w:rsidRPr="00B439EC" w:rsidRDefault="00B439EC" w:rsidP="00B439EC">
            <w:pPr>
              <w:pStyle w:val="NoSpacing"/>
              <w:rPr>
                <w:color w:val="080C0C"/>
                <w:lang w:val="it-IT"/>
              </w:rPr>
            </w:pPr>
            <w:r w:rsidRPr="00B439EC">
              <w:rPr>
                <w:color w:val="080C0C"/>
                <w:lang w:val="it-IT"/>
              </w:rPr>
              <w:t>Diskutim i njohurive paraprake</w:t>
            </w:r>
          </w:p>
          <w:p w14:paraId="34F2577A" w14:textId="77777777" w:rsidR="00B439EC" w:rsidRPr="00B439EC" w:rsidRDefault="00B439EC" w:rsidP="00B439EC">
            <w:pPr>
              <w:pStyle w:val="NoSpacing"/>
              <w:rPr>
                <w:color w:val="080C0C"/>
                <w:lang w:val="it-IT"/>
              </w:rPr>
            </w:pPr>
            <w:r w:rsidRPr="00B439EC">
              <w:rPr>
                <w:color w:val="080C0C"/>
                <w:lang w:val="it-IT"/>
              </w:rPr>
              <w:t>Mësuesi/ja fillimisht paraqet përmes projektorit skemën e mëposhtme.</w:t>
            </w:r>
          </w:p>
          <w:p w14:paraId="5012BFDB" w14:textId="77777777" w:rsidR="00B439EC" w:rsidRDefault="00B439EC" w:rsidP="00B439EC">
            <w:pPr>
              <w:pStyle w:val="NoSpacing"/>
              <w:rPr>
                <w:color w:val="080C0C"/>
                <w:lang w:val="it-IT"/>
              </w:rPr>
            </w:pPr>
            <w:r w:rsidRPr="00B439EC">
              <w:rPr>
                <w:color w:val="080C0C"/>
                <w:lang w:val="it-IT"/>
              </w:rPr>
              <w:t>Brenda rrethit shkrua</w:t>
            </w:r>
            <w:r>
              <w:rPr>
                <w:color w:val="080C0C"/>
                <w:lang w:val="it-IT"/>
              </w:rPr>
              <w:t>n “Notat”.</w:t>
            </w:r>
          </w:p>
          <w:p w14:paraId="7A571AE8" w14:textId="77777777" w:rsidR="004B4537" w:rsidRDefault="00B439EC" w:rsidP="004B4537">
            <w:pPr>
              <w:pStyle w:val="NoSpacing"/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Mendimet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nxënësve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shkruhen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3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secilin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47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lang w:val="it-IT"/>
              </w:rPr>
              <w:t>drejtkëndësh.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Varësisht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4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prej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4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kohës,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4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disa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4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prej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3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tyre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4"/>
                <w:w w:val="90"/>
                <w:lang w:val="it-IT"/>
              </w:rPr>
              <w:t xml:space="preserve"> </w:t>
            </w:r>
            <w:r w:rsidR="004B4537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lexohen</w:t>
            </w:r>
          </w:p>
          <w:p w14:paraId="7AB03B20" w14:textId="77777777" w:rsidR="00B439EC" w:rsidRPr="004B4537" w:rsidRDefault="00B439EC" w:rsidP="004B4537">
            <w:pPr>
              <w:pStyle w:val="NoSpacing"/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noProof/>
              </w:rPr>
              <mc:AlternateContent>
                <mc:Choice Requires="wpg">
                  <w:drawing>
                    <wp:anchor distT="0" distB="0" distL="0" distR="0" simplePos="0" relativeHeight="251683840" behindDoc="1" locked="0" layoutInCell="1" allowOverlap="1" wp14:anchorId="27F2F140" wp14:editId="2E1DF71F">
                      <wp:simplePos x="0" y="0"/>
                      <wp:positionH relativeFrom="page">
                        <wp:posOffset>4255770</wp:posOffset>
                      </wp:positionH>
                      <wp:positionV relativeFrom="paragraph">
                        <wp:posOffset>132715</wp:posOffset>
                      </wp:positionV>
                      <wp:extent cx="2449830" cy="1480185"/>
                      <wp:effectExtent l="0" t="0" r="0" b="0"/>
                      <wp:wrapTopAndBottom/>
                      <wp:docPr id="101" name="Group 1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449830" cy="1480185"/>
                                <a:chOff x="6702" y="209"/>
                                <a:chExt cx="3858" cy="2331"/>
                              </a:xfrm>
                            </wpg:grpSpPr>
                            <wps:wsp>
                              <wps:cNvPr id="102" name="AutoShape 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07" y="214"/>
                                  <a:ext cx="3847" cy="2320"/>
                                </a:xfrm>
                                <a:custGeom>
                                  <a:avLst/>
                                  <a:gdLst>
                                    <a:gd name="T0" fmla="+- 0 9117 6707"/>
                                    <a:gd name="T1" fmla="*/ T0 w 3847"/>
                                    <a:gd name="T2" fmla="+- 0 1575 215"/>
                                    <a:gd name="T3" fmla="*/ 1575 h 2320"/>
                                    <a:gd name="T4" fmla="+- 0 8870 6707"/>
                                    <a:gd name="T5" fmla="*/ T4 w 3847"/>
                                    <a:gd name="T6" fmla="+- 0 1729 215"/>
                                    <a:gd name="T7" fmla="*/ 1729 h 2320"/>
                                    <a:gd name="T8" fmla="+- 0 8536 6707"/>
                                    <a:gd name="T9" fmla="*/ T8 w 3847"/>
                                    <a:gd name="T10" fmla="+- 0 1729 215"/>
                                    <a:gd name="T11" fmla="*/ 1729 h 2320"/>
                                    <a:gd name="T12" fmla="+- 0 8289 6707"/>
                                    <a:gd name="T13" fmla="*/ T12 w 3847"/>
                                    <a:gd name="T14" fmla="+- 0 1575 215"/>
                                    <a:gd name="T15" fmla="*/ 1575 h 2320"/>
                                    <a:gd name="T16" fmla="+- 0 8232 6707"/>
                                    <a:gd name="T17" fmla="*/ T16 w 3847"/>
                                    <a:gd name="T18" fmla="+- 0 1332 215"/>
                                    <a:gd name="T19" fmla="*/ 1332 h 2320"/>
                                    <a:gd name="T20" fmla="+- 0 8394 6707"/>
                                    <a:gd name="T21" fmla="*/ T20 w 3847"/>
                                    <a:gd name="T22" fmla="+- 0 1124 215"/>
                                    <a:gd name="T23" fmla="*/ 1124 h 2320"/>
                                    <a:gd name="T24" fmla="+- 0 8703 6707"/>
                                    <a:gd name="T25" fmla="*/ T24 w 3847"/>
                                    <a:gd name="T26" fmla="+- 0 1041 215"/>
                                    <a:gd name="T27" fmla="*/ 1041 h 2320"/>
                                    <a:gd name="T28" fmla="+- 0 9012 6707"/>
                                    <a:gd name="T29" fmla="*/ T28 w 3847"/>
                                    <a:gd name="T30" fmla="+- 0 1124 215"/>
                                    <a:gd name="T31" fmla="*/ 1124 h 2320"/>
                                    <a:gd name="T32" fmla="+- 0 9174 6707"/>
                                    <a:gd name="T33" fmla="*/ T32 w 3847"/>
                                    <a:gd name="T34" fmla="+- 0 1332 215"/>
                                    <a:gd name="T35" fmla="*/ 1332 h 2320"/>
                                    <a:gd name="T36" fmla="+- 0 9104 6707"/>
                                    <a:gd name="T37" fmla="*/ T36 w 3847"/>
                                    <a:gd name="T38" fmla="+- 0 649 215"/>
                                    <a:gd name="T39" fmla="*/ 649 h 2320"/>
                                    <a:gd name="T40" fmla="+- 0 8881 6707"/>
                                    <a:gd name="T41" fmla="*/ T40 w 3847"/>
                                    <a:gd name="T42" fmla="+- 0 815 215"/>
                                    <a:gd name="T43" fmla="*/ 815 h 2320"/>
                                    <a:gd name="T44" fmla="+- 0 8528 6707"/>
                                    <a:gd name="T45" fmla="*/ T44 w 3847"/>
                                    <a:gd name="T46" fmla="+- 0 854 215"/>
                                    <a:gd name="T47" fmla="*/ 854 h 2320"/>
                                    <a:gd name="T48" fmla="+- 0 8227 6707"/>
                                    <a:gd name="T49" fmla="*/ T48 w 3847"/>
                                    <a:gd name="T50" fmla="+- 0 744 215"/>
                                    <a:gd name="T51" fmla="*/ 744 h 2320"/>
                                    <a:gd name="T52" fmla="+- 0 8105 6707"/>
                                    <a:gd name="T53" fmla="*/ T52 w 3847"/>
                                    <a:gd name="T54" fmla="+- 0 537 215"/>
                                    <a:gd name="T55" fmla="*/ 537 h 2320"/>
                                    <a:gd name="T56" fmla="+- 0 8227 6707"/>
                                    <a:gd name="T57" fmla="*/ T56 w 3847"/>
                                    <a:gd name="T58" fmla="+- 0 329 215"/>
                                    <a:gd name="T59" fmla="*/ 329 h 2320"/>
                                    <a:gd name="T60" fmla="+- 0 8528 6707"/>
                                    <a:gd name="T61" fmla="*/ T60 w 3847"/>
                                    <a:gd name="T62" fmla="+- 0 220 215"/>
                                    <a:gd name="T63" fmla="*/ 220 h 2320"/>
                                    <a:gd name="T64" fmla="+- 0 8881 6707"/>
                                    <a:gd name="T65" fmla="*/ T64 w 3847"/>
                                    <a:gd name="T66" fmla="+- 0 259 215"/>
                                    <a:gd name="T67" fmla="*/ 259 h 2320"/>
                                    <a:gd name="T68" fmla="+- 0 9104 6707"/>
                                    <a:gd name="T69" fmla="*/ T68 w 3847"/>
                                    <a:gd name="T70" fmla="+- 0 424 215"/>
                                    <a:gd name="T71" fmla="*/ 424 h 2320"/>
                                    <a:gd name="T72" fmla="+- 0 8621 6707"/>
                                    <a:gd name="T73" fmla="*/ T72 w 3847"/>
                                    <a:gd name="T74" fmla="+- 0 859 215"/>
                                    <a:gd name="T75" fmla="*/ 859 h 2320"/>
                                    <a:gd name="T76" fmla="+- 0 7668 6707"/>
                                    <a:gd name="T77" fmla="*/ T76 w 3847"/>
                                    <a:gd name="T78" fmla="+- 0 1089 215"/>
                                    <a:gd name="T79" fmla="*/ 1089 h 2320"/>
                                    <a:gd name="T80" fmla="+- 0 7403 6707"/>
                                    <a:gd name="T81" fmla="*/ T80 w 3847"/>
                                    <a:gd name="T82" fmla="+- 0 1228 215"/>
                                    <a:gd name="T83" fmla="*/ 1228 h 2320"/>
                                    <a:gd name="T84" fmla="+- 0 7043 6707"/>
                                    <a:gd name="T85" fmla="*/ T84 w 3847"/>
                                    <a:gd name="T86" fmla="+- 0 1228 215"/>
                                    <a:gd name="T87" fmla="*/ 1228 h 2320"/>
                                    <a:gd name="T88" fmla="+- 0 6778 6707"/>
                                    <a:gd name="T89" fmla="*/ T88 w 3847"/>
                                    <a:gd name="T90" fmla="+- 0 1089 215"/>
                                    <a:gd name="T91" fmla="*/ 1089 h 2320"/>
                                    <a:gd name="T92" fmla="+- 0 6716 6707"/>
                                    <a:gd name="T93" fmla="*/ T92 w 3847"/>
                                    <a:gd name="T94" fmla="+- 0 868 215"/>
                                    <a:gd name="T95" fmla="*/ 868 h 2320"/>
                                    <a:gd name="T96" fmla="+- 0 6891 6707"/>
                                    <a:gd name="T97" fmla="*/ T96 w 3847"/>
                                    <a:gd name="T98" fmla="+- 0 680 215"/>
                                    <a:gd name="T99" fmla="*/ 680 h 2320"/>
                                    <a:gd name="T100" fmla="+- 0 7223 6707"/>
                                    <a:gd name="T101" fmla="*/ T100 w 3847"/>
                                    <a:gd name="T102" fmla="+- 0 604 215"/>
                                    <a:gd name="T103" fmla="*/ 604 h 2320"/>
                                    <a:gd name="T104" fmla="+- 0 7555 6707"/>
                                    <a:gd name="T105" fmla="*/ T104 w 3847"/>
                                    <a:gd name="T106" fmla="+- 0 680 215"/>
                                    <a:gd name="T107" fmla="*/ 680 h 2320"/>
                                    <a:gd name="T108" fmla="+- 0 7730 6707"/>
                                    <a:gd name="T109" fmla="*/ T108 w 3847"/>
                                    <a:gd name="T110" fmla="+- 0 868 215"/>
                                    <a:gd name="T111" fmla="*/ 868 h 2320"/>
                                    <a:gd name="T112" fmla="+- 0 8135 6707"/>
                                    <a:gd name="T113" fmla="*/ T112 w 3847"/>
                                    <a:gd name="T114" fmla="+- 0 2103 215"/>
                                    <a:gd name="T115" fmla="*/ 2103 h 2320"/>
                                    <a:gd name="T116" fmla="+- 0 8014 6707"/>
                                    <a:gd name="T117" fmla="*/ T116 w 3847"/>
                                    <a:gd name="T118" fmla="+- 0 2311 215"/>
                                    <a:gd name="T119" fmla="*/ 2311 h 2320"/>
                                    <a:gd name="T120" fmla="+- 0 7713 6707"/>
                                    <a:gd name="T121" fmla="*/ T120 w 3847"/>
                                    <a:gd name="T122" fmla="+- 0 2420 215"/>
                                    <a:gd name="T123" fmla="*/ 2420 h 2320"/>
                                    <a:gd name="T124" fmla="+- 0 7360 6707"/>
                                    <a:gd name="T125" fmla="*/ T124 w 3847"/>
                                    <a:gd name="T126" fmla="+- 0 2381 215"/>
                                    <a:gd name="T127" fmla="*/ 2381 h 2320"/>
                                    <a:gd name="T128" fmla="+- 0 7137 6707"/>
                                    <a:gd name="T129" fmla="*/ T128 w 3847"/>
                                    <a:gd name="T130" fmla="+- 0 2216 215"/>
                                    <a:gd name="T131" fmla="*/ 2216 h 2320"/>
                                    <a:gd name="T132" fmla="+- 0 7137 6707"/>
                                    <a:gd name="T133" fmla="*/ T132 w 3847"/>
                                    <a:gd name="T134" fmla="+- 0 1991 215"/>
                                    <a:gd name="T135" fmla="*/ 1991 h 2320"/>
                                    <a:gd name="T136" fmla="+- 0 7360 6707"/>
                                    <a:gd name="T137" fmla="*/ T136 w 3847"/>
                                    <a:gd name="T138" fmla="+- 0 1825 215"/>
                                    <a:gd name="T139" fmla="*/ 1825 h 2320"/>
                                    <a:gd name="T140" fmla="+- 0 7713 6707"/>
                                    <a:gd name="T141" fmla="*/ T140 w 3847"/>
                                    <a:gd name="T142" fmla="+- 0 1786 215"/>
                                    <a:gd name="T143" fmla="*/ 1786 h 2320"/>
                                    <a:gd name="T144" fmla="+- 0 8014 6707"/>
                                    <a:gd name="T145" fmla="*/ T144 w 3847"/>
                                    <a:gd name="T146" fmla="+- 0 1896 215"/>
                                    <a:gd name="T147" fmla="*/ 1896 h 2320"/>
                                    <a:gd name="T148" fmla="+- 0 8135 6707"/>
                                    <a:gd name="T149" fmla="*/ T148 w 3847"/>
                                    <a:gd name="T150" fmla="+- 0 2103 215"/>
                                    <a:gd name="T151" fmla="*/ 2103 h 2320"/>
                                    <a:gd name="T152" fmla="+- 0 9934 6707"/>
                                    <a:gd name="T153" fmla="*/ T152 w 3847"/>
                                    <a:gd name="T154" fmla="+- 0 2270 215"/>
                                    <a:gd name="T155" fmla="*/ 2270 h 2320"/>
                                    <a:gd name="T156" fmla="+- 0 9759 6707"/>
                                    <a:gd name="T157" fmla="*/ T156 w 3847"/>
                                    <a:gd name="T158" fmla="+- 0 2458 215"/>
                                    <a:gd name="T159" fmla="*/ 2458 h 2320"/>
                                    <a:gd name="T160" fmla="+- 0 9427 6707"/>
                                    <a:gd name="T161" fmla="*/ T160 w 3847"/>
                                    <a:gd name="T162" fmla="+- 0 2534 215"/>
                                    <a:gd name="T163" fmla="*/ 2534 h 2320"/>
                                    <a:gd name="T164" fmla="+- 0 9094 6707"/>
                                    <a:gd name="T165" fmla="*/ T164 w 3847"/>
                                    <a:gd name="T166" fmla="+- 0 2458 215"/>
                                    <a:gd name="T167" fmla="*/ 2458 h 2320"/>
                                    <a:gd name="T168" fmla="+- 0 8919 6707"/>
                                    <a:gd name="T169" fmla="*/ T168 w 3847"/>
                                    <a:gd name="T170" fmla="+- 0 2270 215"/>
                                    <a:gd name="T171" fmla="*/ 2270 h 2320"/>
                                    <a:gd name="T172" fmla="+- 0 8981 6707"/>
                                    <a:gd name="T173" fmla="*/ T172 w 3847"/>
                                    <a:gd name="T174" fmla="+- 0 2049 215"/>
                                    <a:gd name="T175" fmla="*/ 2049 h 2320"/>
                                    <a:gd name="T176" fmla="+- 0 9247 6707"/>
                                    <a:gd name="T177" fmla="*/ T176 w 3847"/>
                                    <a:gd name="T178" fmla="+- 0 1910 215"/>
                                    <a:gd name="T179" fmla="*/ 1910 h 2320"/>
                                    <a:gd name="T180" fmla="+- 0 9606 6707"/>
                                    <a:gd name="T181" fmla="*/ T180 w 3847"/>
                                    <a:gd name="T182" fmla="+- 0 1910 215"/>
                                    <a:gd name="T183" fmla="*/ 1910 h 2320"/>
                                    <a:gd name="T184" fmla="+- 0 9872 6707"/>
                                    <a:gd name="T185" fmla="*/ T184 w 3847"/>
                                    <a:gd name="T186" fmla="+- 0 2049 215"/>
                                    <a:gd name="T187" fmla="*/ 2049 h 2320"/>
                                    <a:gd name="T188" fmla="+- 0 8992 6707"/>
                                    <a:gd name="T189" fmla="*/ T188 w 3847"/>
                                    <a:gd name="T190" fmla="+- 0 1680 215"/>
                                    <a:gd name="T191" fmla="*/ 1680 h 2320"/>
                                    <a:gd name="T192" fmla="+- 0 10521 6707"/>
                                    <a:gd name="T193" fmla="*/ T192 w 3847"/>
                                    <a:gd name="T194" fmla="+- 0 1325 215"/>
                                    <a:gd name="T195" fmla="*/ 1325 h 2320"/>
                                    <a:gd name="T196" fmla="+- 0 10298 6707"/>
                                    <a:gd name="T197" fmla="*/ T196 w 3847"/>
                                    <a:gd name="T198" fmla="+- 0 1490 215"/>
                                    <a:gd name="T199" fmla="*/ 1490 h 2320"/>
                                    <a:gd name="T200" fmla="+- 0 9945 6707"/>
                                    <a:gd name="T201" fmla="*/ T200 w 3847"/>
                                    <a:gd name="T202" fmla="+- 0 1529 215"/>
                                    <a:gd name="T203" fmla="*/ 1529 h 2320"/>
                                    <a:gd name="T204" fmla="+- 0 9644 6707"/>
                                    <a:gd name="T205" fmla="*/ T204 w 3847"/>
                                    <a:gd name="T206" fmla="+- 0 1420 215"/>
                                    <a:gd name="T207" fmla="*/ 1420 h 2320"/>
                                    <a:gd name="T208" fmla="+- 0 9522 6707"/>
                                    <a:gd name="T209" fmla="*/ T208 w 3847"/>
                                    <a:gd name="T210" fmla="+- 0 1212 215"/>
                                    <a:gd name="T211" fmla="*/ 1212 h 2320"/>
                                    <a:gd name="T212" fmla="+- 0 9644 6707"/>
                                    <a:gd name="T213" fmla="*/ T212 w 3847"/>
                                    <a:gd name="T214" fmla="+- 0 1005 215"/>
                                    <a:gd name="T215" fmla="*/ 1005 h 2320"/>
                                    <a:gd name="T216" fmla="+- 0 9945 6707"/>
                                    <a:gd name="T217" fmla="*/ T216 w 3847"/>
                                    <a:gd name="T218" fmla="+- 0 895 215"/>
                                    <a:gd name="T219" fmla="*/ 895 h 2320"/>
                                    <a:gd name="T220" fmla="+- 0 10298 6707"/>
                                    <a:gd name="T221" fmla="*/ T220 w 3847"/>
                                    <a:gd name="T222" fmla="+- 0 934 215"/>
                                    <a:gd name="T223" fmla="*/ 934 h 2320"/>
                                    <a:gd name="T224" fmla="+- 0 10521 6707"/>
                                    <a:gd name="T225" fmla="*/ T224 w 3847"/>
                                    <a:gd name="T226" fmla="+- 0 1100 215"/>
                                    <a:gd name="T227" fmla="*/ 1100 h 2320"/>
                                    <a:gd name="T228" fmla="+- 0 9522 6707"/>
                                    <a:gd name="T229" fmla="*/ T228 w 3847"/>
                                    <a:gd name="T230" fmla="+- 0 1261 215"/>
                                    <a:gd name="T231" fmla="*/ 1261 h 232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  <a:cxn ang="0">
                                      <a:pos x="T205" y="T207"/>
                                    </a:cxn>
                                    <a:cxn ang="0">
                                      <a:pos x="T209" y="T211"/>
                                    </a:cxn>
                                    <a:cxn ang="0">
                                      <a:pos x="T213" y="T215"/>
                                    </a:cxn>
                                    <a:cxn ang="0">
                                      <a:pos x="T217" y="T219"/>
                                    </a:cxn>
                                    <a:cxn ang="0">
                                      <a:pos x="T221" y="T223"/>
                                    </a:cxn>
                                    <a:cxn ang="0">
                                      <a:pos x="T225" y="T227"/>
                                    </a:cxn>
                                    <a:cxn ang="0">
                                      <a:pos x="T229" y="T231"/>
                                    </a:cxn>
                                  </a:cxnLst>
                                  <a:rect l="0" t="0" r="r" b="b"/>
                                  <a:pathLst>
                                    <a:path w="3847" h="2320">
                                      <a:moveTo>
                                        <a:pt x="2475" y="1181"/>
                                      </a:moveTo>
                                      <a:lnTo>
                                        <a:pt x="2467" y="1245"/>
                                      </a:lnTo>
                                      <a:lnTo>
                                        <a:pt x="2445" y="1305"/>
                                      </a:lnTo>
                                      <a:lnTo>
                                        <a:pt x="2410" y="1360"/>
                                      </a:lnTo>
                                      <a:lnTo>
                                        <a:pt x="2362" y="1410"/>
                                      </a:lnTo>
                                      <a:lnTo>
                                        <a:pt x="2305" y="1453"/>
                                      </a:lnTo>
                                      <a:lnTo>
                                        <a:pt x="2238" y="1488"/>
                                      </a:lnTo>
                                      <a:lnTo>
                                        <a:pt x="2163" y="1514"/>
                                      </a:lnTo>
                                      <a:lnTo>
                                        <a:pt x="2082" y="1531"/>
                                      </a:lnTo>
                                      <a:lnTo>
                                        <a:pt x="1996" y="1536"/>
                                      </a:lnTo>
                                      <a:lnTo>
                                        <a:pt x="1910" y="1531"/>
                                      </a:lnTo>
                                      <a:lnTo>
                                        <a:pt x="1829" y="1514"/>
                                      </a:lnTo>
                                      <a:lnTo>
                                        <a:pt x="1754" y="1488"/>
                                      </a:lnTo>
                                      <a:lnTo>
                                        <a:pt x="1687" y="1453"/>
                                      </a:lnTo>
                                      <a:lnTo>
                                        <a:pt x="1630" y="1410"/>
                                      </a:lnTo>
                                      <a:lnTo>
                                        <a:pt x="1582" y="1360"/>
                                      </a:lnTo>
                                      <a:lnTo>
                                        <a:pt x="1547" y="1305"/>
                                      </a:lnTo>
                                      <a:lnTo>
                                        <a:pt x="1525" y="1245"/>
                                      </a:lnTo>
                                      <a:lnTo>
                                        <a:pt x="1517" y="1181"/>
                                      </a:lnTo>
                                      <a:lnTo>
                                        <a:pt x="1525" y="1117"/>
                                      </a:lnTo>
                                      <a:lnTo>
                                        <a:pt x="1547" y="1057"/>
                                      </a:lnTo>
                                      <a:lnTo>
                                        <a:pt x="1582" y="1002"/>
                                      </a:lnTo>
                                      <a:lnTo>
                                        <a:pt x="1630" y="952"/>
                                      </a:lnTo>
                                      <a:lnTo>
                                        <a:pt x="1687" y="909"/>
                                      </a:lnTo>
                                      <a:lnTo>
                                        <a:pt x="1754" y="874"/>
                                      </a:lnTo>
                                      <a:lnTo>
                                        <a:pt x="1829" y="848"/>
                                      </a:lnTo>
                                      <a:lnTo>
                                        <a:pt x="1910" y="832"/>
                                      </a:lnTo>
                                      <a:lnTo>
                                        <a:pt x="1996" y="826"/>
                                      </a:lnTo>
                                      <a:lnTo>
                                        <a:pt x="2082" y="832"/>
                                      </a:lnTo>
                                      <a:lnTo>
                                        <a:pt x="2163" y="848"/>
                                      </a:lnTo>
                                      <a:lnTo>
                                        <a:pt x="2238" y="874"/>
                                      </a:lnTo>
                                      <a:lnTo>
                                        <a:pt x="2305" y="909"/>
                                      </a:lnTo>
                                      <a:lnTo>
                                        <a:pt x="2362" y="952"/>
                                      </a:lnTo>
                                      <a:lnTo>
                                        <a:pt x="2410" y="1002"/>
                                      </a:lnTo>
                                      <a:lnTo>
                                        <a:pt x="2445" y="1057"/>
                                      </a:lnTo>
                                      <a:lnTo>
                                        <a:pt x="2467" y="1117"/>
                                      </a:lnTo>
                                      <a:lnTo>
                                        <a:pt x="2475" y="1181"/>
                                      </a:lnTo>
                                      <a:close/>
                                      <a:moveTo>
                                        <a:pt x="2429" y="322"/>
                                      </a:moveTo>
                                      <a:lnTo>
                                        <a:pt x="2421" y="380"/>
                                      </a:lnTo>
                                      <a:lnTo>
                                        <a:pt x="2397" y="434"/>
                                      </a:lnTo>
                                      <a:lnTo>
                                        <a:pt x="2359" y="484"/>
                                      </a:lnTo>
                                      <a:lnTo>
                                        <a:pt x="2308" y="529"/>
                                      </a:lnTo>
                                      <a:lnTo>
                                        <a:pt x="2246" y="568"/>
                                      </a:lnTo>
                                      <a:lnTo>
                                        <a:pt x="2174" y="600"/>
                                      </a:lnTo>
                                      <a:lnTo>
                                        <a:pt x="2094" y="624"/>
                                      </a:lnTo>
                                      <a:lnTo>
                                        <a:pt x="2007" y="639"/>
                                      </a:lnTo>
                                      <a:lnTo>
                                        <a:pt x="1914" y="644"/>
                                      </a:lnTo>
                                      <a:lnTo>
                                        <a:pt x="1821" y="639"/>
                                      </a:lnTo>
                                      <a:lnTo>
                                        <a:pt x="1734" y="624"/>
                                      </a:lnTo>
                                      <a:lnTo>
                                        <a:pt x="1654" y="600"/>
                                      </a:lnTo>
                                      <a:lnTo>
                                        <a:pt x="1582" y="568"/>
                                      </a:lnTo>
                                      <a:lnTo>
                                        <a:pt x="1520" y="529"/>
                                      </a:lnTo>
                                      <a:lnTo>
                                        <a:pt x="1469" y="484"/>
                                      </a:lnTo>
                                      <a:lnTo>
                                        <a:pt x="1431" y="434"/>
                                      </a:lnTo>
                                      <a:lnTo>
                                        <a:pt x="1407" y="380"/>
                                      </a:lnTo>
                                      <a:lnTo>
                                        <a:pt x="1398" y="322"/>
                                      </a:lnTo>
                                      <a:lnTo>
                                        <a:pt x="1407" y="264"/>
                                      </a:lnTo>
                                      <a:lnTo>
                                        <a:pt x="1431" y="209"/>
                                      </a:lnTo>
                                      <a:lnTo>
                                        <a:pt x="1469" y="159"/>
                                      </a:lnTo>
                                      <a:lnTo>
                                        <a:pt x="1520" y="114"/>
                                      </a:lnTo>
                                      <a:lnTo>
                                        <a:pt x="1582" y="76"/>
                                      </a:lnTo>
                                      <a:lnTo>
                                        <a:pt x="1654" y="44"/>
                                      </a:lnTo>
                                      <a:lnTo>
                                        <a:pt x="1734" y="20"/>
                                      </a:lnTo>
                                      <a:lnTo>
                                        <a:pt x="1821" y="5"/>
                                      </a:lnTo>
                                      <a:lnTo>
                                        <a:pt x="1914" y="0"/>
                                      </a:lnTo>
                                      <a:lnTo>
                                        <a:pt x="2007" y="5"/>
                                      </a:lnTo>
                                      <a:lnTo>
                                        <a:pt x="2094" y="20"/>
                                      </a:lnTo>
                                      <a:lnTo>
                                        <a:pt x="2174" y="44"/>
                                      </a:lnTo>
                                      <a:lnTo>
                                        <a:pt x="2246" y="76"/>
                                      </a:lnTo>
                                      <a:lnTo>
                                        <a:pt x="2308" y="114"/>
                                      </a:lnTo>
                                      <a:lnTo>
                                        <a:pt x="2359" y="159"/>
                                      </a:lnTo>
                                      <a:lnTo>
                                        <a:pt x="2397" y="209"/>
                                      </a:lnTo>
                                      <a:lnTo>
                                        <a:pt x="2421" y="264"/>
                                      </a:lnTo>
                                      <a:lnTo>
                                        <a:pt x="2429" y="322"/>
                                      </a:lnTo>
                                      <a:close/>
                                      <a:moveTo>
                                        <a:pt x="1935" y="829"/>
                                      </a:moveTo>
                                      <a:lnTo>
                                        <a:pt x="1914" y="644"/>
                                      </a:lnTo>
                                      <a:moveTo>
                                        <a:pt x="1032" y="711"/>
                                      </a:moveTo>
                                      <a:lnTo>
                                        <a:pt x="1023" y="769"/>
                                      </a:lnTo>
                                      <a:lnTo>
                                        <a:pt x="999" y="824"/>
                                      </a:lnTo>
                                      <a:lnTo>
                                        <a:pt x="961" y="874"/>
                                      </a:lnTo>
                                      <a:lnTo>
                                        <a:pt x="910" y="919"/>
                                      </a:lnTo>
                                      <a:lnTo>
                                        <a:pt x="848" y="957"/>
                                      </a:lnTo>
                                      <a:lnTo>
                                        <a:pt x="776" y="989"/>
                                      </a:lnTo>
                                      <a:lnTo>
                                        <a:pt x="696" y="1013"/>
                                      </a:lnTo>
                                      <a:lnTo>
                                        <a:pt x="609" y="1028"/>
                                      </a:lnTo>
                                      <a:lnTo>
                                        <a:pt x="516" y="1033"/>
                                      </a:lnTo>
                                      <a:lnTo>
                                        <a:pt x="423" y="1028"/>
                                      </a:lnTo>
                                      <a:lnTo>
                                        <a:pt x="336" y="1013"/>
                                      </a:lnTo>
                                      <a:lnTo>
                                        <a:pt x="256" y="989"/>
                                      </a:lnTo>
                                      <a:lnTo>
                                        <a:pt x="184" y="957"/>
                                      </a:lnTo>
                                      <a:lnTo>
                                        <a:pt x="122" y="919"/>
                                      </a:lnTo>
                                      <a:lnTo>
                                        <a:pt x="71" y="874"/>
                                      </a:lnTo>
                                      <a:lnTo>
                                        <a:pt x="33" y="824"/>
                                      </a:lnTo>
                                      <a:lnTo>
                                        <a:pt x="9" y="769"/>
                                      </a:lnTo>
                                      <a:lnTo>
                                        <a:pt x="0" y="711"/>
                                      </a:lnTo>
                                      <a:lnTo>
                                        <a:pt x="9" y="653"/>
                                      </a:lnTo>
                                      <a:lnTo>
                                        <a:pt x="33" y="599"/>
                                      </a:lnTo>
                                      <a:lnTo>
                                        <a:pt x="71" y="549"/>
                                      </a:lnTo>
                                      <a:lnTo>
                                        <a:pt x="122" y="504"/>
                                      </a:lnTo>
                                      <a:lnTo>
                                        <a:pt x="184" y="465"/>
                                      </a:lnTo>
                                      <a:lnTo>
                                        <a:pt x="256" y="433"/>
                                      </a:lnTo>
                                      <a:lnTo>
                                        <a:pt x="336" y="409"/>
                                      </a:lnTo>
                                      <a:lnTo>
                                        <a:pt x="423" y="394"/>
                                      </a:lnTo>
                                      <a:lnTo>
                                        <a:pt x="516" y="389"/>
                                      </a:lnTo>
                                      <a:lnTo>
                                        <a:pt x="609" y="394"/>
                                      </a:lnTo>
                                      <a:lnTo>
                                        <a:pt x="696" y="409"/>
                                      </a:lnTo>
                                      <a:lnTo>
                                        <a:pt x="776" y="433"/>
                                      </a:lnTo>
                                      <a:lnTo>
                                        <a:pt x="848" y="465"/>
                                      </a:lnTo>
                                      <a:lnTo>
                                        <a:pt x="910" y="504"/>
                                      </a:lnTo>
                                      <a:lnTo>
                                        <a:pt x="961" y="549"/>
                                      </a:lnTo>
                                      <a:lnTo>
                                        <a:pt x="999" y="599"/>
                                      </a:lnTo>
                                      <a:lnTo>
                                        <a:pt x="1023" y="653"/>
                                      </a:lnTo>
                                      <a:lnTo>
                                        <a:pt x="1032" y="711"/>
                                      </a:lnTo>
                                      <a:close/>
                                      <a:moveTo>
                                        <a:pt x="1517" y="1128"/>
                                      </a:moveTo>
                                      <a:lnTo>
                                        <a:pt x="873" y="943"/>
                                      </a:lnTo>
                                      <a:moveTo>
                                        <a:pt x="1428" y="1888"/>
                                      </a:moveTo>
                                      <a:lnTo>
                                        <a:pt x="1420" y="1946"/>
                                      </a:lnTo>
                                      <a:lnTo>
                                        <a:pt x="1396" y="2001"/>
                                      </a:lnTo>
                                      <a:lnTo>
                                        <a:pt x="1358" y="2051"/>
                                      </a:lnTo>
                                      <a:lnTo>
                                        <a:pt x="1307" y="2096"/>
                                      </a:lnTo>
                                      <a:lnTo>
                                        <a:pt x="1245" y="2134"/>
                                      </a:lnTo>
                                      <a:lnTo>
                                        <a:pt x="1173" y="2166"/>
                                      </a:lnTo>
                                      <a:lnTo>
                                        <a:pt x="1093" y="2190"/>
                                      </a:lnTo>
                                      <a:lnTo>
                                        <a:pt x="1006" y="2205"/>
                                      </a:lnTo>
                                      <a:lnTo>
                                        <a:pt x="913" y="2210"/>
                                      </a:lnTo>
                                      <a:lnTo>
                                        <a:pt x="820" y="2205"/>
                                      </a:lnTo>
                                      <a:lnTo>
                                        <a:pt x="733" y="2190"/>
                                      </a:lnTo>
                                      <a:lnTo>
                                        <a:pt x="653" y="2166"/>
                                      </a:lnTo>
                                      <a:lnTo>
                                        <a:pt x="581" y="2134"/>
                                      </a:lnTo>
                                      <a:lnTo>
                                        <a:pt x="519" y="2096"/>
                                      </a:lnTo>
                                      <a:lnTo>
                                        <a:pt x="468" y="2051"/>
                                      </a:lnTo>
                                      <a:lnTo>
                                        <a:pt x="430" y="2001"/>
                                      </a:lnTo>
                                      <a:lnTo>
                                        <a:pt x="406" y="1946"/>
                                      </a:lnTo>
                                      <a:lnTo>
                                        <a:pt x="397" y="1888"/>
                                      </a:lnTo>
                                      <a:lnTo>
                                        <a:pt x="406" y="1830"/>
                                      </a:lnTo>
                                      <a:lnTo>
                                        <a:pt x="430" y="1776"/>
                                      </a:lnTo>
                                      <a:lnTo>
                                        <a:pt x="468" y="1726"/>
                                      </a:lnTo>
                                      <a:lnTo>
                                        <a:pt x="519" y="1681"/>
                                      </a:lnTo>
                                      <a:lnTo>
                                        <a:pt x="581" y="1642"/>
                                      </a:lnTo>
                                      <a:lnTo>
                                        <a:pt x="653" y="1610"/>
                                      </a:lnTo>
                                      <a:lnTo>
                                        <a:pt x="733" y="1586"/>
                                      </a:lnTo>
                                      <a:lnTo>
                                        <a:pt x="820" y="1571"/>
                                      </a:lnTo>
                                      <a:lnTo>
                                        <a:pt x="913" y="1566"/>
                                      </a:lnTo>
                                      <a:lnTo>
                                        <a:pt x="1006" y="1571"/>
                                      </a:lnTo>
                                      <a:lnTo>
                                        <a:pt x="1093" y="1586"/>
                                      </a:lnTo>
                                      <a:lnTo>
                                        <a:pt x="1173" y="1610"/>
                                      </a:lnTo>
                                      <a:lnTo>
                                        <a:pt x="1245" y="1642"/>
                                      </a:lnTo>
                                      <a:lnTo>
                                        <a:pt x="1307" y="1681"/>
                                      </a:lnTo>
                                      <a:lnTo>
                                        <a:pt x="1358" y="1726"/>
                                      </a:lnTo>
                                      <a:lnTo>
                                        <a:pt x="1396" y="1776"/>
                                      </a:lnTo>
                                      <a:lnTo>
                                        <a:pt x="1420" y="1830"/>
                                      </a:lnTo>
                                      <a:lnTo>
                                        <a:pt x="1428" y="1888"/>
                                      </a:lnTo>
                                      <a:close/>
                                      <a:moveTo>
                                        <a:pt x="1620" y="1401"/>
                                      </a:moveTo>
                                      <a:lnTo>
                                        <a:pt x="1299" y="1675"/>
                                      </a:lnTo>
                                      <a:moveTo>
                                        <a:pt x="3235" y="1997"/>
                                      </a:moveTo>
                                      <a:lnTo>
                                        <a:pt x="3227" y="2055"/>
                                      </a:lnTo>
                                      <a:lnTo>
                                        <a:pt x="3203" y="2109"/>
                                      </a:lnTo>
                                      <a:lnTo>
                                        <a:pt x="3165" y="2159"/>
                                      </a:lnTo>
                                      <a:lnTo>
                                        <a:pt x="3114" y="2204"/>
                                      </a:lnTo>
                                      <a:lnTo>
                                        <a:pt x="3052" y="2243"/>
                                      </a:lnTo>
                                      <a:lnTo>
                                        <a:pt x="2980" y="2275"/>
                                      </a:lnTo>
                                      <a:lnTo>
                                        <a:pt x="2899" y="2299"/>
                                      </a:lnTo>
                                      <a:lnTo>
                                        <a:pt x="2812" y="2314"/>
                                      </a:lnTo>
                                      <a:lnTo>
                                        <a:pt x="2720" y="2319"/>
                                      </a:lnTo>
                                      <a:lnTo>
                                        <a:pt x="2627" y="2314"/>
                                      </a:lnTo>
                                      <a:lnTo>
                                        <a:pt x="2540" y="2299"/>
                                      </a:lnTo>
                                      <a:lnTo>
                                        <a:pt x="2459" y="2275"/>
                                      </a:lnTo>
                                      <a:lnTo>
                                        <a:pt x="2387" y="2243"/>
                                      </a:lnTo>
                                      <a:lnTo>
                                        <a:pt x="2325" y="2204"/>
                                      </a:lnTo>
                                      <a:lnTo>
                                        <a:pt x="2274" y="2159"/>
                                      </a:lnTo>
                                      <a:lnTo>
                                        <a:pt x="2236" y="2109"/>
                                      </a:lnTo>
                                      <a:lnTo>
                                        <a:pt x="2212" y="2055"/>
                                      </a:lnTo>
                                      <a:lnTo>
                                        <a:pt x="2204" y="1997"/>
                                      </a:lnTo>
                                      <a:lnTo>
                                        <a:pt x="2212" y="1939"/>
                                      </a:lnTo>
                                      <a:lnTo>
                                        <a:pt x="2236" y="1885"/>
                                      </a:lnTo>
                                      <a:lnTo>
                                        <a:pt x="2274" y="1834"/>
                                      </a:lnTo>
                                      <a:lnTo>
                                        <a:pt x="2325" y="1789"/>
                                      </a:lnTo>
                                      <a:lnTo>
                                        <a:pt x="2387" y="1751"/>
                                      </a:lnTo>
                                      <a:lnTo>
                                        <a:pt x="2459" y="1719"/>
                                      </a:lnTo>
                                      <a:lnTo>
                                        <a:pt x="2540" y="1695"/>
                                      </a:lnTo>
                                      <a:lnTo>
                                        <a:pt x="2627" y="1680"/>
                                      </a:lnTo>
                                      <a:lnTo>
                                        <a:pt x="2720" y="1675"/>
                                      </a:lnTo>
                                      <a:lnTo>
                                        <a:pt x="2812" y="1680"/>
                                      </a:lnTo>
                                      <a:lnTo>
                                        <a:pt x="2899" y="1695"/>
                                      </a:lnTo>
                                      <a:lnTo>
                                        <a:pt x="2980" y="1719"/>
                                      </a:lnTo>
                                      <a:lnTo>
                                        <a:pt x="3052" y="1751"/>
                                      </a:lnTo>
                                      <a:lnTo>
                                        <a:pt x="3114" y="1789"/>
                                      </a:lnTo>
                                      <a:lnTo>
                                        <a:pt x="3165" y="1834"/>
                                      </a:lnTo>
                                      <a:lnTo>
                                        <a:pt x="3203" y="1885"/>
                                      </a:lnTo>
                                      <a:lnTo>
                                        <a:pt x="3227" y="1939"/>
                                      </a:lnTo>
                                      <a:lnTo>
                                        <a:pt x="3235" y="1997"/>
                                      </a:lnTo>
                                      <a:close/>
                                      <a:moveTo>
                                        <a:pt x="2285" y="1465"/>
                                      </a:moveTo>
                                      <a:lnTo>
                                        <a:pt x="2555" y="1692"/>
                                      </a:lnTo>
                                      <a:moveTo>
                                        <a:pt x="3846" y="997"/>
                                      </a:moveTo>
                                      <a:lnTo>
                                        <a:pt x="3838" y="1055"/>
                                      </a:lnTo>
                                      <a:lnTo>
                                        <a:pt x="3814" y="1110"/>
                                      </a:lnTo>
                                      <a:lnTo>
                                        <a:pt x="3776" y="1160"/>
                                      </a:lnTo>
                                      <a:lnTo>
                                        <a:pt x="3725" y="1205"/>
                                      </a:lnTo>
                                      <a:lnTo>
                                        <a:pt x="3663" y="1244"/>
                                      </a:lnTo>
                                      <a:lnTo>
                                        <a:pt x="3591" y="1275"/>
                                      </a:lnTo>
                                      <a:lnTo>
                                        <a:pt x="3511" y="1299"/>
                                      </a:lnTo>
                                      <a:lnTo>
                                        <a:pt x="3424" y="1314"/>
                                      </a:lnTo>
                                      <a:lnTo>
                                        <a:pt x="3331" y="1319"/>
                                      </a:lnTo>
                                      <a:lnTo>
                                        <a:pt x="3238" y="1314"/>
                                      </a:lnTo>
                                      <a:lnTo>
                                        <a:pt x="3151" y="1299"/>
                                      </a:lnTo>
                                      <a:lnTo>
                                        <a:pt x="3071" y="1275"/>
                                      </a:lnTo>
                                      <a:lnTo>
                                        <a:pt x="2999" y="1244"/>
                                      </a:lnTo>
                                      <a:lnTo>
                                        <a:pt x="2937" y="1205"/>
                                      </a:lnTo>
                                      <a:lnTo>
                                        <a:pt x="2886" y="1160"/>
                                      </a:lnTo>
                                      <a:lnTo>
                                        <a:pt x="2848" y="1110"/>
                                      </a:lnTo>
                                      <a:lnTo>
                                        <a:pt x="2824" y="1055"/>
                                      </a:lnTo>
                                      <a:lnTo>
                                        <a:pt x="2815" y="997"/>
                                      </a:lnTo>
                                      <a:lnTo>
                                        <a:pt x="2824" y="939"/>
                                      </a:lnTo>
                                      <a:lnTo>
                                        <a:pt x="2848" y="885"/>
                                      </a:lnTo>
                                      <a:lnTo>
                                        <a:pt x="2886" y="835"/>
                                      </a:lnTo>
                                      <a:lnTo>
                                        <a:pt x="2937" y="790"/>
                                      </a:lnTo>
                                      <a:lnTo>
                                        <a:pt x="2999" y="751"/>
                                      </a:lnTo>
                                      <a:lnTo>
                                        <a:pt x="3071" y="719"/>
                                      </a:lnTo>
                                      <a:lnTo>
                                        <a:pt x="3151" y="695"/>
                                      </a:lnTo>
                                      <a:lnTo>
                                        <a:pt x="3238" y="680"/>
                                      </a:lnTo>
                                      <a:lnTo>
                                        <a:pt x="3331" y="675"/>
                                      </a:lnTo>
                                      <a:lnTo>
                                        <a:pt x="3424" y="680"/>
                                      </a:lnTo>
                                      <a:lnTo>
                                        <a:pt x="3511" y="695"/>
                                      </a:lnTo>
                                      <a:lnTo>
                                        <a:pt x="3591" y="719"/>
                                      </a:lnTo>
                                      <a:lnTo>
                                        <a:pt x="3663" y="751"/>
                                      </a:lnTo>
                                      <a:lnTo>
                                        <a:pt x="3725" y="790"/>
                                      </a:lnTo>
                                      <a:lnTo>
                                        <a:pt x="3776" y="835"/>
                                      </a:lnTo>
                                      <a:lnTo>
                                        <a:pt x="3814" y="885"/>
                                      </a:lnTo>
                                      <a:lnTo>
                                        <a:pt x="3838" y="939"/>
                                      </a:lnTo>
                                      <a:lnTo>
                                        <a:pt x="3846" y="997"/>
                                      </a:lnTo>
                                      <a:close/>
                                      <a:moveTo>
                                        <a:pt x="2475" y="1128"/>
                                      </a:moveTo>
                                      <a:lnTo>
                                        <a:pt x="2815" y="1046"/>
                                      </a:lnTo>
                                    </a:path>
                                  </a:pathLst>
                                </a:custGeom>
                                <a:noFill/>
                                <a:ln w="7404">
                                  <a:solidFill>
                                    <a:srgbClr val="231F2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3" name="Text Box 6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436" y="1229"/>
                                  <a:ext cx="541" cy="3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4F0BCA9" w14:textId="77777777" w:rsidR="00C96725" w:rsidRDefault="00C96725" w:rsidP="00B439EC">
                                    <w:pPr>
                                      <w:spacing w:line="291" w:lineRule="exact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  <w:color w:val="231F20"/>
                                        <w:spacing w:val="-1"/>
                                        <w:w w:val="95"/>
                                      </w:rPr>
                                      <w:t>Notat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C464381" id="Group 101" o:spid="_x0000_s1035" style="position:absolute;margin-left:335.1pt;margin-top:10.45pt;width:192.9pt;height:116.55pt;z-index:-251632640;mso-wrap-distance-left:0;mso-wrap-distance-right:0;mso-position-horizontal-relative:page" coordorigin="6702,209" coordsize="3858,23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">
                      <v:shape id="AutoShape 63" o:spid="_x0000_s1036" style="position:absolute;left:6707;top:214;width:3847;height:2320;visibility:visible;mso-wrap-style:square;v-text-anchor:top" coordsize="3847,2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d1Ob8A&#10;AADcAAAADwAAAGRycy9kb3ducmV2LnhtbESPzQrCMBCE74LvEFbwpqkeRKpRRBT04MEfPK/Nmhab&#10;TWlirW9vBMHbfszs7Ox82dpSNFT7wrGC0TABQZw5XbBRcDlvB1MQPiBrLB2Tgjd5WC66nTmm2r34&#10;SM0pGBFD2KeoIA+hSqX0WU4W/dBVxFG7u9piiFgbqWt8xXBbynGSTKTFguOFHCta55Q9Tk+r4Hq4&#10;3EcbfSsbg1dnArX74twq1e+1qxmIyOFv/m3vdKyfjOH7TJxAL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HB3U5vwAAANwAAAAPAAAAAAAAAAAAAAAAAJgCAABkcnMvZG93bnJl&#10;di54bWxQSwUGAAAAAAQABAD1AAAAhAMAAAAA&#10;" path="m2475,1181r-8,64l2445,1305r-35,55l2362,1410r-57,43l2238,1488r-75,26l2082,1531r-86,5l1910,1531r-81,-17l1754,1488r-67,-35l1630,1410r-48,-50l1547,1305r-22,-60l1517,1181r8,-64l1547,1057r35,-55l1630,952r57,-43l1754,874r75,-26l1910,832r86,-6l2082,832r81,16l2238,874r67,35l2362,952r48,50l2445,1057r22,60l2475,1181xm2429,322r-8,58l2397,434r-38,50l2308,529r-62,39l2174,600r-80,24l2007,639r-93,5l1821,639r-87,-15l1654,600r-72,-32l1520,529r-51,-45l1431,434r-24,-54l1398,322r9,-58l1431,209r38,-50l1520,114r62,-38l1654,44r80,-24l1821,5,1914,r93,5l2094,20r80,24l2246,76r62,38l2359,159r38,50l2421,264r8,58xm1935,829l1914,644t-882,67l1023,769r-24,55l961,874r-51,45l848,957r-72,32l696,1013r-87,15l516,1033r-93,-5l336,1013,256,989,184,957,122,919,71,874,33,824,9,769,,711,9,653,33,599,71,549r51,-45l184,465r72,-32l336,409r87,-15l516,389r93,5l696,409r80,24l848,465r62,39l961,549r38,50l1023,653r9,58xm1517,1128l873,943t555,945l1420,1946r-24,55l1358,2051r-51,45l1245,2134r-72,32l1093,2190r-87,15l913,2210r-93,-5l733,2190r-80,-24l581,2134r-62,-38l468,2051r-38,-50l406,1946r-9,-58l406,1830r24,-54l468,1726r51,-45l581,1642r72,-32l733,1586r87,-15l913,1566r93,5l1093,1586r80,24l1245,1642r62,39l1358,1726r38,50l1420,1830r8,58xm1620,1401r-321,274m3235,1997r-8,58l3203,2109r-38,50l3114,2204r-62,39l2980,2275r-81,24l2812,2314r-92,5l2627,2314r-87,-15l2459,2275r-72,-32l2325,2204r-51,-45l2236,2109r-24,-54l2204,1997r8,-58l2236,1885r38,-51l2325,1789r62,-38l2459,1719r81,-24l2627,1680r93,-5l2812,1680r87,15l2980,1719r72,32l3114,1789r51,45l3203,1885r24,54l3235,1997xm2285,1465r270,227m3846,997r-8,58l3814,1110r-38,50l3725,1205r-62,39l3591,1275r-80,24l3424,1314r-93,5l3238,1314r-87,-15l3071,1275r-72,-31l2937,1205r-51,-45l2848,1110r-24,-55l2815,997r9,-58l2848,885r38,-50l2937,790r62,-39l3071,719r80,-24l3238,680r93,-5l3424,680r87,15l3591,719r72,32l3725,790r51,45l3814,885r24,54l3846,997xm2475,1128r340,-82e" filled="f" strokecolor="#231f20" strokeweight=".20567mm">
                        <v:path arrowok="t" o:connecttype="custom" o:connectlocs="2410,1575;2163,1729;1829,1729;1582,1575;1525,1332;1687,1124;1996,1041;2305,1124;2467,1332;2397,649;2174,815;1821,854;1520,744;1398,537;1520,329;1821,220;2174,259;2397,424;1914,859;961,1089;696,1228;336,1228;71,1089;9,868;184,680;516,604;848,680;1023,868;1428,2103;1307,2311;1006,2420;653,2381;430,2216;430,1991;653,1825;1006,1786;1307,1896;1428,2103;3227,2270;3052,2458;2720,2534;2387,2458;2212,2270;2274,2049;2540,1910;2899,1910;3165,2049;2285,1680;3814,1325;3591,1490;3238,1529;2937,1420;2815,1212;2937,1005;3238,895;3591,934;3814,1100;2815,1261" o:connectangles="0,0,0,0,0,0,0,0,0,0,0,0,0,0,0,0,0,0,0,0,0,0,0,0,0,0,0,0,0,0,0,0,0,0,0,0,0,0,0,0,0,0,0,0,0,0,0,0,0,0,0,0,0,0,0,0,0,0"/>
                      </v:shape>
                      <v:shape id="Text Box 64" o:spid="_x0000_s1037" type="#_x0000_t202" style="position:absolute;left:8436;top:1229;width:541;height: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zPmMIA&#10;AADcAAAADwAAAGRycy9kb3ducmV2LnhtbERPTWsCMRC9F/wPYYTeamILUlejiFgoFIrrevA4bsbd&#10;4GayblLd/vtGKHibx/uc+bJ3jbhSF6xnDeORAkFcemO50rAvPl7eQYSIbLDxTBp+KcByMXiaY2b8&#10;jXO67mIlUgiHDDXUMbaZlKGsyWEY+ZY4cSffOYwJdpU0Hd5SuGvkq1IT6dByaqixpXVN5Xn34zSs&#10;Dpxv7OX7uM1PuS2KqeKvyVnr52G/moGI1MeH+N/9adJ89Qb3Z9IF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DM+YwgAAANwAAAAPAAAAAAAAAAAAAAAAAJgCAABkcnMvZG93&#10;bnJldi54bWxQSwUGAAAAAAQABAD1AAAAhwMAAAAA&#10;" filled="f" stroked="f">
                        <v:textbox inset="0,0,0,0">
                          <w:txbxContent>
                            <w:p w:rsidR="00C96725" w:rsidRDefault="00C96725" w:rsidP="00B439EC">
                              <w:pPr>
                                <w:spacing w:line="291" w:lineRule="exact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pacing w:val="-1"/>
                                  <w:w w:val="95"/>
                                </w:rPr>
                                <w:t>Notat</w:t>
                              </w:r>
                            </w:p>
                          </w:txbxContent>
                        </v:textbox>
                      </v:shape>
                      <w10:wrap type="topAndBottom" anchorx="page"/>
                    </v:group>
                  </w:pict>
                </mc:Fallback>
              </mc:AlternateContent>
            </w:r>
            <w:r w:rsidR="004B4537">
              <w:rPr>
                <w:rFonts w:ascii="Palatino Linotype" w:eastAsia="Palatino Linotype" w:hAnsi="Palatino Linotype" w:cs="Palatino Linotype"/>
                <w:b/>
                <w:bCs/>
                <w:color w:val="231F20"/>
                <w:w w:val="90"/>
                <w:lang w:val="it-IT"/>
              </w:rPr>
              <w:t xml:space="preserve">  </w:t>
            </w:r>
            <w:r w:rsidR="004B4537">
              <w:rPr>
                <w:noProof/>
                <w:color w:val="080C0C"/>
              </w:rPr>
              <w:drawing>
                <wp:inline distT="0" distB="0" distL="0" distR="0" wp14:anchorId="4E9E360E" wp14:editId="268C901A">
                  <wp:extent cx="359410" cy="347345"/>
                  <wp:effectExtent l="0" t="0" r="2540" b="0"/>
                  <wp:docPr id="259" name="Picture 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4B4537">
              <w:rPr>
                <w:rFonts w:ascii="Palatino Linotype" w:eastAsia="Palatino Linotype" w:hAnsi="Palatino Linotype" w:cs="Palatino Linotype"/>
                <w:b/>
                <w:bCs/>
                <w:color w:val="231F20"/>
                <w:w w:val="90"/>
                <w:lang w:val="it-IT"/>
              </w:rPr>
              <w:t xml:space="preserve">   </w:t>
            </w:r>
            <w:r w:rsidRPr="00B439EC">
              <w:rPr>
                <w:rFonts w:ascii="Palatino Linotype" w:eastAsia="Palatino Linotype" w:hAnsi="Palatino Linotype" w:cs="Palatino Linotype"/>
                <w:b/>
                <w:bCs/>
                <w:color w:val="231F20"/>
                <w:w w:val="90"/>
                <w:lang w:val="it-IT"/>
              </w:rPr>
              <w:t>Ndërtimi i njohurive dhe i shkathtësive:</w:t>
            </w:r>
            <w:r w:rsidRPr="00B439EC">
              <w:rPr>
                <w:rFonts w:ascii="Palatino Linotype" w:eastAsia="Palatino Linotype" w:hAnsi="Palatino Linotype" w:cs="Palatino Linotype"/>
                <w:b/>
                <w:bCs/>
                <w:color w:val="231F20"/>
                <w:spacing w:val="-47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b/>
                <w:bCs/>
                <w:color w:val="231F20"/>
                <w:w w:val="95"/>
                <w:lang w:val="it-IT"/>
              </w:rPr>
              <w:t>Përpunimi</w:t>
            </w:r>
            <w:r w:rsidRPr="00B439EC">
              <w:rPr>
                <w:rFonts w:ascii="Palatino Linotype" w:eastAsia="Palatino Linotype" w:hAnsi="Palatino Linotype" w:cs="Palatino Linotype"/>
                <w:b/>
                <w:bCs/>
                <w:color w:val="231F20"/>
                <w:spacing w:val="-9"/>
                <w:w w:val="95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b/>
                <w:bCs/>
                <w:color w:val="231F20"/>
                <w:w w:val="95"/>
                <w:lang w:val="it-IT"/>
              </w:rPr>
              <w:t>i</w:t>
            </w:r>
            <w:r w:rsidRPr="00B439EC">
              <w:rPr>
                <w:rFonts w:ascii="Palatino Linotype" w:eastAsia="Palatino Linotype" w:hAnsi="Palatino Linotype" w:cs="Palatino Linotype"/>
                <w:b/>
                <w:bCs/>
                <w:color w:val="231F20"/>
                <w:spacing w:val="-8"/>
                <w:w w:val="95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b/>
                <w:bCs/>
                <w:color w:val="231F20"/>
                <w:w w:val="95"/>
                <w:lang w:val="it-IT"/>
              </w:rPr>
              <w:t>përmbajtjes</w:t>
            </w:r>
          </w:p>
          <w:p w14:paraId="55D93CC6" w14:textId="77777777" w:rsidR="00B439EC" w:rsidRPr="00B439EC" w:rsidRDefault="00B439EC" w:rsidP="00B439EC">
            <w:pPr>
              <w:widowControl w:val="0"/>
              <w:autoSpaceDE w:val="0"/>
              <w:autoSpaceDN w:val="0"/>
              <w:spacing w:after="0" w:line="271" w:lineRule="exact"/>
              <w:rPr>
                <w:rFonts w:ascii="Palatino Linotype" w:eastAsia="Palatino Linotype" w:hAnsi="Palatino Linotype" w:cs="Palatino Linotype"/>
                <w:i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i/>
                <w:color w:val="231F20"/>
                <w:spacing w:val="-1"/>
                <w:lang w:val="it-IT"/>
              </w:rPr>
              <w:t>Dëgjim</w:t>
            </w:r>
            <w:r w:rsidRPr="00B439EC">
              <w:rPr>
                <w:rFonts w:ascii="Palatino Linotype" w:eastAsia="Palatino Linotype" w:hAnsi="Palatino Linotype" w:cs="Palatino Linotype"/>
                <w:i/>
                <w:color w:val="231F20"/>
                <w:spacing w:val="-13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i/>
                <w:color w:val="231F20"/>
                <w:spacing w:val="-1"/>
                <w:lang w:val="it-IT"/>
              </w:rPr>
              <w:t>i</w:t>
            </w:r>
            <w:r w:rsidRPr="00B439EC">
              <w:rPr>
                <w:rFonts w:ascii="Palatino Linotype" w:eastAsia="Palatino Linotype" w:hAnsi="Palatino Linotype" w:cs="Palatino Linotype"/>
                <w:i/>
                <w:color w:val="231F20"/>
                <w:spacing w:val="-12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i/>
                <w:color w:val="231F20"/>
                <w:spacing w:val="-1"/>
                <w:lang w:val="it-IT"/>
              </w:rPr>
              <w:t>drejtuar</w:t>
            </w:r>
          </w:p>
          <w:p w14:paraId="09FD6567" w14:textId="77777777" w:rsidR="00B439EC" w:rsidRPr="00B439EC" w:rsidRDefault="00B439EC" w:rsidP="00B439EC">
            <w:pPr>
              <w:widowControl w:val="0"/>
              <w:autoSpaceDE w:val="0"/>
              <w:autoSpaceDN w:val="0"/>
              <w:spacing w:before="256" w:after="0" w:line="213" w:lineRule="auto"/>
              <w:ind w:right="894"/>
              <w:rPr>
                <w:rFonts w:ascii="Palatino Linotype" w:eastAsia="Palatino Linotype" w:hAnsi="Palatino Linotype" w:cs="Palatino Linotype"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6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këtë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7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pjesë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7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të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6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orës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7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mësimore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7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nxënësit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7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ndahen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47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lang w:val="it-IT"/>
              </w:rPr>
              <w:t>në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8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lang w:val="it-IT"/>
              </w:rPr>
              <w:t>grupe.</w:t>
            </w:r>
          </w:p>
          <w:p w14:paraId="5927E25B" w14:textId="77777777" w:rsidR="00B439EC" w:rsidRPr="00B439EC" w:rsidRDefault="00B439EC" w:rsidP="00B439EC">
            <w:pPr>
              <w:widowControl w:val="0"/>
              <w:autoSpaceDE w:val="0"/>
              <w:autoSpaceDN w:val="0"/>
              <w:spacing w:before="264" w:after="0" w:line="213" w:lineRule="auto"/>
              <w:ind w:right="894"/>
              <w:rPr>
                <w:rFonts w:ascii="Palatino Linotype" w:eastAsia="Palatino Linotype" w:hAnsi="Palatino Linotype" w:cs="Palatino Linotype"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b/>
                <w:color w:val="231F20"/>
                <w:w w:val="90"/>
                <w:lang w:val="it-IT"/>
              </w:rPr>
              <w:t>Aktiviteti</w:t>
            </w:r>
            <w:r w:rsidRPr="00B439EC">
              <w:rPr>
                <w:rFonts w:ascii="Palatino Linotype" w:eastAsia="Palatino Linotype" w:hAnsi="Palatino Linotype" w:cs="Palatino Linotype"/>
                <w:b/>
                <w:color w:val="231F20"/>
                <w:spacing w:val="9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b/>
                <w:color w:val="231F20"/>
                <w:w w:val="90"/>
                <w:lang w:val="it-IT"/>
              </w:rPr>
              <w:t>1:</w:t>
            </w:r>
            <w:r w:rsidRPr="00B439EC">
              <w:rPr>
                <w:rFonts w:ascii="Palatino Linotype" w:eastAsia="Palatino Linotype" w:hAnsi="Palatino Linotype" w:cs="Palatino Linotype"/>
                <w:b/>
                <w:color w:val="231F20"/>
                <w:spacing w:val="13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secilin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3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grup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vendoset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3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ushtrimi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3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i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47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përgatitur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8"/>
                <w:w w:val="95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nga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8"/>
                <w:w w:val="95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vetë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8"/>
                <w:w w:val="95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mësuesi/ja.</w:t>
            </w:r>
          </w:p>
          <w:p w14:paraId="6A2390E7" w14:textId="77777777" w:rsidR="00B439EC" w:rsidRPr="00B439EC" w:rsidRDefault="00B439EC" w:rsidP="00B439EC">
            <w:pPr>
              <w:widowControl w:val="0"/>
              <w:autoSpaceDE w:val="0"/>
              <w:autoSpaceDN w:val="0"/>
              <w:spacing w:after="0" w:line="213" w:lineRule="auto"/>
              <w:ind w:right="894"/>
              <w:rPr>
                <w:rFonts w:ascii="Palatino Linotype" w:eastAsia="Palatino Linotype" w:hAnsi="Palatino Linotype" w:cs="Palatino Linotype"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Detyrë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4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5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nxënësve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4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është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5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që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4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5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ushtrimin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4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5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dhënë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47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të caktojnë notën katërshe dhe notën tetëshe.</w:t>
            </w:r>
          </w:p>
          <w:p w14:paraId="717AD192" w14:textId="77777777" w:rsidR="00B439EC" w:rsidRPr="00B439EC" w:rsidRDefault="00B439EC" w:rsidP="00B439EC">
            <w:pPr>
              <w:widowControl w:val="0"/>
              <w:autoSpaceDE w:val="0"/>
              <w:autoSpaceDN w:val="0"/>
              <w:spacing w:before="263" w:after="0" w:line="213" w:lineRule="auto"/>
              <w:ind w:right="932"/>
              <w:rPr>
                <w:rFonts w:ascii="Palatino Linotype" w:eastAsia="Palatino Linotype" w:hAnsi="Palatino Linotype" w:cs="Palatino Linotype"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b/>
                <w:color w:val="231F20"/>
                <w:spacing w:val="-1"/>
                <w:lang w:val="it-IT"/>
              </w:rPr>
              <w:t>Aktiviteti</w:t>
            </w:r>
            <w:r w:rsidRPr="00B439EC">
              <w:rPr>
                <w:rFonts w:ascii="Palatino Linotype" w:eastAsia="Palatino Linotype" w:hAnsi="Palatino Linotype" w:cs="Palatino Linotype"/>
                <w:b/>
                <w:color w:val="231F20"/>
                <w:spacing w:val="31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b/>
                <w:color w:val="231F20"/>
                <w:lang w:val="it-IT"/>
              </w:rPr>
              <w:t>2:</w:t>
            </w:r>
            <w:r w:rsidRPr="00B439EC">
              <w:rPr>
                <w:rFonts w:ascii="Palatino Linotype" w:eastAsia="Palatino Linotype" w:hAnsi="Palatino Linotype" w:cs="Palatino Linotype"/>
                <w:b/>
                <w:color w:val="231F20"/>
                <w:spacing w:val="36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lang w:val="it-IT"/>
              </w:rPr>
              <w:t>Te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36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lang w:val="it-IT"/>
              </w:rPr>
              <w:t>kjo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35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lang w:val="it-IT"/>
              </w:rPr>
              <w:t>pjesë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36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lang w:val="it-IT"/>
              </w:rPr>
              <w:t>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36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lang w:val="it-IT"/>
              </w:rPr>
              <w:t>orës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35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lang w:val="it-IT"/>
              </w:rPr>
              <w:t>mësimore,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52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nxënësit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48"/>
                <w:w w:val="95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në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48"/>
                <w:w w:val="95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bashkëpunim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48"/>
                <w:w w:val="95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me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48"/>
                <w:w w:val="95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mësuesin/en</w:t>
            </w:r>
          </w:p>
          <w:p w14:paraId="0FC6BE36" w14:textId="77777777" w:rsidR="00B439EC" w:rsidRDefault="00B439EC" w:rsidP="00B439EC">
            <w:pPr>
              <w:widowControl w:val="0"/>
              <w:autoSpaceDE w:val="0"/>
              <w:autoSpaceDN w:val="0"/>
              <w:spacing w:after="0" w:line="249" w:lineRule="exact"/>
              <w:ind w:left="1217"/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ushtrojnë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5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këndimin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4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5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këngës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4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sipas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5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notave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4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katërshe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5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dhe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4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tetëshe.</w:t>
            </w:r>
          </w:p>
          <w:p w14:paraId="567BCDF2" w14:textId="77777777" w:rsidR="00992635" w:rsidRPr="00B439EC" w:rsidRDefault="00992635" w:rsidP="00B439EC">
            <w:pPr>
              <w:widowControl w:val="0"/>
              <w:autoSpaceDE w:val="0"/>
              <w:autoSpaceDN w:val="0"/>
              <w:spacing w:after="0" w:line="249" w:lineRule="exact"/>
              <w:ind w:left="1217"/>
              <w:rPr>
                <w:rFonts w:ascii="Palatino Linotype" w:eastAsia="Palatino Linotype" w:hAnsi="Palatino Linotype" w:cs="Palatino Linotype"/>
                <w:lang w:val="it-IT"/>
              </w:rPr>
            </w:pPr>
          </w:p>
          <w:p w14:paraId="66989CD2" w14:textId="77777777" w:rsidR="00B439EC" w:rsidRPr="00B439EC" w:rsidRDefault="00B439EC" w:rsidP="00B439EC">
            <w:pPr>
              <w:widowControl w:val="0"/>
              <w:autoSpaceDE w:val="0"/>
              <w:autoSpaceDN w:val="0"/>
              <w:spacing w:before="212" w:after="0" w:line="280" w:lineRule="exact"/>
              <w:outlineLvl w:val="5"/>
              <w:rPr>
                <w:rFonts w:ascii="Palatino Linotype" w:eastAsia="Palatino Linotype" w:hAnsi="Palatino Linotype" w:cs="Palatino Linotype"/>
                <w:b/>
                <w:bCs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b/>
                <w:bCs/>
                <w:noProof/>
              </w:rPr>
              <w:lastRenderedPageBreak/>
              <w:drawing>
                <wp:anchor distT="0" distB="0" distL="0" distR="0" simplePos="0" relativeHeight="251679744" behindDoc="0" locked="0" layoutInCell="1" allowOverlap="1" wp14:anchorId="79810730" wp14:editId="65FDC328">
                  <wp:simplePos x="0" y="0"/>
                  <wp:positionH relativeFrom="page">
                    <wp:posOffset>61595</wp:posOffset>
                  </wp:positionH>
                  <wp:positionV relativeFrom="paragraph">
                    <wp:posOffset>120015</wp:posOffset>
                  </wp:positionV>
                  <wp:extent cx="360242" cy="350110"/>
                  <wp:effectExtent l="0" t="0" r="0" b="0"/>
                  <wp:wrapNone/>
                  <wp:docPr id="91" name="image1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174.pn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242" cy="350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Palatino Linotype" w:eastAsia="Palatino Linotype" w:hAnsi="Palatino Linotype" w:cs="Palatino Linotype"/>
                <w:b/>
                <w:bCs/>
                <w:color w:val="231F20"/>
                <w:lang w:val="it-IT"/>
              </w:rPr>
              <w:t xml:space="preserve">              </w:t>
            </w:r>
            <w:r w:rsidRPr="00B439EC">
              <w:rPr>
                <w:rFonts w:ascii="Palatino Linotype" w:eastAsia="Palatino Linotype" w:hAnsi="Palatino Linotype" w:cs="Palatino Linotype"/>
                <w:b/>
                <w:bCs/>
                <w:color w:val="231F20"/>
                <w:lang w:val="it-IT"/>
              </w:rPr>
              <w:t>Përforcimi:</w:t>
            </w:r>
          </w:p>
          <w:p w14:paraId="07C51150" w14:textId="77777777" w:rsidR="00B439EC" w:rsidRPr="00B439EC" w:rsidRDefault="00992635" w:rsidP="00B439EC">
            <w:pPr>
              <w:widowControl w:val="0"/>
              <w:autoSpaceDE w:val="0"/>
              <w:autoSpaceDN w:val="0"/>
              <w:spacing w:after="0" w:line="280" w:lineRule="exact"/>
              <w:rPr>
                <w:rFonts w:ascii="Palatino Linotype" w:eastAsia="Palatino Linotype" w:hAnsi="Palatino Linotype" w:cs="Palatino Linotype"/>
                <w:b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b/>
                <w:bCs/>
                <w:noProof/>
              </w:rPr>
              <w:drawing>
                <wp:anchor distT="0" distB="0" distL="0" distR="0" simplePos="0" relativeHeight="251681792" behindDoc="0" locked="0" layoutInCell="1" allowOverlap="1" wp14:anchorId="5334C626" wp14:editId="2AA279DF">
                  <wp:simplePos x="0" y="0"/>
                  <wp:positionH relativeFrom="page">
                    <wp:posOffset>5112385</wp:posOffset>
                  </wp:positionH>
                  <wp:positionV relativeFrom="paragraph">
                    <wp:posOffset>46990</wp:posOffset>
                  </wp:positionV>
                  <wp:extent cx="2018665" cy="108585"/>
                  <wp:effectExtent l="0" t="0" r="0" b="0"/>
                  <wp:wrapNone/>
                  <wp:docPr id="92" name="image3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326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665" cy="108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439EC">
              <w:rPr>
                <w:rFonts w:ascii="Palatino Linotype" w:eastAsia="Palatino Linotype" w:hAnsi="Palatino Linotype" w:cs="Palatino Linotype"/>
                <w:b/>
                <w:color w:val="231F20"/>
                <w:w w:val="90"/>
                <w:lang w:val="it-IT"/>
              </w:rPr>
              <w:t xml:space="preserve">                </w:t>
            </w:r>
            <w:r w:rsidR="00B439EC" w:rsidRPr="00B439EC">
              <w:rPr>
                <w:rFonts w:ascii="Palatino Linotype" w:eastAsia="Palatino Linotype" w:hAnsi="Palatino Linotype" w:cs="Palatino Linotype"/>
                <w:b/>
                <w:color w:val="231F20"/>
                <w:w w:val="90"/>
                <w:lang w:val="it-IT"/>
              </w:rPr>
              <w:t>Konsolidimi i të nxënit</w:t>
            </w:r>
          </w:p>
          <w:p w14:paraId="2E35E88E" w14:textId="77777777" w:rsidR="00B439EC" w:rsidRPr="00B439EC" w:rsidRDefault="00992635" w:rsidP="00B439EC">
            <w:pPr>
              <w:widowControl w:val="0"/>
              <w:autoSpaceDE w:val="0"/>
              <w:autoSpaceDN w:val="0"/>
              <w:spacing w:before="257" w:after="0" w:line="213" w:lineRule="auto"/>
              <w:ind w:right="3982"/>
              <w:rPr>
                <w:rFonts w:ascii="Palatino Linotype" w:eastAsia="Palatino Linotype" w:hAnsi="Palatino Linotype" w:cs="Palatino Linotype"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362A203A" wp14:editId="09231E1A">
                      <wp:simplePos x="0" y="0"/>
                      <wp:positionH relativeFrom="page">
                        <wp:posOffset>5356860</wp:posOffset>
                      </wp:positionH>
                      <wp:positionV relativeFrom="paragraph">
                        <wp:posOffset>250190</wp:posOffset>
                      </wp:positionV>
                      <wp:extent cx="1508125" cy="832485"/>
                      <wp:effectExtent l="0" t="0" r="0" b="0"/>
                      <wp:wrapNone/>
                      <wp:docPr id="100" name="Freeform 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08125" cy="832485"/>
                              </a:xfrm>
                              <a:custGeom>
                                <a:avLst/>
                                <a:gdLst>
                                  <a:gd name="T0" fmla="+- 0 9721 8262"/>
                                  <a:gd name="T1" fmla="*/ T0 w 2375"/>
                                  <a:gd name="T2" fmla="+- 0 980 253"/>
                                  <a:gd name="T3" fmla="*/ 980 h 1311"/>
                                  <a:gd name="T4" fmla="+- 0 9688 8262"/>
                                  <a:gd name="T5" fmla="*/ T4 w 2375"/>
                                  <a:gd name="T6" fmla="+- 0 1116 253"/>
                                  <a:gd name="T7" fmla="*/ 1116 h 1311"/>
                                  <a:gd name="T8" fmla="+- 0 9626 8262"/>
                                  <a:gd name="T9" fmla="*/ T8 w 2375"/>
                                  <a:gd name="T10" fmla="+- 0 1239 253"/>
                                  <a:gd name="T11" fmla="*/ 1239 h 1311"/>
                                  <a:gd name="T12" fmla="+- 0 9537 8262"/>
                                  <a:gd name="T13" fmla="*/ T12 w 2375"/>
                                  <a:gd name="T14" fmla="+- 0 1348 253"/>
                                  <a:gd name="T15" fmla="*/ 1348 h 1311"/>
                                  <a:gd name="T16" fmla="+- 0 9426 8262"/>
                                  <a:gd name="T17" fmla="*/ T16 w 2375"/>
                                  <a:gd name="T18" fmla="+- 0 1437 253"/>
                                  <a:gd name="T19" fmla="*/ 1437 h 1311"/>
                                  <a:gd name="T20" fmla="+- 0 9296 8262"/>
                                  <a:gd name="T21" fmla="*/ T20 w 2375"/>
                                  <a:gd name="T22" fmla="+- 0 1506 253"/>
                                  <a:gd name="T23" fmla="*/ 1506 h 1311"/>
                                  <a:gd name="T24" fmla="+- 0 9151 8262"/>
                                  <a:gd name="T25" fmla="*/ T24 w 2375"/>
                                  <a:gd name="T26" fmla="+- 0 1549 253"/>
                                  <a:gd name="T27" fmla="*/ 1549 h 1311"/>
                                  <a:gd name="T28" fmla="+- 0 8994 8262"/>
                                  <a:gd name="T29" fmla="*/ T28 w 2375"/>
                                  <a:gd name="T30" fmla="+- 0 1564 253"/>
                                  <a:gd name="T31" fmla="*/ 1564 h 1311"/>
                                  <a:gd name="T32" fmla="+- 0 8837 8262"/>
                                  <a:gd name="T33" fmla="*/ T32 w 2375"/>
                                  <a:gd name="T34" fmla="+- 0 1549 253"/>
                                  <a:gd name="T35" fmla="*/ 1549 h 1311"/>
                                  <a:gd name="T36" fmla="+- 0 8692 8262"/>
                                  <a:gd name="T37" fmla="*/ T36 w 2375"/>
                                  <a:gd name="T38" fmla="+- 0 1506 253"/>
                                  <a:gd name="T39" fmla="*/ 1506 h 1311"/>
                                  <a:gd name="T40" fmla="+- 0 8562 8262"/>
                                  <a:gd name="T41" fmla="*/ T40 w 2375"/>
                                  <a:gd name="T42" fmla="+- 0 1437 253"/>
                                  <a:gd name="T43" fmla="*/ 1437 h 1311"/>
                                  <a:gd name="T44" fmla="+- 0 8451 8262"/>
                                  <a:gd name="T45" fmla="*/ T44 w 2375"/>
                                  <a:gd name="T46" fmla="+- 0 1348 253"/>
                                  <a:gd name="T47" fmla="*/ 1348 h 1311"/>
                                  <a:gd name="T48" fmla="+- 0 8362 8262"/>
                                  <a:gd name="T49" fmla="*/ T48 w 2375"/>
                                  <a:gd name="T50" fmla="+- 0 1239 253"/>
                                  <a:gd name="T51" fmla="*/ 1239 h 1311"/>
                                  <a:gd name="T52" fmla="+- 0 8300 8262"/>
                                  <a:gd name="T53" fmla="*/ T52 w 2375"/>
                                  <a:gd name="T54" fmla="+- 0 1116 253"/>
                                  <a:gd name="T55" fmla="*/ 1116 h 1311"/>
                                  <a:gd name="T56" fmla="+- 0 8267 8262"/>
                                  <a:gd name="T57" fmla="*/ T56 w 2375"/>
                                  <a:gd name="T58" fmla="+- 0 980 253"/>
                                  <a:gd name="T59" fmla="*/ 980 h 1311"/>
                                  <a:gd name="T60" fmla="+- 0 8267 8262"/>
                                  <a:gd name="T61" fmla="*/ T60 w 2375"/>
                                  <a:gd name="T62" fmla="+- 0 837 253"/>
                                  <a:gd name="T63" fmla="*/ 837 h 1311"/>
                                  <a:gd name="T64" fmla="+- 0 8300 8262"/>
                                  <a:gd name="T65" fmla="*/ T64 w 2375"/>
                                  <a:gd name="T66" fmla="+- 0 702 253"/>
                                  <a:gd name="T67" fmla="*/ 702 h 1311"/>
                                  <a:gd name="T68" fmla="+- 0 8362 8262"/>
                                  <a:gd name="T69" fmla="*/ T68 w 2375"/>
                                  <a:gd name="T70" fmla="+- 0 578 253"/>
                                  <a:gd name="T71" fmla="*/ 578 h 1311"/>
                                  <a:gd name="T72" fmla="+- 0 8451 8262"/>
                                  <a:gd name="T73" fmla="*/ T72 w 2375"/>
                                  <a:gd name="T74" fmla="+- 0 470 253"/>
                                  <a:gd name="T75" fmla="*/ 470 h 1311"/>
                                  <a:gd name="T76" fmla="+- 0 8562 8262"/>
                                  <a:gd name="T77" fmla="*/ T76 w 2375"/>
                                  <a:gd name="T78" fmla="+- 0 380 253"/>
                                  <a:gd name="T79" fmla="*/ 380 h 1311"/>
                                  <a:gd name="T80" fmla="+- 0 8692 8262"/>
                                  <a:gd name="T81" fmla="*/ T80 w 2375"/>
                                  <a:gd name="T82" fmla="+- 0 312 253"/>
                                  <a:gd name="T83" fmla="*/ 312 h 1311"/>
                                  <a:gd name="T84" fmla="+- 0 8837 8262"/>
                                  <a:gd name="T85" fmla="*/ T84 w 2375"/>
                                  <a:gd name="T86" fmla="+- 0 268 253"/>
                                  <a:gd name="T87" fmla="*/ 268 h 1311"/>
                                  <a:gd name="T88" fmla="+- 0 8994 8262"/>
                                  <a:gd name="T89" fmla="*/ T88 w 2375"/>
                                  <a:gd name="T90" fmla="+- 0 253 253"/>
                                  <a:gd name="T91" fmla="*/ 253 h 1311"/>
                                  <a:gd name="T92" fmla="+- 0 9151 8262"/>
                                  <a:gd name="T93" fmla="*/ T92 w 2375"/>
                                  <a:gd name="T94" fmla="+- 0 268 253"/>
                                  <a:gd name="T95" fmla="*/ 268 h 1311"/>
                                  <a:gd name="T96" fmla="+- 0 9296 8262"/>
                                  <a:gd name="T97" fmla="*/ T96 w 2375"/>
                                  <a:gd name="T98" fmla="+- 0 312 253"/>
                                  <a:gd name="T99" fmla="*/ 312 h 1311"/>
                                  <a:gd name="T100" fmla="+- 0 9426 8262"/>
                                  <a:gd name="T101" fmla="*/ T100 w 2375"/>
                                  <a:gd name="T102" fmla="+- 0 380 253"/>
                                  <a:gd name="T103" fmla="*/ 380 h 1311"/>
                                  <a:gd name="T104" fmla="+- 0 9537 8262"/>
                                  <a:gd name="T105" fmla="*/ T104 w 2375"/>
                                  <a:gd name="T106" fmla="+- 0 470 253"/>
                                  <a:gd name="T107" fmla="*/ 470 h 1311"/>
                                  <a:gd name="T108" fmla="+- 0 9626 8262"/>
                                  <a:gd name="T109" fmla="*/ T108 w 2375"/>
                                  <a:gd name="T110" fmla="+- 0 578 253"/>
                                  <a:gd name="T111" fmla="*/ 578 h 1311"/>
                                  <a:gd name="T112" fmla="+- 0 9688 8262"/>
                                  <a:gd name="T113" fmla="*/ T112 w 2375"/>
                                  <a:gd name="T114" fmla="+- 0 702 253"/>
                                  <a:gd name="T115" fmla="*/ 702 h 1311"/>
                                  <a:gd name="T116" fmla="+- 0 9721 8262"/>
                                  <a:gd name="T117" fmla="*/ T116 w 2375"/>
                                  <a:gd name="T118" fmla="+- 0 837 253"/>
                                  <a:gd name="T119" fmla="*/ 837 h 1311"/>
                                  <a:gd name="T120" fmla="+- 0 10637 8262"/>
                                  <a:gd name="T121" fmla="*/ T120 w 2375"/>
                                  <a:gd name="T122" fmla="+- 0 909 253"/>
                                  <a:gd name="T123" fmla="*/ 909 h 1311"/>
                                  <a:gd name="T124" fmla="+- 0 10620 8262"/>
                                  <a:gd name="T125" fmla="*/ T124 w 2375"/>
                                  <a:gd name="T126" fmla="+- 0 1049 253"/>
                                  <a:gd name="T127" fmla="*/ 1049 h 1311"/>
                                  <a:gd name="T128" fmla="+- 0 10572 8262"/>
                                  <a:gd name="T129" fmla="*/ T128 w 2375"/>
                                  <a:gd name="T130" fmla="+- 0 1179 253"/>
                                  <a:gd name="T131" fmla="*/ 1179 h 1311"/>
                                  <a:gd name="T132" fmla="+- 0 10496 8262"/>
                                  <a:gd name="T133" fmla="*/ T132 w 2375"/>
                                  <a:gd name="T134" fmla="+- 0 1296 253"/>
                                  <a:gd name="T135" fmla="*/ 1296 h 1311"/>
                                  <a:gd name="T136" fmla="+- 0 10396 8262"/>
                                  <a:gd name="T137" fmla="*/ T136 w 2375"/>
                                  <a:gd name="T138" fmla="+- 0 1395 253"/>
                                  <a:gd name="T139" fmla="*/ 1395 h 1311"/>
                                  <a:gd name="T140" fmla="+- 0 10275 8262"/>
                                  <a:gd name="T141" fmla="*/ T140 w 2375"/>
                                  <a:gd name="T142" fmla="+- 0 1474 253"/>
                                  <a:gd name="T143" fmla="*/ 1474 h 1311"/>
                                  <a:gd name="T144" fmla="+- 0 10137 8262"/>
                                  <a:gd name="T145" fmla="*/ T144 w 2375"/>
                                  <a:gd name="T146" fmla="+- 0 1530 253"/>
                                  <a:gd name="T147" fmla="*/ 1530 h 1311"/>
                                  <a:gd name="T148" fmla="+- 0 9985 8262"/>
                                  <a:gd name="T149" fmla="*/ T148 w 2375"/>
                                  <a:gd name="T150" fmla="+- 0 1560 253"/>
                                  <a:gd name="T151" fmla="*/ 1560 h 1311"/>
                                  <a:gd name="T152" fmla="+- 0 9826 8262"/>
                                  <a:gd name="T153" fmla="*/ T152 w 2375"/>
                                  <a:gd name="T154" fmla="+- 0 1560 253"/>
                                  <a:gd name="T155" fmla="*/ 1560 h 1311"/>
                                  <a:gd name="T156" fmla="+- 0 9674 8262"/>
                                  <a:gd name="T157" fmla="*/ T156 w 2375"/>
                                  <a:gd name="T158" fmla="+- 0 1530 253"/>
                                  <a:gd name="T159" fmla="*/ 1530 h 1311"/>
                                  <a:gd name="T160" fmla="+- 0 9536 8262"/>
                                  <a:gd name="T161" fmla="*/ T160 w 2375"/>
                                  <a:gd name="T162" fmla="+- 0 1474 253"/>
                                  <a:gd name="T163" fmla="*/ 1474 h 1311"/>
                                  <a:gd name="T164" fmla="+- 0 9415 8262"/>
                                  <a:gd name="T165" fmla="*/ T164 w 2375"/>
                                  <a:gd name="T166" fmla="+- 0 1395 253"/>
                                  <a:gd name="T167" fmla="*/ 1395 h 1311"/>
                                  <a:gd name="T168" fmla="+- 0 9315 8262"/>
                                  <a:gd name="T169" fmla="*/ T168 w 2375"/>
                                  <a:gd name="T170" fmla="+- 0 1296 253"/>
                                  <a:gd name="T171" fmla="*/ 1296 h 1311"/>
                                  <a:gd name="T172" fmla="+- 0 9239 8262"/>
                                  <a:gd name="T173" fmla="*/ T172 w 2375"/>
                                  <a:gd name="T174" fmla="+- 0 1179 253"/>
                                  <a:gd name="T175" fmla="*/ 1179 h 1311"/>
                                  <a:gd name="T176" fmla="+- 0 9191 8262"/>
                                  <a:gd name="T177" fmla="*/ T176 w 2375"/>
                                  <a:gd name="T178" fmla="+- 0 1049 253"/>
                                  <a:gd name="T179" fmla="*/ 1049 h 1311"/>
                                  <a:gd name="T180" fmla="+- 0 9174 8262"/>
                                  <a:gd name="T181" fmla="*/ T180 w 2375"/>
                                  <a:gd name="T182" fmla="+- 0 909 253"/>
                                  <a:gd name="T183" fmla="*/ 909 h 1311"/>
                                  <a:gd name="T184" fmla="+- 0 9191 8262"/>
                                  <a:gd name="T185" fmla="*/ T184 w 2375"/>
                                  <a:gd name="T186" fmla="+- 0 768 253"/>
                                  <a:gd name="T187" fmla="*/ 768 h 1311"/>
                                  <a:gd name="T188" fmla="+- 0 9239 8262"/>
                                  <a:gd name="T189" fmla="*/ T188 w 2375"/>
                                  <a:gd name="T190" fmla="+- 0 638 253"/>
                                  <a:gd name="T191" fmla="*/ 638 h 1311"/>
                                  <a:gd name="T192" fmla="+- 0 9315 8262"/>
                                  <a:gd name="T193" fmla="*/ T192 w 2375"/>
                                  <a:gd name="T194" fmla="+- 0 522 253"/>
                                  <a:gd name="T195" fmla="*/ 522 h 1311"/>
                                  <a:gd name="T196" fmla="+- 0 9415 8262"/>
                                  <a:gd name="T197" fmla="*/ T196 w 2375"/>
                                  <a:gd name="T198" fmla="+- 0 422 253"/>
                                  <a:gd name="T199" fmla="*/ 422 h 1311"/>
                                  <a:gd name="T200" fmla="+- 0 9536 8262"/>
                                  <a:gd name="T201" fmla="*/ T200 w 2375"/>
                                  <a:gd name="T202" fmla="+- 0 343 253"/>
                                  <a:gd name="T203" fmla="*/ 343 h 1311"/>
                                  <a:gd name="T204" fmla="+- 0 9674 8262"/>
                                  <a:gd name="T205" fmla="*/ T204 w 2375"/>
                                  <a:gd name="T206" fmla="+- 0 287 253"/>
                                  <a:gd name="T207" fmla="*/ 287 h 1311"/>
                                  <a:gd name="T208" fmla="+- 0 9826 8262"/>
                                  <a:gd name="T209" fmla="*/ T208 w 2375"/>
                                  <a:gd name="T210" fmla="+- 0 257 253"/>
                                  <a:gd name="T211" fmla="*/ 257 h 1311"/>
                                  <a:gd name="T212" fmla="+- 0 9985 8262"/>
                                  <a:gd name="T213" fmla="*/ T212 w 2375"/>
                                  <a:gd name="T214" fmla="+- 0 257 253"/>
                                  <a:gd name="T215" fmla="*/ 257 h 1311"/>
                                  <a:gd name="T216" fmla="+- 0 10137 8262"/>
                                  <a:gd name="T217" fmla="*/ T216 w 2375"/>
                                  <a:gd name="T218" fmla="+- 0 287 253"/>
                                  <a:gd name="T219" fmla="*/ 287 h 1311"/>
                                  <a:gd name="T220" fmla="+- 0 10275 8262"/>
                                  <a:gd name="T221" fmla="*/ T220 w 2375"/>
                                  <a:gd name="T222" fmla="+- 0 343 253"/>
                                  <a:gd name="T223" fmla="*/ 343 h 1311"/>
                                  <a:gd name="T224" fmla="+- 0 10396 8262"/>
                                  <a:gd name="T225" fmla="*/ T224 w 2375"/>
                                  <a:gd name="T226" fmla="+- 0 422 253"/>
                                  <a:gd name="T227" fmla="*/ 422 h 1311"/>
                                  <a:gd name="T228" fmla="+- 0 10496 8262"/>
                                  <a:gd name="T229" fmla="*/ T228 w 2375"/>
                                  <a:gd name="T230" fmla="+- 0 522 253"/>
                                  <a:gd name="T231" fmla="*/ 522 h 1311"/>
                                  <a:gd name="T232" fmla="+- 0 10572 8262"/>
                                  <a:gd name="T233" fmla="*/ T232 w 2375"/>
                                  <a:gd name="T234" fmla="+- 0 638 253"/>
                                  <a:gd name="T235" fmla="*/ 638 h 1311"/>
                                  <a:gd name="T236" fmla="+- 0 10620 8262"/>
                                  <a:gd name="T237" fmla="*/ T236 w 2375"/>
                                  <a:gd name="T238" fmla="+- 0 768 253"/>
                                  <a:gd name="T239" fmla="*/ 768 h 1311"/>
                                  <a:gd name="T240" fmla="+- 0 10637 8262"/>
                                  <a:gd name="T241" fmla="*/ T240 w 2375"/>
                                  <a:gd name="T242" fmla="+- 0 909 253"/>
                                  <a:gd name="T243" fmla="*/ 909 h 131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</a:cxnLst>
                                <a:rect l="0" t="0" r="r" b="b"/>
                                <a:pathLst>
                                  <a:path w="2375" h="1311">
                                    <a:moveTo>
                                      <a:pt x="1464" y="656"/>
                                    </a:moveTo>
                                    <a:lnTo>
                                      <a:pt x="1459" y="727"/>
                                    </a:lnTo>
                                    <a:lnTo>
                                      <a:pt x="1447" y="796"/>
                                    </a:lnTo>
                                    <a:lnTo>
                                      <a:pt x="1426" y="863"/>
                                    </a:lnTo>
                                    <a:lnTo>
                                      <a:pt x="1399" y="926"/>
                                    </a:lnTo>
                                    <a:lnTo>
                                      <a:pt x="1364" y="986"/>
                                    </a:lnTo>
                                    <a:lnTo>
                                      <a:pt x="1322" y="1043"/>
                                    </a:lnTo>
                                    <a:lnTo>
                                      <a:pt x="1275" y="1095"/>
                                    </a:lnTo>
                                    <a:lnTo>
                                      <a:pt x="1222" y="1142"/>
                                    </a:lnTo>
                                    <a:lnTo>
                                      <a:pt x="1164" y="1184"/>
                                    </a:lnTo>
                                    <a:lnTo>
                                      <a:pt x="1101" y="1221"/>
                                    </a:lnTo>
                                    <a:lnTo>
                                      <a:pt x="1034" y="1253"/>
                                    </a:lnTo>
                                    <a:lnTo>
                                      <a:pt x="963" y="1277"/>
                                    </a:lnTo>
                                    <a:lnTo>
                                      <a:pt x="889" y="1296"/>
                                    </a:lnTo>
                                    <a:lnTo>
                                      <a:pt x="812" y="1307"/>
                                    </a:lnTo>
                                    <a:lnTo>
                                      <a:pt x="732" y="1311"/>
                                    </a:lnTo>
                                    <a:lnTo>
                                      <a:pt x="652" y="1307"/>
                                    </a:lnTo>
                                    <a:lnTo>
                                      <a:pt x="575" y="1296"/>
                                    </a:lnTo>
                                    <a:lnTo>
                                      <a:pt x="501" y="1277"/>
                                    </a:lnTo>
                                    <a:lnTo>
                                      <a:pt x="430" y="1253"/>
                                    </a:lnTo>
                                    <a:lnTo>
                                      <a:pt x="363" y="1221"/>
                                    </a:lnTo>
                                    <a:lnTo>
                                      <a:pt x="300" y="1184"/>
                                    </a:lnTo>
                                    <a:lnTo>
                                      <a:pt x="242" y="1142"/>
                                    </a:lnTo>
                                    <a:lnTo>
                                      <a:pt x="189" y="1095"/>
                                    </a:lnTo>
                                    <a:lnTo>
                                      <a:pt x="141" y="1043"/>
                                    </a:lnTo>
                                    <a:lnTo>
                                      <a:pt x="100" y="986"/>
                                    </a:lnTo>
                                    <a:lnTo>
                                      <a:pt x="65" y="926"/>
                                    </a:lnTo>
                                    <a:lnTo>
                                      <a:pt x="38" y="863"/>
                                    </a:lnTo>
                                    <a:lnTo>
                                      <a:pt x="17" y="796"/>
                                    </a:lnTo>
                                    <a:lnTo>
                                      <a:pt x="5" y="727"/>
                                    </a:lnTo>
                                    <a:lnTo>
                                      <a:pt x="0" y="656"/>
                                    </a:lnTo>
                                    <a:lnTo>
                                      <a:pt x="5" y="584"/>
                                    </a:lnTo>
                                    <a:lnTo>
                                      <a:pt x="17" y="515"/>
                                    </a:lnTo>
                                    <a:lnTo>
                                      <a:pt x="38" y="449"/>
                                    </a:lnTo>
                                    <a:lnTo>
                                      <a:pt x="65" y="385"/>
                                    </a:lnTo>
                                    <a:lnTo>
                                      <a:pt x="100" y="325"/>
                                    </a:lnTo>
                                    <a:lnTo>
                                      <a:pt x="141" y="269"/>
                                    </a:lnTo>
                                    <a:lnTo>
                                      <a:pt x="189" y="217"/>
                                    </a:lnTo>
                                    <a:lnTo>
                                      <a:pt x="242" y="169"/>
                                    </a:lnTo>
                                    <a:lnTo>
                                      <a:pt x="300" y="127"/>
                                    </a:lnTo>
                                    <a:lnTo>
                                      <a:pt x="363" y="90"/>
                                    </a:lnTo>
                                    <a:lnTo>
                                      <a:pt x="430" y="59"/>
                                    </a:lnTo>
                                    <a:lnTo>
                                      <a:pt x="501" y="34"/>
                                    </a:lnTo>
                                    <a:lnTo>
                                      <a:pt x="575" y="15"/>
                                    </a:lnTo>
                                    <a:lnTo>
                                      <a:pt x="652" y="4"/>
                                    </a:lnTo>
                                    <a:lnTo>
                                      <a:pt x="732" y="0"/>
                                    </a:lnTo>
                                    <a:lnTo>
                                      <a:pt x="812" y="4"/>
                                    </a:lnTo>
                                    <a:lnTo>
                                      <a:pt x="889" y="15"/>
                                    </a:lnTo>
                                    <a:lnTo>
                                      <a:pt x="963" y="34"/>
                                    </a:lnTo>
                                    <a:lnTo>
                                      <a:pt x="1034" y="59"/>
                                    </a:lnTo>
                                    <a:lnTo>
                                      <a:pt x="1101" y="90"/>
                                    </a:lnTo>
                                    <a:lnTo>
                                      <a:pt x="1164" y="127"/>
                                    </a:lnTo>
                                    <a:lnTo>
                                      <a:pt x="1222" y="169"/>
                                    </a:lnTo>
                                    <a:lnTo>
                                      <a:pt x="1275" y="217"/>
                                    </a:lnTo>
                                    <a:lnTo>
                                      <a:pt x="1322" y="269"/>
                                    </a:lnTo>
                                    <a:lnTo>
                                      <a:pt x="1364" y="325"/>
                                    </a:lnTo>
                                    <a:lnTo>
                                      <a:pt x="1399" y="385"/>
                                    </a:lnTo>
                                    <a:lnTo>
                                      <a:pt x="1426" y="449"/>
                                    </a:lnTo>
                                    <a:lnTo>
                                      <a:pt x="1447" y="515"/>
                                    </a:lnTo>
                                    <a:lnTo>
                                      <a:pt x="1459" y="584"/>
                                    </a:lnTo>
                                    <a:lnTo>
                                      <a:pt x="1464" y="656"/>
                                    </a:lnTo>
                                    <a:close/>
                                    <a:moveTo>
                                      <a:pt x="2375" y="656"/>
                                    </a:moveTo>
                                    <a:lnTo>
                                      <a:pt x="2371" y="727"/>
                                    </a:lnTo>
                                    <a:lnTo>
                                      <a:pt x="2358" y="796"/>
                                    </a:lnTo>
                                    <a:lnTo>
                                      <a:pt x="2338" y="863"/>
                                    </a:lnTo>
                                    <a:lnTo>
                                      <a:pt x="2310" y="926"/>
                                    </a:lnTo>
                                    <a:lnTo>
                                      <a:pt x="2275" y="986"/>
                                    </a:lnTo>
                                    <a:lnTo>
                                      <a:pt x="2234" y="1043"/>
                                    </a:lnTo>
                                    <a:lnTo>
                                      <a:pt x="2187" y="1095"/>
                                    </a:lnTo>
                                    <a:lnTo>
                                      <a:pt x="2134" y="1142"/>
                                    </a:lnTo>
                                    <a:lnTo>
                                      <a:pt x="2076" y="1184"/>
                                    </a:lnTo>
                                    <a:lnTo>
                                      <a:pt x="2013" y="1221"/>
                                    </a:lnTo>
                                    <a:lnTo>
                                      <a:pt x="1946" y="1253"/>
                                    </a:lnTo>
                                    <a:lnTo>
                                      <a:pt x="1875" y="1277"/>
                                    </a:lnTo>
                                    <a:lnTo>
                                      <a:pt x="1801" y="1296"/>
                                    </a:lnTo>
                                    <a:lnTo>
                                      <a:pt x="1723" y="1307"/>
                                    </a:lnTo>
                                    <a:lnTo>
                                      <a:pt x="1644" y="1311"/>
                                    </a:lnTo>
                                    <a:lnTo>
                                      <a:pt x="1564" y="1307"/>
                                    </a:lnTo>
                                    <a:lnTo>
                                      <a:pt x="1487" y="1296"/>
                                    </a:lnTo>
                                    <a:lnTo>
                                      <a:pt x="1412" y="1277"/>
                                    </a:lnTo>
                                    <a:lnTo>
                                      <a:pt x="1341" y="1253"/>
                                    </a:lnTo>
                                    <a:lnTo>
                                      <a:pt x="1274" y="1221"/>
                                    </a:lnTo>
                                    <a:lnTo>
                                      <a:pt x="1211" y="1184"/>
                                    </a:lnTo>
                                    <a:lnTo>
                                      <a:pt x="1153" y="1142"/>
                                    </a:lnTo>
                                    <a:lnTo>
                                      <a:pt x="1100" y="1095"/>
                                    </a:lnTo>
                                    <a:lnTo>
                                      <a:pt x="1053" y="1043"/>
                                    </a:lnTo>
                                    <a:lnTo>
                                      <a:pt x="1012" y="986"/>
                                    </a:lnTo>
                                    <a:lnTo>
                                      <a:pt x="977" y="926"/>
                                    </a:lnTo>
                                    <a:lnTo>
                                      <a:pt x="949" y="863"/>
                                    </a:lnTo>
                                    <a:lnTo>
                                      <a:pt x="929" y="796"/>
                                    </a:lnTo>
                                    <a:lnTo>
                                      <a:pt x="916" y="727"/>
                                    </a:lnTo>
                                    <a:lnTo>
                                      <a:pt x="912" y="656"/>
                                    </a:lnTo>
                                    <a:lnTo>
                                      <a:pt x="916" y="584"/>
                                    </a:lnTo>
                                    <a:lnTo>
                                      <a:pt x="929" y="515"/>
                                    </a:lnTo>
                                    <a:lnTo>
                                      <a:pt x="949" y="449"/>
                                    </a:lnTo>
                                    <a:lnTo>
                                      <a:pt x="977" y="385"/>
                                    </a:lnTo>
                                    <a:lnTo>
                                      <a:pt x="1012" y="325"/>
                                    </a:lnTo>
                                    <a:lnTo>
                                      <a:pt x="1053" y="269"/>
                                    </a:lnTo>
                                    <a:lnTo>
                                      <a:pt x="1100" y="217"/>
                                    </a:lnTo>
                                    <a:lnTo>
                                      <a:pt x="1153" y="169"/>
                                    </a:lnTo>
                                    <a:lnTo>
                                      <a:pt x="1211" y="127"/>
                                    </a:lnTo>
                                    <a:lnTo>
                                      <a:pt x="1274" y="90"/>
                                    </a:lnTo>
                                    <a:lnTo>
                                      <a:pt x="1341" y="59"/>
                                    </a:lnTo>
                                    <a:lnTo>
                                      <a:pt x="1412" y="34"/>
                                    </a:lnTo>
                                    <a:lnTo>
                                      <a:pt x="1487" y="15"/>
                                    </a:lnTo>
                                    <a:lnTo>
                                      <a:pt x="1564" y="4"/>
                                    </a:lnTo>
                                    <a:lnTo>
                                      <a:pt x="1644" y="0"/>
                                    </a:lnTo>
                                    <a:lnTo>
                                      <a:pt x="1723" y="4"/>
                                    </a:lnTo>
                                    <a:lnTo>
                                      <a:pt x="1801" y="15"/>
                                    </a:lnTo>
                                    <a:lnTo>
                                      <a:pt x="1875" y="34"/>
                                    </a:lnTo>
                                    <a:lnTo>
                                      <a:pt x="1946" y="59"/>
                                    </a:lnTo>
                                    <a:lnTo>
                                      <a:pt x="2013" y="90"/>
                                    </a:lnTo>
                                    <a:lnTo>
                                      <a:pt x="2076" y="127"/>
                                    </a:lnTo>
                                    <a:lnTo>
                                      <a:pt x="2134" y="169"/>
                                    </a:lnTo>
                                    <a:lnTo>
                                      <a:pt x="2187" y="217"/>
                                    </a:lnTo>
                                    <a:lnTo>
                                      <a:pt x="2234" y="269"/>
                                    </a:lnTo>
                                    <a:lnTo>
                                      <a:pt x="2275" y="325"/>
                                    </a:lnTo>
                                    <a:lnTo>
                                      <a:pt x="2310" y="385"/>
                                    </a:lnTo>
                                    <a:lnTo>
                                      <a:pt x="2338" y="449"/>
                                    </a:lnTo>
                                    <a:lnTo>
                                      <a:pt x="2358" y="515"/>
                                    </a:lnTo>
                                    <a:lnTo>
                                      <a:pt x="2371" y="584"/>
                                    </a:lnTo>
                                    <a:lnTo>
                                      <a:pt x="2375" y="656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271">
                                <a:solidFill>
                                  <a:srgbClr val="231F2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33F83B" id="Freeform 100" o:spid="_x0000_s1026" style="position:absolute;margin-left:421.8pt;margin-top:19.7pt;width:118.75pt;height:65.55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375,13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" path="m1464,656r-5,71l1447,796r-21,67l1399,926r-35,60l1322,1043r-47,52l1222,1142r-58,42l1101,1221r-67,32l963,1277r-74,19l812,1307r-80,4l652,1307r-77,-11l501,1277r-71,-24l363,1221r-63,-37l242,1142r-53,-47l141,1043,100,986,65,926,38,863,17,796,5,727,,656,5,584,17,515,38,449,65,385r35,-60l141,269r48,-52l242,169r58,-42l363,90,430,59,501,34,575,15,652,4,732,r80,4l889,15r74,19l1034,59r67,31l1164,127r58,42l1275,217r47,52l1364,325r35,60l1426,449r21,66l1459,584r5,72xm2375,656r-4,71l2358,796r-20,67l2310,926r-35,60l2234,1043r-47,52l2134,1142r-58,42l2013,1221r-67,32l1875,1277r-74,19l1723,1307r-79,4l1564,1307r-77,-11l1412,1277r-71,-24l1274,1221r-63,-37l1153,1142r-53,-47l1053,1043r-41,-57l977,926,949,863,929,796,916,727r-4,-71l916,584r13,-69l949,449r28,-64l1012,325r41,-56l1100,217r53,-48l1211,127r63,-37l1341,59r71,-25l1487,15,1564,4,1644,r79,4l1801,15r74,19l1946,59r67,31l2076,127r58,42l2187,217r47,52l2275,325r35,60l2338,449r20,66l2371,584r4,72xe" filled="f" strokecolor="#231f20" strokeweight=".73pt">
                      <v:path arrowok="t" o:connecttype="custom" o:connectlocs="926465,622300;905510,708660;866140,786765;809625,855980;739140,912495;656590,956310;564515,983615;464820,993140;365125,983615;273050,956310;190500,912495;120015,855980;63500,786765;24130,708660;3175,622300;3175,531495;24130,445770;63500,367030;120015,298450;190500,241300;273050,198120;365125,170180;464820,160655;564515,170180;656590,198120;739140,241300;809625,298450;866140,367030;905510,445770;926465,531495;1508125,577215;1497330,666115;1466850,748665;1418590,822960;1355090,885825;1278255,935990;1190625,971550;1094105,990600;993140,990600;896620,971550;808990,935990;732155,885825;668655,822960;620395,748665;589915,666115;579120,577215;589915,487680;620395,405130;668655,331470;732155,267970;808990,217805;896620,182245;993140,163195;1094105,163195;1190625,182245;1278255,217805;1355090,267970;1418590,331470;1466850,405130;1497330,487680;1508125,577215" o:connectangles="0,0,0,0,0,0,0,0,0,0,0,0,0,0,0,0,0,0,0,0,0,0,0,0,0,0,0,0,0,0,0,0,0,0,0,0,0,0,0,0,0,0,0,0,0,0,0,0,0,0,0,0,0,0,0,0,0,0,0,0,0"/>
                      <w10:wrap anchorx="page"/>
                    </v:shape>
                  </w:pict>
                </mc:Fallback>
              </mc:AlternateConten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Në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8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këtë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9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pjesë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8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të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9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orës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8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mësimore,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9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nxënësit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8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ndahen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9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në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8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grupe.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1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Nxënësit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9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në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10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grupe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10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kanë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9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për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10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detyrë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10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që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9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të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10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gjejnë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10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dallimet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9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dhe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10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të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-47"/>
                <w:w w:val="90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përbashkëtat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-5"/>
                <w:w w:val="95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e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-4"/>
                <w:w w:val="95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notës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-4"/>
                <w:w w:val="95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katërshe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-4"/>
                <w:w w:val="95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dhe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-4"/>
                <w:w w:val="95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notës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spacing w:val="-4"/>
                <w:w w:val="95"/>
                <w:lang w:val="it-IT"/>
              </w:rPr>
              <w:t xml:space="preserve"> </w:t>
            </w:r>
            <w:r w:rsidR="00B439EC" w:rsidRPr="00B439EC">
              <w:rPr>
                <w:rFonts w:ascii="Palatino Linotype" w:eastAsia="Palatino Linotype" w:hAnsi="Palatino Linotype" w:cs="Palatino Linotype"/>
                <w:color w:val="231F20"/>
                <w:w w:val="95"/>
                <w:lang w:val="it-IT"/>
              </w:rPr>
              <w:t>tetëshe.</w:t>
            </w:r>
          </w:p>
          <w:p w14:paraId="652755CB" w14:textId="77777777" w:rsidR="00B439EC" w:rsidRPr="00B439EC" w:rsidRDefault="00B439EC" w:rsidP="00B439EC">
            <w:pPr>
              <w:widowControl w:val="0"/>
              <w:autoSpaceDE w:val="0"/>
              <w:autoSpaceDN w:val="0"/>
              <w:spacing w:after="0" w:line="271" w:lineRule="exact"/>
              <w:rPr>
                <w:rFonts w:ascii="Palatino Linotype" w:eastAsia="Palatino Linotype" w:hAnsi="Palatino Linotype" w:cs="Palatino Linotype"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Puna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1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tyre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1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monitorohet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dhe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1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ndihmohet.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Prezantohet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1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puna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1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nxënësve.</w:t>
            </w:r>
          </w:p>
          <w:p w14:paraId="31132E27" w14:textId="77777777" w:rsidR="00B439EC" w:rsidRDefault="00B439EC" w:rsidP="00B439EC">
            <w:pPr>
              <w:widowControl w:val="0"/>
              <w:autoSpaceDE w:val="0"/>
              <w:autoSpaceDN w:val="0"/>
              <w:spacing w:before="2" w:after="0" w:line="240" w:lineRule="auto"/>
              <w:rPr>
                <w:rFonts w:ascii="Palatino Linotype" w:eastAsia="Palatino Linotype" w:hAnsi="Palatino Linotype" w:cs="Palatino Linotype"/>
                <w:sz w:val="19"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noProof/>
              </w:rPr>
              <mc:AlternateContent>
                <mc:Choice Requires="wps">
                  <w:drawing>
                    <wp:anchor distT="0" distB="0" distL="0" distR="0" simplePos="0" relativeHeight="251684864" behindDoc="1" locked="0" layoutInCell="1" allowOverlap="1" wp14:anchorId="2346746F" wp14:editId="60ED8783">
                      <wp:simplePos x="0" y="0"/>
                      <wp:positionH relativeFrom="page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1414780" cy="245745"/>
                      <wp:effectExtent l="0" t="0" r="0" b="0"/>
                      <wp:wrapTopAndBottom/>
                      <wp:docPr id="99" name="Text Box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14780" cy="245745"/>
                              </a:xfrm>
                              <a:prstGeom prst="rect">
                                <a:avLst/>
                              </a:prstGeom>
                              <a:noFill/>
                              <a:ln w="12700">
                                <a:solidFill>
                                  <a:srgbClr val="3D6D7C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14:paraId="52DEFF8E" w14:textId="77777777" w:rsidR="00C96725" w:rsidRDefault="00C96725" w:rsidP="00B439EC">
                                  <w:pPr>
                                    <w:spacing w:before="8"/>
                                    <w:ind w:left="51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color w:val="231F20"/>
                                      <w:w w:val="90"/>
                                      <w:sz w:val="24"/>
                                    </w:rPr>
                                    <w:t>Vlerësimi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5"/>
                                      <w:w w:val="9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90"/>
                                      <w:sz w:val="24"/>
                                    </w:rPr>
                                    <w:t>i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spacing w:val="-4"/>
                                      <w:w w:val="9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231F20"/>
                                      <w:w w:val="90"/>
                                      <w:sz w:val="24"/>
                                    </w:rPr>
                                    <w:t>nxënësve: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C6E166" id="Text Box 99" o:spid="_x0000_s1038" type="#_x0000_t202" style="position:absolute;margin-left:0;margin-top:0;width:111.4pt;height:19.35pt;z-index:-251631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" filled="f" strokecolor="#3d6d7c" strokeweight="1pt">
                      <v:textbox inset="0,0,0,0">
                        <w:txbxContent>
                          <w:p w:rsidR="00C96725" w:rsidRDefault="00C96725" w:rsidP="00B439EC">
                            <w:pPr>
                              <w:spacing w:before="8"/>
                              <w:ind w:left="51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w w:val="90"/>
                                <w:sz w:val="24"/>
                              </w:rPr>
                              <w:t>Vlerësimi</w:t>
                            </w:r>
                            <w:r>
                              <w:rPr>
                                <w:b/>
                                <w:color w:val="231F20"/>
                                <w:spacing w:val="-5"/>
                                <w:w w:val="9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90"/>
                                <w:sz w:val="24"/>
                              </w:rPr>
                              <w:t>i</w:t>
                            </w:r>
                            <w:r>
                              <w:rPr>
                                <w:b/>
                                <w:color w:val="231F20"/>
                                <w:spacing w:val="-4"/>
                                <w:w w:val="9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231F20"/>
                                <w:w w:val="90"/>
                                <w:sz w:val="24"/>
                              </w:rPr>
                              <w:t>nxënësve: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</w:p>
          <w:p w14:paraId="47DE6D1A" w14:textId="77777777" w:rsidR="00B439EC" w:rsidRPr="00B439EC" w:rsidRDefault="00B439EC" w:rsidP="00B439EC">
            <w:pPr>
              <w:widowControl w:val="0"/>
              <w:autoSpaceDE w:val="0"/>
              <w:autoSpaceDN w:val="0"/>
              <w:spacing w:before="2" w:after="0" w:line="240" w:lineRule="auto"/>
              <w:rPr>
                <w:rFonts w:ascii="Palatino Linotype" w:eastAsia="Palatino Linotype" w:hAnsi="Palatino Linotype" w:cs="Palatino Linotype"/>
                <w:sz w:val="19"/>
                <w:lang w:val="it-IT"/>
              </w:rPr>
            </w:pPr>
          </w:p>
          <w:p w14:paraId="3B0C5D9B" w14:textId="77777777" w:rsidR="00B439EC" w:rsidRPr="00B439EC" w:rsidRDefault="00B439EC" w:rsidP="00B439EC">
            <w:pPr>
              <w:widowControl w:val="0"/>
              <w:autoSpaceDE w:val="0"/>
              <w:autoSpaceDN w:val="0"/>
              <w:spacing w:before="91" w:after="0" w:line="240" w:lineRule="auto"/>
              <w:rPr>
                <w:rFonts w:ascii="Palatino Linotype" w:eastAsia="Palatino Linotype" w:hAnsi="Palatino Linotype" w:cs="Palatino Linotype"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Vlerësohen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për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saktësinë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1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përgjigjeve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1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dhe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caktimin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1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notës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katërshe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1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dhe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notës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2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tetëshe.</w:t>
            </w:r>
          </w:p>
          <w:p w14:paraId="646FD102" w14:textId="77777777" w:rsidR="00B439EC" w:rsidRPr="00B439EC" w:rsidRDefault="00B439EC" w:rsidP="00B439EC">
            <w:pPr>
              <w:widowControl w:val="0"/>
              <w:autoSpaceDE w:val="0"/>
              <w:autoSpaceDN w:val="0"/>
              <w:spacing w:before="210" w:after="0" w:line="240" w:lineRule="auto"/>
              <w:outlineLvl w:val="5"/>
              <w:rPr>
                <w:rFonts w:ascii="Palatino Linotype" w:eastAsia="Palatino Linotype" w:hAnsi="Palatino Linotype" w:cs="Palatino Linotype"/>
                <w:b/>
                <w:bCs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b/>
                <w:bCs/>
                <w:color w:val="231F20"/>
                <w:lang w:val="it-IT"/>
              </w:rPr>
              <w:t>Detyrë:</w:t>
            </w:r>
          </w:p>
          <w:p w14:paraId="30B2216E" w14:textId="77777777" w:rsidR="00B439EC" w:rsidRPr="00B439EC" w:rsidRDefault="00B439EC" w:rsidP="00B439EC">
            <w:pPr>
              <w:widowControl w:val="0"/>
              <w:autoSpaceDE w:val="0"/>
              <w:autoSpaceDN w:val="0"/>
              <w:spacing w:before="23" w:after="0" w:line="240" w:lineRule="auto"/>
              <w:rPr>
                <w:rFonts w:ascii="Palatino Linotype" w:eastAsia="Palatino Linotype" w:hAnsi="Palatino Linotype" w:cs="Palatino Linotype"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noProof/>
              </w:rPr>
              <mc:AlternateContent>
                <mc:Choice Requires="wps">
                  <w:drawing>
                    <wp:anchor distT="0" distB="0" distL="0" distR="0" simplePos="0" relativeHeight="251685888" behindDoc="1" locked="0" layoutInCell="1" allowOverlap="1" wp14:anchorId="1374877B" wp14:editId="787E39D2">
                      <wp:simplePos x="0" y="0"/>
                      <wp:positionH relativeFrom="page">
                        <wp:posOffset>1166495</wp:posOffset>
                      </wp:positionH>
                      <wp:positionV relativeFrom="paragraph">
                        <wp:posOffset>233680</wp:posOffset>
                      </wp:positionV>
                      <wp:extent cx="5760085" cy="1270"/>
                      <wp:effectExtent l="0" t="0" r="0" b="0"/>
                      <wp:wrapTopAndBottom/>
                      <wp:docPr id="98" name="Freeform 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5760085" cy="1270"/>
                              </a:xfrm>
                              <a:custGeom>
                                <a:avLst/>
                                <a:gdLst>
                                  <a:gd name="T0" fmla="+- 0 1837 1837"/>
                                  <a:gd name="T1" fmla="*/ T0 w 9071"/>
                                  <a:gd name="T2" fmla="+- 0 10908 1837"/>
                                  <a:gd name="T3" fmla="*/ T2 w 9071"/>
                                </a:gdLst>
                                <a:ahLst/>
                                <a:cxnLst>
                                  <a:cxn ang="0">
                                    <a:pos x="T1" y="0"/>
                                  </a:cxn>
                                  <a:cxn ang="0">
                                    <a:pos x="T3" y="0"/>
                                  </a:cxn>
                                </a:cxnLst>
                                <a:rect l="0" t="0" r="r" b="b"/>
                                <a:pathLst>
                                  <a:path w="9071">
                                    <a:moveTo>
                                      <a:pt x="0" y="0"/>
                                    </a:moveTo>
                                    <a:lnTo>
                                      <a:pt x="9071" y="0"/>
                                    </a:lnTo>
                                  </a:path>
                                </a:pathLst>
                              </a:custGeom>
                              <a:noFill/>
                              <a:ln w="12700">
                                <a:solidFill>
                                  <a:srgbClr val="231F2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9BF575" id="Freeform 98" o:spid="_x0000_s1026" style="position:absolute;margin-left:91.85pt;margin-top:18.4pt;width:453.55pt;height:.1pt;z-index:-251630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07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" path="m,l9071,e" filled="f" strokecolor="#231f20" strokeweight="1pt">
                      <v:path arrowok="t" o:connecttype="custom" o:connectlocs="0,0;5760085,0" o:connectangles="0,0"/>
                      <w10:wrap type="topAndBottom" anchorx="page"/>
                    </v:shape>
                  </w:pict>
                </mc:Fallback>
              </mc:AlternateContent>
            </w:r>
            <w:r w:rsidRPr="00B439EC">
              <w:rPr>
                <w:rFonts w:ascii="Palatino Linotype" w:eastAsia="Palatino Linotype" w:hAnsi="Palatino Linotype" w:cs="Palatino Linotype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1D7D19B6" wp14:editId="63502EA9">
                      <wp:simplePos x="0" y="0"/>
                      <wp:positionH relativeFrom="page">
                        <wp:posOffset>7312660</wp:posOffset>
                      </wp:positionH>
                      <wp:positionV relativeFrom="paragraph">
                        <wp:posOffset>685800</wp:posOffset>
                      </wp:positionV>
                      <wp:extent cx="167640" cy="864870"/>
                      <wp:effectExtent l="0" t="0" r="0" b="0"/>
                      <wp:wrapNone/>
                      <wp:docPr id="93" name="Text Box 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7640" cy="8648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B386179" w14:textId="77777777" w:rsidR="00C96725" w:rsidRDefault="00C96725" w:rsidP="00B439EC">
                                  <w:pPr>
                                    <w:spacing w:before="17"/>
                                    <w:ind w:left="20"/>
                                    <w:rPr>
                                      <w:rFonts w:ascii="Century Gothic" w:hAnsi="Century Gothic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0"/>
                                      <w:sz w:val="18"/>
                                    </w:rPr>
                                    <w:t>Për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7"/>
                                      <w:w w:val="9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0"/>
                                      <w:sz w:val="18"/>
                                    </w:rPr>
                                    <w:t>mësuesin/en</w:t>
                                  </w:r>
                                </w:p>
                              </w:txbxContent>
                            </wps:txbx>
                            <wps:bodyPr rot="0" vert="vert270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48AA33" id="Text Box 93" o:spid="_x0000_s1039" type="#_x0000_t202" style="position:absolute;margin-left:575.8pt;margin-top:54pt;width:13.2pt;height:68.1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" filled="f" stroked="f">
                      <v:textbox style="layout-flow:vertical;mso-layout-flow-alt:bottom-to-top" inset="0,0,0,0">
                        <w:txbxContent>
                          <w:p w:rsidR="00C96725" w:rsidRDefault="00C96725" w:rsidP="00B439EC">
                            <w:pPr>
                              <w:spacing w:before="17"/>
                              <w:ind w:left="20"/>
                              <w:rPr>
                                <w:rFonts w:ascii="Century Gothic" w:hAnsi="Century Gothic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0"/>
                                <w:sz w:val="18"/>
                              </w:rPr>
                              <w:t>Për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7"/>
                                <w:w w:val="9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0"/>
                                <w:sz w:val="18"/>
                              </w:rPr>
                              <w:t>mësuesin/en</w:t>
                            </w:r>
                          </w:p>
                        </w:txbxContent>
                      </v:textbox>
                      <w10:wrap anchorx="page"/>
                    </v:shape>
                  </w:pict>
                </mc:Fallback>
              </mc:AlternateConten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3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pentagram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3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të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3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paraqesin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3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këngën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3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me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3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notat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spacing w:val="-3"/>
                <w:w w:val="90"/>
                <w:lang w:val="it-IT"/>
              </w:rPr>
              <w:t xml:space="preserve"> </w:t>
            </w:r>
            <w:r w:rsidRPr="00B439EC">
              <w:rPr>
                <w:rFonts w:ascii="Palatino Linotype" w:eastAsia="Palatino Linotype" w:hAnsi="Palatino Linotype" w:cs="Palatino Linotype"/>
                <w:color w:val="231F20"/>
                <w:w w:val="90"/>
                <w:lang w:val="it-IT"/>
              </w:rPr>
              <w:t>muzikore.</w:t>
            </w:r>
          </w:p>
          <w:p w14:paraId="3CB93B6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9297C7F" w14:textId="77777777" w:rsidR="001451F2" w:rsidRDefault="00B439EC" w:rsidP="00F60F90">
            <w:pPr>
              <w:pStyle w:val="NoSpacing"/>
              <w:rPr>
                <w:color w:val="080C0C"/>
                <w:lang w:val="it-IT"/>
              </w:rPr>
            </w:pPr>
            <w:r w:rsidRPr="00B439EC">
              <w:rPr>
                <w:rFonts w:ascii="Palatino Linotype" w:eastAsia="Palatino Linotype" w:hAnsi="Palatino Linotype" w:cs="Palatino Linotype"/>
                <w:noProof/>
              </w:rPr>
              <mc:AlternateContent>
                <mc:Choice Requires="wpg">
                  <w:drawing>
                    <wp:anchor distT="0" distB="0" distL="0" distR="0" simplePos="0" relativeHeight="251686912" behindDoc="1" locked="0" layoutInCell="1" allowOverlap="1" wp14:anchorId="161AF78B" wp14:editId="2397436C">
                      <wp:simplePos x="0" y="0"/>
                      <wp:positionH relativeFrom="page">
                        <wp:posOffset>165100</wp:posOffset>
                      </wp:positionH>
                      <wp:positionV relativeFrom="paragraph">
                        <wp:posOffset>167640</wp:posOffset>
                      </wp:positionV>
                      <wp:extent cx="6915150" cy="1495425"/>
                      <wp:effectExtent l="0" t="0" r="0" b="9525"/>
                      <wp:wrapTopAndBottom/>
                      <wp:docPr id="94" name="Group 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915150" cy="1495425"/>
                                <a:chOff x="1646" y="681"/>
                                <a:chExt cx="10181" cy="23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5" name="Picture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837" y="681"/>
                                  <a:ext cx="9086" cy="2083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96" name="AutoShape 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37" y="1801"/>
                                  <a:ext cx="8498" cy="277"/>
                                </a:xfrm>
                                <a:custGeom>
                                  <a:avLst/>
                                  <a:gdLst>
                                    <a:gd name="T0" fmla="+- 0 10530 2037"/>
                                    <a:gd name="T1" fmla="*/ T0 w 8498"/>
                                    <a:gd name="T2" fmla="+- 0 1814 1801"/>
                                    <a:gd name="T3" fmla="*/ 1814 h 277"/>
                                    <a:gd name="T4" fmla="+- 0 10530 2037"/>
                                    <a:gd name="T5" fmla="*/ T4 w 8498"/>
                                    <a:gd name="T6" fmla="+- 0 1801 1801"/>
                                    <a:gd name="T7" fmla="*/ 1801 h 277"/>
                                    <a:gd name="T8" fmla="+- 0 2037 2037"/>
                                    <a:gd name="T9" fmla="*/ T8 w 8498"/>
                                    <a:gd name="T10" fmla="+- 0 1812 1801"/>
                                    <a:gd name="T11" fmla="*/ 1812 h 277"/>
                                    <a:gd name="T12" fmla="+- 0 2037 2037"/>
                                    <a:gd name="T13" fmla="*/ T12 w 8498"/>
                                    <a:gd name="T14" fmla="+- 0 1825 1801"/>
                                    <a:gd name="T15" fmla="*/ 1825 h 277"/>
                                    <a:gd name="T16" fmla="+- 0 10530 2037"/>
                                    <a:gd name="T17" fmla="*/ T16 w 8498"/>
                                    <a:gd name="T18" fmla="+- 0 1814 1801"/>
                                    <a:gd name="T19" fmla="*/ 1814 h 277"/>
                                    <a:gd name="T20" fmla="+- 0 10535 2037"/>
                                    <a:gd name="T21" fmla="*/ T20 w 8498"/>
                                    <a:gd name="T22" fmla="+- 0 2067 1801"/>
                                    <a:gd name="T23" fmla="*/ 2067 h 277"/>
                                    <a:gd name="T24" fmla="+- 0 10535 2037"/>
                                    <a:gd name="T25" fmla="*/ T24 w 8498"/>
                                    <a:gd name="T26" fmla="+- 0 2054 1801"/>
                                    <a:gd name="T27" fmla="*/ 2054 h 277"/>
                                    <a:gd name="T28" fmla="+- 0 2043 2037"/>
                                    <a:gd name="T29" fmla="*/ T28 w 8498"/>
                                    <a:gd name="T30" fmla="+- 0 2065 1801"/>
                                    <a:gd name="T31" fmla="*/ 2065 h 277"/>
                                    <a:gd name="T32" fmla="+- 0 2043 2037"/>
                                    <a:gd name="T33" fmla="*/ T32 w 8498"/>
                                    <a:gd name="T34" fmla="+- 0 2078 1801"/>
                                    <a:gd name="T35" fmla="*/ 2078 h 277"/>
                                    <a:gd name="T36" fmla="+- 0 10535 2037"/>
                                    <a:gd name="T37" fmla="*/ T36 w 8498"/>
                                    <a:gd name="T38" fmla="+- 0 2067 1801"/>
                                    <a:gd name="T39" fmla="*/ 2067 h 277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</a:cxnLst>
                                  <a:rect l="0" t="0" r="r" b="b"/>
                                  <a:pathLst>
                                    <a:path w="8498" h="277">
                                      <a:moveTo>
                                        <a:pt x="8493" y="13"/>
                                      </a:moveTo>
                                      <a:lnTo>
                                        <a:pt x="8493" y="0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0" y="24"/>
                                      </a:lnTo>
                                      <a:lnTo>
                                        <a:pt x="8493" y="13"/>
                                      </a:lnTo>
                                      <a:close/>
                                      <a:moveTo>
                                        <a:pt x="8498" y="266"/>
                                      </a:moveTo>
                                      <a:lnTo>
                                        <a:pt x="8498" y="253"/>
                                      </a:lnTo>
                                      <a:lnTo>
                                        <a:pt x="6" y="264"/>
                                      </a:lnTo>
                                      <a:lnTo>
                                        <a:pt x="6" y="277"/>
                                      </a:lnTo>
                                      <a:lnTo>
                                        <a:pt x="8498" y="2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>
                                    <a:alpha val="59999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7" name="Text Box 7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646" y="771"/>
                                  <a:ext cx="10181" cy="22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3243012" w14:textId="77777777" w:rsidR="00C96725" w:rsidRDefault="00C96725" w:rsidP="00B439EC">
                                    <w:pPr>
                                      <w:rPr>
                                        <w:sz w:val="53"/>
                                      </w:rPr>
                                    </w:pPr>
                                  </w:p>
                                  <w:p w14:paraId="2E5504D9" w14:textId="77777777" w:rsidR="00C96725" w:rsidRDefault="00C96725" w:rsidP="00B439EC">
                                    <w:pPr>
                                      <w:ind w:left="205"/>
                                      <w:rPr>
                                        <w:rFonts w:ascii="Embassy BT" w:hAnsi="Embassy BT"/>
                                        <w:i/>
                                        <w:sz w:val="32"/>
                                      </w:rPr>
                                    </w:pP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z w:val="32"/>
                                      </w:rPr>
                                      <w:t xml:space="preserve">        Reflektim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pacing w:val="-1"/>
                                        <w:sz w:val="3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z w:val="32"/>
                                      </w:rPr>
                                      <w:t>për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pacing w:val="-1"/>
                                        <w:sz w:val="3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z w:val="32"/>
                                      </w:rPr>
                                      <w:t>rrjedhën e orës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pacing w:val="-1"/>
                                        <w:sz w:val="3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Embassy BT" w:hAnsi="Embassy BT"/>
                                        <w:i/>
                                        <w:color w:val="3455A6"/>
                                        <w:sz w:val="32"/>
                                      </w:rPr>
                                      <w:t>mësimore: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5A4542E" id="Group 94" o:spid="_x0000_s1040" style="position:absolute;margin-left:13pt;margin-top:13.2pt;width:544.5pt;height:117.75pt;z-index:-251629568;mso-wrap-distance-left:0;mso-wrap-distance-right:0;mso-position-horizontal-relative:page" coordorigin="1646,681" coordsize="10181,23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">
                      <v:shape id="Picture 68" o:spid="_x0000_s1041" type="#_x0000_t75" style="position:absolute;left:1837;top:681;width:9086;height:20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GCEMrDAAAA2wAAAA8AAABkcnMvZG93bnJldi54bWxEj1FrAjEQhN8F/0PYgm+as6DUq1GKUiiI&#10;oqf0eb2sl8PL5nqJev57UxB8HGbnm53pvLWVuFLjS8cKhoMEBHHudMmFgsP+u/8BwgdkjZVjUnAn&#10;D/NZtzPFVLsb7+iahUJECPsUFZgQ6lRKnxuy6AeuJo7eyTUWQ5RNIXWDtwi3lXxPkrG0WHJsMFjT&#10;wlB+zi42vrEa8pEW/LtZZ39muzyU25O+K9V7a78+QQRqw+v4mf7RCiYj+N8SASBn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YIQysMAAADbAAAADwAAAAAAAAAAAAAAAACf&#10;AgAAZHJzL2Rvd25yZXYueG1sUEsFBgAAAAAEAAQA9wAAAI8DAAAAAA==&#10;">
                        <v:imagedata r:id="rId43" o:title=""/>
                      </v:shape>
                      <v:shape id="AutoShape 69" o:spid="_x0000_s1042" style="position:absolute;left:2037;top:1801;width:8498;height:277;visibility:visible;mso-wrap-style:square;v-text-anchor:top" coordsize="8498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uRDMEA&#10;AADbAAAADwAAAGRycy9kb3ducmV2LnhtbESPQWsCMRSE70L/Q3iF3mpSD2K3RmkLhR519eDxsXlm&#10;t928hH2prv++EQSPw8x8wyzXY+jViQbpIlt4mRpQxE10HXsL+93X8wKUZGSHfWSycCGB9ephssTK&#10;xTNv6VRnrwqEpUILbc6p0lqalgLKNCbi4h3jEDAXOXjtBjwXeOj1zJi5DthxWWgx0WdLzW/9FyzU&#10;wkmSDxtjwuLotz9ymH2ItU+P4/sbqExjvodv7W9n4XUO1y/lB+jV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+rkQzBAAAA2wAAAA8AAAAAAAAAAAAAAAAAmAIAAGRycy9kb3du&#10;cmV2LnhtbFBLBQYAAAAABAAEAPUAAACGAwAAAAA=&#10;" path="m8493,13r,-13l,11,,24,8493,13xm8498,266r,-13l6,264r,13l8498,266xe" fillcolor="#231f20" stroked="f">
                        <v:fill opacity="39321f"/>
                        <v:path arrowok="t" o:connecttype="custom" o:connectlocs="8493,1814;8493,1801;0,1812;0,1825;8493,1814;8498,2067;8498,2054;6,2065;6,2078;8498,2067" o:connectangles="0,0,0,0,0,0,0,0,0,0"/>
                      </v:shape>
                      <v:shape id="Text Box 70" o:spid="_x0000_s1043" type="#_x0000_t202" style="position:absolute;left:1646;top:771;width:10181;height:22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M5mcQA&#10;AADbAAAADwAAAGRycy9kb3ducmV2LnhtbESPQWvCQBSE74L/YXmF3nTTHqxJXUWkBaEgxnjw+Jp9&#10;JovZt2l21fjvu4LgcZiZb5jZoreNuFDnjWMFb+MEBHHptOFKwb74Hk1B+ICssXFMCm7kYTEfDmaY&#10;aXflnC67UIkIYZ+hgjqENpPSlzVZ9GPXEkfv6DqLIcqukrrDa4TbRr4nyURaNBwXamxpVVN52p2t&#10;guWB8y/zt/nd5sfcFEWa8M/kpNTrS7/8BBGoD8/wo73WCtIPuH+JP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DOZnEAAAA2wAAAA8AAAAAAAAAAAAAAAAAmAIAAGRycy9k&#10;b3ducmV2LnhtbFBLBQYAAAAABAAEAPUAAACJAwAAAAA=&#10;" filled="f" stroked="f">
                        <v:textbox inset="0,0,0,0">
                          <w:txbxContent>
                            <w:p w:rsidR="00C96725" w:rsidRDefault="00C96725" w:rsidP="00B439EC">
                              <w:pPr>
                                <w:rPr>
                                  <w:sz w:val="53"/>
                                </w:rPr>
                              </w:pPr>
                            </w:p>
                            <w:p w:rsidR="00C96725" w:rsidRDefault="00C96725" w:rsidP="00B439EC">
                              <w:pPr>
                                <w:ind w:left="205"/>
                                <w:rPr>
                                  <w:rFonts w:ascii="Embassy BT" w:hAnsi="Embassy BT"/>
                                  <w:i/>
                                  <w:sz w:val="32"/>
                                </w:rPr>
                              </w:pP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z w:val="32"/>
                                </w:rPr>
                                <w:t xml:space="preserve">        Reflektim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pacing w:val="-1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z w:val="32"/>
                                </w:rPr>
                                <w:t>për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pacing w:val="-1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z w:val="32"/>
                                </w:rPr>
                                <w:t>rrjedhën e orës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pacing w:val="-1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Embassy BT" w:hAnsi="Embassy BT"/>
                                  <w:i/>
                                  <w:color w:val="3455A6"/>
                                  <w:sz w:val="32"/>
                                </w:rPr>
                                <w:t>mësimore:</w:t>
                              </w:r>
                            </w:p>
                          </w:txbxContent>
                        </v:textbox>
                      </v:shape>
                      <w10:wrap type="topAndBottom" anchorx="page"/>
                    </v:group>
                  </w:pict>
                </mc:Fallback>
              </mc:AlternateContent>
            </w:r>
          </w:p>
          <w:p w14:paraId="3799DAF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471425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80AE7F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5709DF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C697E1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6167B37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781BE6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773467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C625E0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4BD171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52AC4A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4C861C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65C51A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EB57A9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32DB80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BFA641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FDFE93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C02581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0FB43C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263EAB5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3F5E4437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3E7646" w14:paraId="25AE2909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1E6BB93D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2C6A4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10</w:t>
            </w:r>
          </w:p>
        </w:tc>
      </w:tr>
      <w:tr w:rsidR="001451F2" w:rsidRPr="00EA6328" w14:paraId="7CC68FA1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256909E0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49AC946A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110D4FB1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68810D9F" w14:textId="77777777" w:rsidR="001451F2" w:rsidRDefault="002C6A42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7D025B59" wp14:editId="5E7772B8">
                  <wp:extent cx="2713990" cy="552450"/>
                  <wp:effectExtent l="0" t="0" r="0" b="0"/>
                  <wp:docPr id="108" name="Pictur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9F46999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2C6A42">
              <w:rPr>
                <w:b/>
                <w:color w:val="080C0C"/>
                <w:lang w:val="it-IT"/>
              </w:rPr>
              <w:t>Tema:</w:t>
            </w:r>
            <w:r w:rsidRPr="00992635">
              <w:rPr>
                <w:color w:val="080C0C"/>
                <w:lang w:val="it-IT"/>
              </w:rPr>
              <w:t xml:space="preserve"> Lojërat muzikore</w:t>
            </w:r>
          </w:p>
          <w:p w14:paraId="7083EE71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2C6A42">
              <w:rPr>
                <w:b/>
                <w:color w:val="080C0C"/>
                <w:lang w:val="it-IT"/>
              </w:rPr>
              <w:t>Rezultatet e të nxënit të temës</w:t>
            </w:r>
            <w:r w:rsidRPr="00992635">
              <w:rPr>
                <w:color w:val="080C0C"/>
                <w:lang w:val="it-IT"/>
              </w:rPr>
              <w:t>:</w:t>
            </w:r>
          </w:p>
          <w:p w14:paraId="105F596B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Luan lojëra të thjeshta muzikore, të shoqëruara me këngë, të cilat kanë gjuhën shprehëse të përshtatshme me fjalorin e moshës së tyre, të përcjella me lëvizje trupore e me vegla muzikore femijërore dhe që trajtojnë tema të ndryshme, por edhe elemente didaktike të gjuhës artistike muzikore (ritmi, melodia, vetitë e tingullit muzikor etj.).</w:t>
            </w:r>
          </w:p>
          <w:p w14:paraId="34F614CB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Kontributi në rezultatet për kompetencat kryesore të shkallës: II.5; III.4; V.8; VI.2,3.</w:t>
            </w:r>
          </w:p>
          <w:p w14:paraId="5F888F0E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Kontributi në rezultatet e fushës së kurrikulës: 1.5,7.</w:t>
            </w:r>
          </w:p>
          <w:p w14:paraId="14E4E7BA" w14:textId="77777777" w:rsidR="00992635" w:rsidRPr="00992635" w:rsidRDefault="002C6A42" w:rsidP="00992635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778F3C2" wp14:editId="662C1711">
                  <wp:extent cx="2713990" cy="552450"/>
                  <wp:effectExtent l="0" t="0" r="0" b="0"/>
                  <wp:docPr id="109" name="Picture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C9A83AB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2C6A42">
              <w:rPr>
                <w:b/>
                <w:color w:val="080C0C"/>
                <w:lang w:val="it-IT"/>
              </w:rPr>
              <w:t>Njësia mësimore:</w:t>
            </w:r>
            <w:r w:rsidRPr="00992635">
              <w:rPr>
                <w:color w:val="080C0C"/>
                <w:lang w:val="it-IT"/>
              </w:rPr>
              <w:t xml:space="preserve"> “Zemra bën tik­tak”</w:t>
            </w:r>
          </w:p>
          <w:p w14:paraId="3EB9FA55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Rezultatet e të nxënit të orës mësimore:</w:t>
            </w:r>
          </w:p>
          <w:p w14:paraId="7FC56618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•</w:t>
            </w:r>
            <w:r w:rsidRPr="00992635">
              <w:rPr>
                <w:color w:val="080C0C"/>
                <w:lang w:val="it-IT"/>
              </w:rPr>
              <w:tab/>
              <w:t>Luan lojëra të thjeshta duke e shoqëruar me këngën e dëgjuar.</w:t>
            </w:r>
          </w:p>
          <w:p w14:paraId="52EA910B" w14:textId="77777777" w:rsidR="00992635" w:rsidRPr="00EA6328" w:rsidRDefault="00992635" w:rsidP="00992635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</w:r>
            <w:proofErr w:type="spellStart"/>
            <w:r w:rsidRPr="00EA6328">
              <w:rPr>
                <w:color w:val="080C0C"/>
              </w:rPr>
              <w:t>Përcjell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ritmin</w:t>
            </w:r>
            <w:proofErr w:type="spellEnd"/>
            <w:r w:rsidRPr="00EA6328">
              <w:rPr>
                <w:color w:val="080C0C"/>
              </w:rPr>
              <w:t xml:space="preserve"> duke </w:t>
            </w:r>
            <w:proofErr w:type="spellStart"/>
            <w:r w:rsidRPr="00EA6328">
              <w:rPr>
                <w:color w:val="080C0C"/>
              </w:rPr>
              <w:t>kënduar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shoku</w:t>
            </w:r>
            <w:proofErr w:type="spellEnd"/>
            <w:r w:rsidRPr="00EA6328">
              <w:rPr>
                <w:color w:val="080C0C"/>
              </w:rPr>
              <w:t>/</w:t>
            </w:r>
            <w:proofErr w:type="spellStart"/>
            <w:r w:rsidRPr="00EA6328">
              <w:rPr>
                <w:color w:val="080C0C"/>
              </w:rPr>
              <w:t>shoqja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0BCB233F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•</w:t>
            </w:r>
            <w:r w:rsidRPr="00992635">
              <w:rPr>
                <w:color w:val="080C0C"/>
                <w:lang w:val="it-IT"/>
              </w:rPr>
              <w:tab/>
              <w:t>Emërton saktë notat që gjenden në pentagramin e tekstit.</w:t>
            </w:r>
          </w:p>
          <w:p w14:paraId="0B13EFF9" w14:textId="77777777" w:rsidR="00992635" w:rsidRPr="00EA6328" w:rsidRDefault="00992635" w:rsidP="00992635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Kriteret e </w:t>
            </w:r>
            <w:proofErr w:type="spellStart"/>
            <w:r w:rsidRPr="00EA6328">
              <w:rPr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16E9CCE5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Burimet, mjetet e konkretizimit dhe materialet mësimore: projektori, laptopi, CD­ja.</w:t>
            </w:r>
          </w:p>
          <w:p w14:paraId="226631D4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4592542D" w14:textId="77777777" w:rsidR="00992635" w:rsidRPr="00992635" w:rsidRDefault="002C6A42" w:rsidP="00992635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447DCCDB" wp14:editId="2928B3B1">
                  <wp:extent cx="4533265" cy="371475"/>
                  <wp:effectExtent l="0" t="0" r="635" b="9525"/>
                  <wp:docPr id="110" name="Pictur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26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9B42B1A" w14:textId="77777777" w:rsidR="00992635" w:rsidRPr="002C6A42" w:rsidRDefault="002C6A42" w:rsidP="00992635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</w:t>
            </w:r>
            <w:r>
              <w:rPr>
                <w:noProof/>
                <w:color w:val="080C0C"/>
              </w:rPr>
              <w:drawing>
                <wp:inline distT="0" distB="0" distL="0" distR="0" wp14:anchorId="198267BE" wp14:editId="3AD2A0B7">
                  <wp:extent cx="359410" cy="353695"/>
                  <wp:effectExtent l="0" t="0" r="2540" b="8255"/>
                  <wp:docPr id="111" name="Pictur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80C0C"/>
                <w:lang w:val="it-IT"/>
              </w:rPr>
              <w:t xml:space="preserve"> </w:t>
            </w:r>
            <w:r w:rsidR="00992635" w:rsidRPr="002C6A42">
              <w:rPr>
                <w:b/>
                <w:color w:val="080C0C"/>
                <w:lang w:val="it-IT"/>
              </w:rPr>
              <w:t>Parashikimi:</w:t>
            </w:r>
          </w:p>
          <w:p w14:paraId="2FE63560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Përgatitja për të nxënët</w:t>
            </w:r>
          </w:p>
          <w:p w14:paraId="2D9A6ECE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Diskutim i njohurive paraprake</w:t>
            </w:r>
          </w:p>
          <w:p w14:paraId="1899A0E4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Në këtë pjesë të orës mësimore nxënësit ndahen në grupe.</w:t>
            </w:r>
          </w:p>
          <w:p w14:paraId="58BE0C50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Mësuesi/ja në secilin grup shpërndan ushtrimin e përgatitur nga vetë ai/ajo.</w:t>
            </w:r>
          </w:p>
          <w:p w14:paraId="0DEB4FD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76227A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B98B90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CFFA062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Detyrë e nxënësve është që të gjejnë se në cilën vizë është vendosur tingulli i parë TIK dhe në cilën vizë tingulli i dytë TAK.</w:t>
            </w:r>
          </w:p>
          <w:p w14:paraId="15B88AB9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Puna e tyre monitorohet, ndihmohet dhe prezan­ tohet.</w:t>
            </w:r>
          </w:p>
          <w:p w14:paraId="63AE9ABF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</w:p>
          <w:p w14:paraId="3C736C6D" w14:textId="77777777" w:rsidR="00992635" w:rsidRPr="00992635" w:rsidRDefault="002C6A42" w:rsidP="00992635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</w:t>
            </w:r>
            <w:r>
              <w:rPr>
                <w:noProof/>
                <w:color w:val="080C0C"/>
              </w:rPr>
              <w:drawing>
                <wp:inline distT="0" distB="0" distL="0" distR="0" wp14:anchorId="3D6C6B44" wp14:editId="035BE0EE">
                  <wp:extent cx="359410" cy="347345"/>
                  <wp:effectExtent l="0" t="0" r="2540" b="0"/>
                  <wp:docPr id="112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80C0C"/>
                <w:lang w:val="it-IT"/>
              </w:rPr>
              <w:t xml:space="preserve">  </w:t>
            </w:r>
            <w:r w:rsidR="00992635" w:rsidRPr="002C6A42">
              <w:rPr>
                <w:b/>
                <w:color w:val="080C0C"/>
                <w:lang w:val="it-IT"/>
              </w:rPr>
              <w:t>Ndërtimi i njohurive dhe i shkathtësive</w:t>
            </w:r>
            <w:r w:rsidR="00992635" w:rsidRPr="00992635">
              <w:rPr>
                <w:color w:val="080C0C"/>
                <w:lang w:val="it-IT"/>
              </w:rPr>
              <w:t>: Përpunimi i përmbajtjes</w:t>
            </w:r>
          </w:p>
          <w:p w14:paraId="33135FAD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Dëgjim i drejtuar</w:t>
            </w:r>
          </w:p>
          <w:p w14:paraId="094A2DAB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Aktiviteti 1: Nxënësit njoftohen me këngën që do ta mësojnë. Titulli “Flutura dhe bil- bili” paraqitet përmes projektorit (titulli shkruhet në tabelë në mungesë të projektorit). Pastaj kënga e ndarë në strofa paraqitet në tabelë. Mësohet kënga strofë për strofë.</w:t>
            </w:r>
          </w:p>
          <w:p w14:paraId="7DC6A6F9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Aktiviteti 2: Lëshohet kënga në CD dhe dëgjohet me vëmendje interpretimi i këngës.</w:t>
            </w:r>
          </w:p>
          <w:p w14:paraId="4900A4F4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Aktiviteti 3: Njoftohen nxënësit se kënga kën­ dohet sipas rregullave: Një nxënës këndon këngën, kurse nxënësit e tjerë e shoqërojnë me duar. Nxënësit individualisht dhe në grup këndo­ jnë këngën e mësuar, duke e shoqëruar me zë dhe me duar.</w:t>
            </w:r>
          </w:p>
          <w:p w14:paraId="38C50047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</w:p>
          <w:p w14:paraId="78A88340" w14:textId="77777777" w:rsidR="00992635" w:rsidRPr="002C6A42" w:rsidRDefault="002C6A42" w:rsidP="00992635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b/>
                <w:color w:val="080C0C"/>
                <w:lang w:val="it-IT"/>
              </w:rPr>
              <w:t xml:space="preserve">  </w:t>
            </w:r>
            <w:r>
              <w:rPr>
                <w:b/>
                <w:noProof/>
                <w:color w:val="080C0C"/>
              </w:rPr>
              <w:drawing>
                <wp:inline distT="0" distB="0" distL="0" distR="0" wp14:anchorId="76D0BA0A" wp14:editId="407DF896">
                  <wp:extent cx="359410" cy="347345"/>
                  <wp:effectExtent l="0" t="0" r="2540" b="0"/>
                  <wp:docPr id="114" name="Pictur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color w:val="080C0C"/>
                <w:lang w:val="it-IT"/>
              </w:rPr>
              <w:t xml:space="preserve"> </w:t>
            </w:r>
            <w:r w:rsidR="00992635" w:rsidRPr="002C6A42">
              <w:rPr>
                <w:b/>
                <w:color w:val="080C0C"/>
                <w:lang w:val="it-IT"/>
              </w:rPr>
              <w:t>Përforcimi:</w:t>
            </w:r>
          </w:p>
          <w:p w14:paraId="73C017D2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Konsolidimi i të nxënit</w:t>
            </w:r>
          </w:p>
          <w:p w14:paraId="2B5ED0F2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Në këtë pjesë të orës mësimore nxënësit kanë për detyrë që të emërtojnë notat muzikore që janë në pentagram.</w:t>
            </w:r>
          </w:p>
          <w:p w14:paraId="6F829EEA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lastRenderedPageBreak/>
              <w:t>Puna e tyre monitorohet dhe ndihmohet. Varësisht prej kohës, disa prej tyre prezantohen.</w:t>
            </w:r>
          </w:p>
          <w:p w14:paraId="01177065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</w:p>
          <w:p w14:paraId="7B3F900E" w14:textId="77777777" w:rsidR="00992635" w:rsidRPr="00992635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Vlerësohen për saktësinë e dallimit të tingullit të parë TIK dhe tingullit të dytë TAK.</w:t>
            </w:r>
          </w:p>
          <w:p w14:paraId="50866039" w14:textId="77777777" w:rsidR="002C6A42" w:rsidRDefault="002C6A42" w:rsidP="00992635">
            <w:pPr>
              <w:pStyle w:val="NoSpacing"/>
              <w:rPr>
                <w:b/>
                <w:color w:val="080C0C"/>
                <w:lang w:val="it-IT"/>
              </w:rPr>
            </w:pPr>
          </w:p>
          <w:p w14:paraId="4E2648BE" w14:textId="77777777" w:rsidR="00992635" w:rsidRPr="002C6A42" w:rsidRDefault="00992635" w:rsidP="00992635">
            <w:pPr>
              <w:pStyle w:val="NoSpacing"/>
              <w:rPr>
                <w:b/>
                <w:color w:val="080C0C"/>
                <w:lang w:val="it-IT"/>
              </w:rPr>
            </w:pPr>
            <w:r w:rsidRPr="002C6A42">
              <w:rPr>
                <w:b/>
                <w:color w:val="080C0C"/>
                <w:lang w:val="it-IT"/>
              </w:rPr>
              <w:t>Detyrë:</w:t>
            </w:r>
          </w:p>
          <w:p w14:paraId="2DC1794A" w14:textId="77777777" w:rsidR="001451F2" w:rsidRDefault="00992635" w:rsidP="00992635">
            <w:pPr>
              <w:pStyle w:val="NoSpacing"/>
              <w:rPr>
                <w:color w:val="080C0C"/>
                <w:lang w:val="it-IT"/>
              </w:rPr>
            </w:pPr>
            <w:r w:rsidRPr="00992635">
              <w:rPr>
                <w:color w:val="080C0C"/>
                <w:lang w:val="it-IT"/>
              </w:rPr>
              <w:t>Në pentagram të paraqesin këngën me notat muzikore.</w:t>
            </w:r>
          </w:p>
          <w:p w14:paraId="7256E4A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A8F7DB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DD5B5A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AA6DD60" w14:textId="77777777" w:rsidR="001451F2" w:rsidRDefault="002C6A42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3BB65C26" wp14:editId="5DF9E67C">
                  <wp:extent cx="7070725" cy="1333500"/>
                  <wp:effectExtent l="0" t="0" r="0" b="0"/>
                  <wp:docPr id="113" name="Pictur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70725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E87829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FA8D49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AF04525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E99A7A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7C1C4C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FA5E92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AEEF44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C1E4A18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46B6EC07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3E7646" w14:paraId="24FC3D37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289A141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2C6A4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11</w:t>
            </w:r>
          </w:p>
        </w:tc>
      </w:tr>
      <w:tr w:rsidR="001451F2" w:rsidRPr="00EA6328" w14:paraId="3B211A36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7BC53188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570A2458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10ACA696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7FF7661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113ECA6" w14:textId="77777777" w:rsidR="001451F2" w:rsidRDefault="00C96725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570C043A" wp14:editId="030B1577">
                  <wp:extent cx="2712720" cy="554990"/>
                  <wp:effectExtent l="0" t="0" r="0" b="0"/>
                  <wp:docPr id="90" name="Pictur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46A7EF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4966BDB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Tema: Krijuesit dhe performuesit</w:t>
            </w:r>
          </w:p>
          <w:p w14:paraId="19B47007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Rezultatet e të nxënit të temës:</w:t>
            </w:r>
          </w:p>
          <w:p w14:paraId="3A3A6A40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Identifikon ndonjë figurë markante nga krijuesit dhe performuesit artistikë, botërorë dhe ven­ dorë.</w:t>
            </w:r>
          </w:p>
          <w:p w14:paraId="6E0AEB72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Kontributi në rezultatet për kompetencat kryesore të shkallës: I.3; III.3; VI.2.</w:t>
            </w:r>
          </w:p>
          <w:p w14:paraId="33F75838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Kontributi në rezultatet e fushës së kurrikulës: 3.4.</w:t>
            </w:r>
          </w:p>
          <w:p w14:paraId="33003416" w14:textId="77777777" w:rsidR="00F47553" w:rsidRPr="00F47553" w:rsidRDefault="00551C7E" w:rsidP="00F47553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5B433B63" wp14:editId="3D4A37E8">
                  <wp:extent cx="2712720" cy="554990"/>
                  <wp:effectExtent l="0" t="0" r="0" b="0"/>
                  <wp:docPr id="172" name="Picture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9DAFE5E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Njësia mësimore: Skënderbeu në veprat muzikore ­ Ç’ është orkestra?</w:t>
            </w:r>
          </w:p>
          <w:p w14:paraId="515D35D6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Rezultatet e të nxënit të orës mësimore:</w:t>
            </w:r>
          </w:p>
          <w:p w14:paraId="7FE73CD6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•</w:t>
            </w:r>
            <w:r w:rsidRPr="00F47553">
              <w:rPr>
                <w:color w:val="080C0C"/>
                <w:lang w:val="it-IT"/>
              </w:rPr>
              <w:tab/>
              <w:t>Përmend së paku një kompozitor që i ka kushtuar një vepër Skënderbeut.</w:t>
            </w:r>
          </w:p>
          <w:p w14:paraId="6515E5BC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•</w:t>
            </w:r>
            <w:r w:rsidRPr="00F47553">
              <w:rPr>
                <w:color w:val="080C0C"/>
                <w:lang w:val="it-IT"/>
              </w:rPr>
              <w:tab/>
              <w:t>Përcakton saktë veprën që i është kushtuar Skënderbeut.</w:t>
            </w:r>
          </w:p>
          <w:p w14:paraId="141B5137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•</w:t>
            </w:r>
            <w:r w:rsidRPr="00F47553">
              <w:rPr>
                <w:color w:val="080C0C"/>
                <w:lang w:val="it-IT"/>
              </w:rPr>
              <w:tab/>
              <w:t>Emërton instrumentet që bëjnë pjesë në orkestër.</w:t>
            </w:r>
          </w:p>
          <w:p w14:paraId="77075E61" w14:textId="77777777" w:rsidR="00F47553" w:rsidRPr="00EA6328" w:rsidRDefault="00F47553" w:rsidP="00F47553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Kriteret e </w:t>
            </w:r>
            <w:proofErr w:type="spellStart"/>
            <w:r w:rsidRPr="00EA6328">
              <w:rPr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70BCA04D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Burimet, mjetet e konkretizimit dhe materialet mësimore: libri, CD­ja, fotografi të kompozitorëve.</w:t>
            </w:r>
          </w:p>
          <w:p w14:paraId="0F5EADED" w14:textId="77777777" w:rsidR="001451F2" w:rsidRDefault="00F47553" w:rsidP="00F60F90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3E430BA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D21F19C" w14:textId="77777777" w:rsidR="00F47553" w:rsidRPr="00F47553" w:rsidRDefault="00917F56" w:rsidP="00F47553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634FA22F" wp14:editId="010DDC4A">
                  <wp:extent cx="4535805" cy="372110"/>
                  <wp:effectExtent l="0" t="0" r="0" b="8890"/>
                  <wp:docPr id="198" name="Picture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A3ECA83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</w:p>
          <w:p w14:paraId="25EBB917" w14:textId="77777777" w:rsidR="00D9096B" w:rsidRDefault="00D9096B" w:rsidP="00F47553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0BC8B5FD" wp14:editId="2DFA59BE">
                  <wp:extent cx="359410" cy="353695"/>
                  <wp:effectExtent l="0" t="0" r="2540" b="8255"/>
                  <wp:docPr id="260" name="Picture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F28755B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Parashikimi:</w:t>
            </w:r>
            <w:r>
              <w:rPr>
                <w:color w:val="080C0C"/>
                <w:lang w:val="it-IT"/>
              </w:rPr>
              <w:t xml:space="preserve">                                                                                                                 </w:t>
            </w:r>
            <w:r w:rsidRPr="00EA6328">
              <w:rPr>
                <w:lang w:val="it-IT"/>
              </w:rPr>
              <w:t xml:space="preserve"> </w:t>
            </w:r>
            <w:r w:rsidR="00D9096B" w:rsidRPr="00EA6328">
              <w:rPr>
                <w:lang w:val="it-IT"/>
              </w:rPr>
              <w:t xml:space="preserve">            </w:t>
            </w:r>
            <w:r w:rsidRPr="00F47553">
              <w:rPr>
                <w:color w:val="080C0C"/>
                <w:lang w:val="it-IT"/>
              </w:rPr>
              <w:t>Skënderbeu</w:t>
            </w:r>
          </w:p>
          <w:p w14:paraId="2E2B0145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                                                                                                                              </w:t>
            </w:r>
            <w:r w:rsidRPr="00F47553">
              <w:rPr>
                <w:color w:val="080C0C"/>
                <w:lang w:val="it-IT"/>
              </w:rPr>
              <w:t>___________ __________</w:t>
            </w:r>
          </w:p>
          <w:p w14:paraId="42DC8C68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                                                                                                                     </w:t>
            </w:r>
            <w:r w:rsidRPr="00F47553">
              <w:rPr>
                <w:color w:val="080C0C"/>
                <w:lang w:val="it-IT"/>
              </w:rPr>
              <w:t>___________ _____________   ____________</w:t>
            </w:r>
          </w:p>
          <w:p w14:paraId="2203518B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                                                            </w:t>
            </w:r>
            <w:r w:rsidR="00106BB4">
              <w:rPr>
                <w:color w:val="080C0C"/>
                <w:lang w:val="it-IT"/>
              </w:rPr>
              <w:t xml:space="preserve">                                                         </w:t>
            </w:r>
            <w:r w:rsidRPr="00F47553">
              <w:rPr>
                <w:color w:val="080C0C"/>
                <w:lang w:val="it-IT"/>
              </w:rPr>
              <w:t>_______</w:t>
            </w:r>
            <w:r w:rsidR="00917F56">
              <w:rPr>
                <w:color w:val="080C0C"/>
                <w:lang w:val="it-IT"/>
              </w:rPr>
              <w:t>_______________________________</w:t>
            </w:r>
            <w:r w:rsidR="00106BB4">
              <w:rPr>
                <w:color w:val="080C0C"/>
                <w:lang w:val="it-IT"/>
              </w:rPr>
              <w:t xml:space="preserve">                                                                                                                                               </w:t>
            </w:r>
            <w:r w:rsidR="00917F56">
              <w:rPr>
                <w:color w:val="080C0C"/>
                <w:lang w:val="it-IT"/>
              </w:rPr>
              <w:t xml:space="preserve">                     </w:t>
            </w:r>
            <w:r w:rsidRPr="00F47553">
              <w:rPr>
                <w:color w:val="080C0C"/>
                <w:lang w:val="it-IT"/>
              </w:rPr>
              <w:t>_</w:t>
            </w:r>
            <w:r w:rsidR="00917F56">
              <w:rPr>
                <w:color w:val="080C0C"/>
                <w:lang w:val="it-IT"/>
              </w:rPr>
              <w:t xml:space="preserve">                                                                                                                                                     </w:t>
            </w:r>
            <w:r w:rsidRPr="00F47553">
              <w:rPr>
                <w:color w:val="080C0C"/>
                <w:lang w:val="it-IT"/>
              </w:rPr>
              <w:t>_____________</w:t>
            </w:r>
            <w:r>
              <w:rPr>
                <w:color w:val="080C0C"/>
                <w:lang w:val="it-IT"/>
              </w:rPr>
              <w:t xml:space="preserve"> </w:t>
            </w:r>
          </w:p>
          <w:p w14:paraId="745BFA37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Përgatitja për të nxënët</w:t>
            </w:r>
          </w:p>
          <w:p w14:paraId="079AFD14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Diskutim i njohurive paraprake</w:t>
            </w:r>
          </w:p>
          <w:p w14:paraId="5FEBADB9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Në këtë pjesë të orës mësimore, mësuesi i shpërndan secilit nxënës</w:t>
            </w:r>
          </w:p>
          <w:p w14:paraId="6F747AA8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  <w:r w:rsidRPr="00F47553">
              <w:rPr>
                <w:color w:val="080C0C"/>
                <w:lang w:val="it-IT"/>
              </w:rPr>
              <w:t>ushtrimin e përgatitur nga vetë ai. Detyrë e nxënësve është që të gjejnë dy mbiemra, tri folje, një fjali dhe një emër ndryshe për Skënderbeun.</w:t>
            </w:r>
          </w:p>
          <w:p w14:paraId="629260D0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</w:p>
          <w:p w14:paraId="2498E70D" w14:textId="77777777" w:rsidR="00F47553" w:rsidRPr="00F47553" w:rsidRDefault="00F47553" w:rsidP="00F47553">
            <w:pPr>
              <w:pStyle w:val="NoSpacing"/>
              <w:rPr>
                <w:color w:val="080C0C"/>
                <w:lang w:val="it-IT"/>
              </w:rPr>
            </w:pPr>
          </w:p>
          <w:p w14:paraId="18E4AF3F" w14:textId="77777777" w:rsidR="00982612" w:rsidRPr="00982612" w:rsidRDefault="00553710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7851A127" wp14:editId="6EA05687">
                  <wp:extent cx="359410" cy="347345"/>
                  <wp:effectExtent l="0" t="0" r="2540" b="0"/>
                  <wp:docPr id="293" name="Picture 2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982612" w:rsidRPr="00982612">
              <w:rPr>
                <w:color w:val="080C0C"/>
                <w:lang w:val="it-IT"/>
              </w:rPr>
              <w:t>Ndërtimi i njohurive dhe i shkathtësive: Përpunimi i përmbajtjes</w:t>
            </w:r>
          </w:p>
          <w:p w14:paraId="1823CF58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Mendo - puno - thuaja grupit</w:t>
            </w:r>
          </w:p>
          <w:p w14:paraId="30D61313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Aktiviteti 1: Përmendin disa kompozitorë shqip­ tarë, që i kanë kushtuar vepra të tëra heroit tonë, Skënderbeut.</w:t>
            </w:r>
          </w:p>
          <w:p w14:paraId="1FA68AE8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Aktiviteti 2: Nxënësit tregojnë se cila ishte tema me të cilën kompozitori e përshkruan ardhjen e Skënderbeut.</w:t>
            </w:r>
          </w:p>
          <w:p w14:paraId="532BB94D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Aktiviteti 3: Nxënësit tregojnë se çfarë paraqet orkestra dhe cilat instrumente hyjnë në përbërjen e orkestrës.</w:t>
            </w:r>
          </w:p>
          <w:p w14:paraId="4F70A2B4" w14:textId="77777777" w:rsidR="00982612" w:rsidRPr="00982612" w:rsidRDefault="004A283B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18247D4B" wp14:editId="4AE770A6">
                  <wp:extent cx="359410" cy="353695"/>
                  <wp:effectExtent l="0" t="0" r="2540" b="8255"/>
                  <wp:docPr id="325" name="Picture 3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982612" w:rsidRPr="00982612">
              <w:rPr>
                <w:color w:val="080C0C"/>
                <w:lang w:val="it-IT"/>
              </w:rPr>
              <w:t>Përforcimi:</w:t>
            </w:r>
          </w:p>
          <w:p w14:paraId="2F1EA42A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Konsolidimi i të nxënit</w:t>
            </w:r>
          </w:p>
          <w:p w14:paraId="458CB1C1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Në këtë pjesë të orës mësimore, nxënësit viza­ tojnë instrumentet që bëjnë pjesë në orkestër. Puna e tyre ekspozohet dhe vlerësohet.</w:t>
            </w:r>
          </w:p>
          <w:p w14:paraId="418C126E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</w:p>
          <w:p w14:paraId="35ABCD38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</w:p>
          <w:p w14:paraId="1AECAD38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</w:p>
          <w:p w14:paraId="04BE08F3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</w:p>
          <w:p w14:paraId="096A1052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</w:p>
          <w:p w14:paraId="4500DC8D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</w:p>
          <w:p w14:paraId="4D19E0FE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</w:p>
          <w:p w14:paraId="74D94CF5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Vlerësohen për saktësinë e përgjigjeve, gjetjen e kompozitorëve që kanë shkruar për Skënderbeun.</w:t>
            </w:r>
          </w:p>
          <w:p w14:paraId="4F6A474B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Detyrë:</w:t>
            </w:r>
          </w:p>
          <w:p w14:paraId="3B3DDE7D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Të shkruajnë për biografinë e Skënderbeut.</w:t>
            </w:r>
            <w:r w:rsidRPr="00982612">
              <w:rPr>
                <w:color w:val="080C0C"/>
                <w:lang w:val="it-IT"/>
              </w:rPr>
              <w:tab/>
            </w:r>
          </w:p>
          <w:p w14:paraId="4F8D3DDF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</w:p>
          <w:p w14:paraId="788B7364" w14:textId="77777777" w:rsidR="001451F2" w:rsidRDefault="00982612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BD9784F" wp14:editId="50E926AC">
                  <wp:extent cx="5781040" cy="1390650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81040" cy="1390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8D6CC4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3685AF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575DFD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619F4F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CD816E7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8F36DF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DCE729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40F379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6D3834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B6101B5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38B4357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0A3182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BE1745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338287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C74F30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D9C74A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6337F6F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4A7F7320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3E7646" w14:paraId="74062B7E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16707A07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</w:t>
            </w:r>
            <w:r w:rsidR="0098261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1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</w:t>
            </w:r>
          </w:p>
        </w:tc>
      </w:tr>
      <w:tr w:rsidR="001451F2" w:rsidRPr="00EA6328" w14:paraId="4FDEC261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2BBF6F85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6A2606C6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35C0AB1C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2FD3E505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F05CC3A" w14:textId="77777777" w:rsidR="001451F2" w:rsidRDefault="00C96725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1B7D6243" wp14:editId="342F6CA6">
                  <wp:extent cx="2712720" cy="554990"/>
                  <wp:effectExtent l="0" t="0" r="0" b="0"/>
                  <wp:docPr id="115" name="Pictur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C78BDF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F1D628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55AE50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B106E7E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Tema: Elementet bazike të gjuhës artistike</w:t>
            </w:r>
          </w:p>
          <w:p w14:paraId="406BBFC6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Rezultatet e të nxënit të temës:</w:t>
            </w:r>
          </w:p>
          <w:p w14:paraId="00A8ED45" w14:textId="77777777" w:rsidR="00982612" w:rsidRPr="00982612" w:rsidRDefault="00982612" w:rsidP="00551C7E">
            <w:pPr>
              <w:pStyle w:val="NoSpacing"/>
              <w:numPr>
                <w:ilvl w:val="0"/>
                <w:numId w:val="24"/>
              </w:numPr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Njeh notacionin grafik për disa nga vetitë themelore të tingullit muzikor (lartësitë dhe gjatësitë tingullore).</w:t>
            </w:r>
          </w:p>
          <w:p w14:paraId="6BA3177A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Kontributi në rezultatet për kompetencat kryesore të shkallës: I.3; III.4; VI.2.</w:t>
            </w:r>
          </w:p>
          <w:p w14:paraId="6AC891FD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Kontributi në rezultatet e fushës së kurrikulës: 2.1.</w:t>
            </w:r>
          </w:p>
          <w:p w14:paraId="2B95873B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 xml:space="preserve"> </w:t>
            </w:r>
          </w:p>
          <w:p w14:paraId="2271A0B3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 xml:space="preserve"> </w:t>
            </w:r>
          </w:p>
          <w:p w14:paraId="7C2ECAB1" w14:textId="77777777" w:rsidR="00982612" w:rsidRPr="00982612" w:rsidRDefault="00551C7E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1A67DAA6" wp14:editId="1D3BCA94">
                  <wp:extent cx="2712720" cy="554990"/>
                  <wp:effectExtent l="0" t="0" r="0" b="0"/>
                  <wp:docPr id="173" name="Pictur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A22D613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 xml:space="preserve"> </w:t>
            </w:r>
          </w:p>
          <w:p w14:paraId="157B4E6D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Njësia mësimore: Tingulli</w:t>
            </w:r>
            <w:r w:rsidR="00551C7E">
              <w:rPr>
                <w:color w:val="080C0C"/>
                <w:lang w:val="it-IT"/>
              </w:rPr>
              <w:t xml:space="preserve"> i lartë dhe tingulli i ulët</w:t>
            </w:r>
            <w:r w:rsidR="00551C7E">
              <w:rPr>
                <w:color w:val="080C0C"/>
                <w:lang w:val="it-IT"/>
              </w:rPr>
              <w:tab/>
              <w:t xml:space="preserve"> </w:t>
            </w:r>
          </w:p>
          <w:p w14:paraId="367C75ED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Rezultatet e të nxënit të orës mësimore:</w:t>
            </w:r>
          </w:p>
          <w:p w14:paraId="5FC4E621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•</w:t>
            </w:r>
            <w:r w:rsidRPr="00982612">
              <w:rPr>
                <w:color w:val="080C0C"/>
                <w:lang w:val="it-IT"/>
              </w:rPr>
              <w:tab/>
              <w:t>Imiton me lëvizje tingullin e ulët dhe tingullin e lartë nga ajo që dëgjon.</w:t>
            </w:r>
          </w:p>
          <w:p w14:paraId="1FBD6272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•</w:t>
            </w:r>
            <w:r w:rsidRPr="00982612">
              <w:rPr>
                <w:color w:val="080C0C"/>
                <w:lang w:val="it-IT"/>
              </w:rPr>
              <w:tab/>
              <w:t>Dallon tingullin e ulët dhe tingullin e lartë, duke përdorur ngjyra të ndryshme në bazë të udhëzimeve.</w:t>
            </w:r>
          </w:p>
          <w:p w14:paraId="3F767CD1" w14:textId="77777777" w:rsidR="00982612" w:rsidRPr="00EA6328" w:rsidRDefault="00982612" w:rsidP="00982612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Kriteret e </w:t>
            </w:r>
            <w:proofErr w:type="spellStart"/>
            <w:r w:rsidRPr="00EA6328">
              <w:rPr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3F9F29C1" w14:textId="77777777" w:rsidR="00982612" w:rsidRPr="00EA6328" w:rsidRDefault="00982612" w:rsidP="00982612">
            <w:pPr>
              <w:pStyle w:val="NoSpacing"/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Burimet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mjetet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konkretizimit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materialet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mësimore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CD­ja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projektori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laptopi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5811A40F" w14:textId="77777777" w:rsidR="00982612" w:rsidRPr="00EA6328" w:rsidRDefault="00982612" w:rsidP="00982612">
            <w:pPr>
              <w:pStyle w:val="NoSpacing"/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Lidhja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lëndët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tjera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mësimore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/apo me </w:t>
            </w:r>
            <w:proofErr w:type="spellStart"/>
            <w:r w:rsidRPr="00EA6328">
              <w:rPr>
                <w:color w:val="080C0C"/>
              </w:rPr>
              <w:t>çështjet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ndërkurrikulare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situatat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jetësore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Gjuhë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shqipe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Njeriu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natyra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Matematikë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Edukatë</w:t>
            </w:r>
            <w:proofErr w:type="spellEnd"/>
            <w:r w:rsidRPr="00EA6328">
              <w:rPr>
                <w:color w:val="080C0C"/>
              </w:rPr>
              <w:t xml:space="preserve"> figurative; </w:t>
            </w:r>
            <w:proofErr w:type="spellStart"/>
            <w:r w:rsidRPr="00EA6328">
              <w:rPr>
                <w:color w:val="080C0C"/>
              </w:rPr>
              <w:t>Arsimim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zhvillim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qëndrueshëm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37CFB036" w14:textId="77777777" w:rsidR="00982612" w:rsidRPr="00982612" w:rsidRDefault="00917F56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19D7530E" wp14:editId="7499F7E8">
                  <wp:extent cx="4535805" cy="372110"/>
                  <wp:effectExtent l="0" t="0" r="0" b="8890"/>
                  <wp:docPr id="199" name="Pictur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5A7DC83" w14:textId="77777777" w:rsidR="00D9096B" w:rsidRDefault="00D9096B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51C8657C" wp14:editId="0FEA1699">
                  <wp:extent cx="359410" cy="353695"/>
                  <wp:effectExtent l="0" t="0" r="2540" b="8255"/>
                  <wp:docPr id="261" name="Picture 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3C35FB7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Parashikimi:</w:t>
            </w:r>
          </w:p>
          <w:p w14:paraId="793BA5F3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Përgatitja për të nxënët</w:t>
            </w:r>
          </w:p>
          <w:p w14:paraId="005A5D82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Diskutim i njohurive paraprake</w:t>
            </w:r>
          </w:p>
          <w:p w14:paraId="25C1EC04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Nxënësit udhëzohen të vëzhgojnë fotot në tekst; me ngjyrë të verdhë ta rrethojnë burimin që ka tingull të ulët, kurse me ngjyrë të kaltër ta rrethojnë burimin që ka tingull të lartë.</w:t>
            </w:r>
          </w:p>
          <w:p w14:paraId="1B881A3E" w14:textId="77777777" w:rsidR="001451F2" w:rsidRDefault="00982612" w:rsidP="00F60F90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Pastaj argumentojnë mendimet e tyre.</w:t>
            </w:r>
          </w:p>
          <w:p w14:paraId="4F6374A5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57EB9A8" w14:textId="77777777" w:rsidR="00982612" w:rsidRPr="00982612" w:rsidRDefault="00553710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271A92D" wp14:editId="7D73E2A9">
                  <wp:extent cx="359410" cy="347345"/>
                  <wp:effectExtent l="0" t="0" r="2540" b="0"/>
                  <wp:docPr id="294" name="Picture 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982612" w:rsidRPr="00982612">
              <w:rPr>
                <w:color w:val="080C0C"/>
                <w:lang w:val="it-IT"/>
              </w:rPr>
              <w:t>Ndërtimi i njohurive dhe i shkathtësive: Përpunimi i përmbajtjes</w:t>
            </w:r>
          </w:p>
          <w:p w14:paraId="59A52218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Dëgjim i drejtuar</w:t>
            </w:r>
          </w:p>
          <w:p w14:paraId="2F19D82C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Aktiviteti 1: Pasi ta dëgjojnë kompozimin për pi­ ano “Bleta dhe Ariu”, tregojnë se cila melodi tre­ gon ariun, e cila bletën.</w:t>
            </w:r>
          </w:p>
          <w:p w14:paraId="0D86E794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Aktiviteti 2: Imitojnë me lëvizje melodinë që dëgjojnë.</w:t>
            </w:r>
          </w:p>
          <w:p w14:paraId="0B6ED935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Aktiviteti 3: Kur dëgjojnë melodinë e lartë, ngrenë fletën me ngjyrë të çelët, ndërsa me të dëgjuar melodinë me zërin e ulët, ngrenë fletën me ngjyrë të mbyllur.</w:t>
            </w:r>
          </w:p>
          <w:p w14:paraId="368F81D3" w14:textId="77777777" w:rsidR="00982612" w:rsidRPr="00982612" w:rsidRDefault="004A283B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61CB59E4" wp14:editId="51445A44">
                  <wp:extent cx="359410" cy="353695"/>
                  <wp:effectExtent l="0" t="0" r="2540" b="8255"/>
                  <wp:docPr id="326" name="Picture 3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982612" w:rsidRPr="00982612">
              <w:rPr>
                <w:color w:val="080C0C"/>
                <w:lang w:val="it-IT"/>
              </w:rPr>
              <w:t>Përforcimi:</w:t>
            </w:r>
          </w:p>
          <w:p w14:paraId="3A743EA4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Konsolidimi i të nxënit</w:t>
            </w:r>
          </w:p>
          <w:p w14:paraId="1893DBE4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Në këtë pjesë të orës mësimore, nxënësit provojnë të gjejnë tinguj të tjerë të lartë dhe tinguj të ulët, që ata i rrethojnë në përditshmërinë e tyre.</w:t>
            </w:r>
          </w:p>
          <w:p w14:paraId="7B678A26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Provojnë, me zërin e tyre, të fitojnë tingullin e lartë dhe tingullin e ulët.</w:t>
            </w:r>
          </w:p>
          <w:p w14:paraId="4E2BC937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</w:p>
          <w:p w14:paraId="00D3351A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</w:p>
          <w:p w14:paraId="41A8CC0F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</w:p>
          <w:p w14:paraId="03A93C56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</w:p>
          <w:p w14:paraId="0E7C68DE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Vlerësohen për gjetjen e tingujve të ulët dhe të lartë.</w:t>
            </w:r>
          </w:p>
          <w:p w14:paraId="55CFB3E9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Detyrë:</w:t>
            </w:r>
          </w:p>
          <w:p w14:paraId="1C35D261" w14:textId="77777777" w:rsidR="001451F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Të krijojnë tinguj të ulët dhe të lartë.</w:t>
            </w:r>
          </w:p>
          <w:p w14:paraId="57D499D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21DEB2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0D3E7AE" w14:textId="77777777" w:rsidR="001451F2" w:rsidRDefault="00FE2E81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647C5C2" wp14:editId="4A7A8243">
                  <wp:extent cx="7178040" cy="1333500"/>
                  <wp:effectExtent l="0" t="0" r="3810" b="0"/>
                  <wp:docPr id="226" name="Picture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C6BB8E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BA0723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549B5B7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7CD073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F9BC69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61E6C5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830200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9486F47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AE1B10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F509F1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2F46835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54EA947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3B71325B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EA6328" w14:paraId="6BA21283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00A59718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98261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- 13</w:t>
            </w:r>
          </w:p>
        </w:tc>
      </w:tr>
      <w:tr w:rsidR="001451F2" w:rsidRPr="00EA6328" w14:paraId="38A143B3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43AD1E88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63791ED9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4628E0B0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1DAEEDD7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AE71357" w14:textId="77777777" w:rsidR="001451F2" w:rsidRDefault="00C96725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58E41590" wp14:editId="411C0B41">
                  <wp:extent cx="2712720" cy="554990"/>
                  <wp:effectExtent l="0" t="0" r="0" b="0"/>
                  <wp:docPr id="116" name="Picture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DDDE052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17F56">
              <w:rPr>
                <w:b/>
                <w:color w:val="080C0C"/>
                <w:lang w:val="it-IT"/>
              </w:rPr>
              <w:t>Tema:</w:t>
            </w:r>
            <w:r w:rsidRPr="00982612">
              <w:rPr>
                <w:color w:val="080C0C"/>
                <w:lang w:val="it-IT"/>
              </w:rPr>
              <w:t xml:space="preserve"> Instrumentet muzikore</w:t>
            </w:r>
          </w:p>
          <w:p w14:paraId="73F3A352" w14:textId="77777777" w:rsidR="00982612" w:rsidRPr="00917F56" w:rsidRDefault="00982612" w:rsidP="00982612">
            <w:pPr>
              <w:pStyle w:val="NoSpacing"/>
              <w:rPr>
                <w:b/>
                <w:color w:val="080C0C"/>
                <w:lang w:val="it-IT"/>
              </w:rPr>
            </w:pPr>
            <w:r w:rsidRPr="00917F56">
              <w:rPr>
                <w:b/>
                <w:color w:val="080C0C"/>
                <w:lang w:val="it-IT"/>
              </w:rPr>
              <w:t>Rezultatet e të nxënit të temës:</w:t>
            </w:r>
          </w:p>
          <w:p w14:paraId="64CD729A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Dallon ngjyrën tingullore të instrumenteve muzikore (popullore dhe klasike) përmes dëgjimit të veprave muzikore të përshtatshme për moshën e tyre.</w:t>
            </w:r>
          </w:p>
          <w:p w14:paraId="38B27ADA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Identifikon dhe dallon instrumentet muzikore edhe vizualisht.</w:t>
            </w:r>
          </w:p>
          <w:p w14:paraId="321FCF2B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Kontributi në rezultatet për kompetencat kryesore të shkallës: II.5; III.4; V.8; VI.2,3.</w:t>
            </w:r>
          </w:p>
          <w:p w14:paraId="095B7386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Kontributi në rezultatet</w:t>
            </w:r>
            <w:r>
              <w:rPr>
                <w:color w:val="080C0C"/>
                <w:lang w:val="it-IT"/>
              </w:rPr>
              <w:t xml:space="preserve"> e fushës së kurrikulës: 3.</w:t>
            </w:r>
          </w:p>
          <w:p w14:paraId="146B996C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 xml:space="preserve"> </w:t>
            </w:r>
            <w:r w:rsidR="00551C7E">
              <w:rPr>
                <w:noProof/>
                <w:color w:val="080C0C"/>
              </w:rPr>
              <w:drawing>
                <wp:inline distT="0" distB="0" distL="0" distR="0" wp14:anchorId="6BE8A390" wp14:editId="56D7BB2E">
                  <wp:extent cx="2712720" cy="554990"/>
                  <wp:effectExtent l="0" t="0" r="0" b="0"/>
                  <wp:docPr id="174" name="Picture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EE9917B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17F56">
              <w:rPr>
                <w:b/>
                <w:color w:val="080C0C"/>
                <w:lang w:val="it-IT"/>
              </w:rPr>
              <w:t>Njësia mësimore:</w:t>
            </w:r>
            <w:r w:rsidRPr="00982612">
              <w:rPr>
                <w:color w:val="080C0C"/>
                <w:lang w:val="it-IT"/>
              </w:rPr>
              <w:t xml:space="preserve"> Muzika vokale dhe muzika instrumentale</w:t>
            </w:r>
          </w:p>
          <w:p w14:paraId="617F264D" w14:textId="77777777" w:rsidR="00982612" w:rsidRPr="00917F56" w:rsidRDefault="00982612" w:rsidP="00982612">
            <w:pPr>
              <w:pStyle w:val="NoSpacing"/>
              <w:rPr>
                <w:b/>
                <w:color w:val="080C0C"/>
                <w:lang w:val="it-IT"/>
              </w:rPr>
            </w:pPr>
            <w:r w:rsidRPr="00917F56">
              <w:rPr>
                <w:b/>
                <w:color w:val="080C0C"/>
                <w:lang w:val="it-IT"/>
              </w:rPr>
              <w:t>Rezultatet e të nxënit të orës mësimore:</w:t>
            </w:r>
          </w:p>
          <w:p w14:paraId="65ED334F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•</w:t>
            </w:r>
            <w:r w:rsidRPr="00982612">
              <w:rPr>
                <w:color w:val="080C0C"/>
                <w:lang w:val="it-IT"/>
              </w:rPr>
              <w:tab/>
              <w:t>Vendos tik për formën që përdoret në këngën e dëgjuar.</w:t>
            </w:r>
          </w:p>
          <w:p w14:paraId="57D647A6" w14:textId="77777777" w:rsidR="00982612" w:rsidRPr="00EA6328" w:rsidRDefault="00982612" w:rsidP="00982612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</w:r>
            <w:proofErr w:type="spellStart"/>
            <w:r w:rsidRPr="00EA6328">
              <w:rPr>
                <w:color w:val="080C0C"/>
              </w:rPr>
              <w:t>Identifikon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instrumentet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muzikore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gjatë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dëgjimit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këngës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52877F00" w14:textId="77777777" w:rsidR="00982612" w:rsidRPr="00EA6328" w:rsidRDefault="00982612" w:rsidP="00982612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  <w:t xml:space="preserve">Liston </w:t>
            </w:r>
            <w:proofErr w:type="spellStart"/>
            <w:r w:rsidRPr="00EA6328">
              <w:rPr>
                <w:color w:val="080C0C"/>
              </w:rPr>
              <w:t>karakteristikat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Moxartit</w:t>
            </w:r>
            <w:proofErr w:type="spellEnd"/>
            <w:r w:rsidRPr="00EA6328">
              <w:rPr>
                <w:color w:val="080C0C"/>
              </w:rPr>
              <w:t xml:space="preserve"> duke </w:t>
            </w:r>
            <w:proofErr w:type="spellStart"/>
            <w:r w:rsidRPr="00EA6328">
              <w:rPr>
                <w:color w:val="080C0C"/>
              </w:rPr>
              <w:t>iu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përgjigjur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pyetjeve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331FF8B8" w14:textId="77777777" w:rsidR="00982612" w:rsidRPr="00EA6328" w:rsidRDefault="00982612" w:rsidP="00982612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Kriteret e </w:t>
            </w:r>
            <w:proofErr w:type="spellStart"/>
            <w:r w:rsidRPr="00EA6328">
              <w:rPr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6C957CE3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Burimet, mjetet e konkretizimit dhe materialet mësimore: fletët A4, CD­ja apo projektori, laptopi.</w:t>
            </w:r>
          </w:p>
          <w:p w14:paraId="3DE50CB2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1724E8CD" w14:textId="77777777" w:rsidR="00982612" w:rsidRPr="00982612" w:rsidRDefault="00917F56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D34B4E5" wp14:editId="5A0C7F38">
                  <wp:extent cx="4535805" cy="372110"/>
                  <wp:effectExtent l="0" t="0" r="0" b="8890"/>
                  <wp:docPr id="200" name="Picture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E03B5AB" w14:textId="77777777" w:rsidR="00D9096B" w:rsidRDefault="00D9096B" w:rsidP="00982612">
            <w:pPr>
              <w:pStyle w:val="NoSpacing"/>
              <w:rPr>
                <w:b/>
                <w:color w:val="080C0C"/>
                <w:lang w:val="it-IT"/>
              </w:rPr>
            </w:pPr>
          </w:p>
          <w:p w14:paraId="6F5D5FF9" w14:textId="77777777" w:rsidR="00982612" w:rsidRPr="00917F56" w:rsidRDefault="00D9096B" w:rsidP="00982612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b/>
                <w:color w:val="080C0C"/>
                <w:lang w:val="it-IT"/>
              </w:rPr>
              <w:t xml:space="preserve">     </w:t>
            </w:r>
            <w:r>
              <w:rPr>
                <w:noProof/>
                <w:color w:val="080C0C"/>
              </w:rPr>
              <w:drawing>
                <wp:inline distT="0" distB="0" distL="0" distR="0" wp14:anchorId="2C7972DE" wp14:editId="4A387B3A">
                  <wp:extent cx="359410" cy="353695"/>
                  <wp:effectExtent l="0" t="0" r="2540" b="8255"/>
                  <wp:docPr id="262" name="Picture 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color w:val="080C0C"/>
                <w:lang w:val="it-IT"/>
              </w:rPr>
              <w:t xml:space="preserve">  </w:t>
            </w:r>
            <w:r w:rsidR="00982612" w:rsidRPr="00917F56">
              <w:rPr>
                <w:b/>
                <w:color w:val="080C0C"/>
                <w:lang w:val="it-IT"/>
              </w:rPr>
              <w:t>Parashikimi:</w:t>
            </w:r>
          </w:p>
          <w:p w14:paraId="6C37C13A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Përgatitja për të nxënët</w:t>
            </w:r>
          </w:p>
          <w:p w14:paraId="31FCABF5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Diskutim i njohurive paraprake</w:t>
            </w:r>
          </w:p>
          <w:p w14:paraId="455DA068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Në këtë pjesë të orës mësimore, mësuesi/ja parashtron një pyetje për të nxitur diskutimin.</w:t>
            </w:r>
          </w:p>
          <w:p w14:paraId="33DF9DC8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Cili është dallimi në mes të muzikës vokale dhe muzikës instrumentale?</w:t>
            </w:r>
          </w:p>
          <w:p w14:paraId="24B4DFFE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Nxënësit në dyshe</w:t>
            </w:r>
            <w:r w:rsidR="00917F56">
              <w:rPr>
                <w:color w:val="080C0C"/>
                <w:lang w:val="it-IT"/>
              </w:rPr>
              <w:t xml:space="preserve"> mendojnë përgjigjen e pyetjes</w:t>
            </w:r>
          </w:p>
          <w:p w14:paraId="4A01E10C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Dyshja më e shpejtë dhe më e saktë shpallet fituese.</w:t>
            </w:r>
          </w:p>
          <w:p w14:paraId="45237807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Mendimet e nxënësve diskutohen me klasën.</w:t>
            </w:r>
          </w:p>
          <w:p w14:paraId="7CC0893E" w14:textId="77777777" w:rsidR="00982612" w:rsidRPr="00982612" w:rsidRDefault="00553710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73DC2BF8" wp14:editId="608FC95F">
                  <wp:extent cx="359410" cy="347345"/>
                  <wp:effectExtent l="0" t="0" r="2540" b="0"/>
                  <wp:docPr id="296" name="Picture 2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982612" w:rsidRPr="00982612">
              <w:rPr>
                <w:color w:val="080C0C"/>
                <w:lang w:val="it-IT"/>
              </w:rPr>
              <w:t>Ndërtimi i njohurive dhe i shkathtësive: Përpunimi i përmbajtjes</w:t>
            </w:r>
          </w:p>
          <w:p w14:paraId="015E1486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Dëgjim i drejtuar</w:t>
            </w:r>
          </w:p>
          <w:p w14:paraId="11461C0B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Aktiviteti 1: Dëgjojnë në mënyrë të përsëri­ tur pjesët muzikore dhe, në bazë të dëgjimit, përpiqen ta dallojnë se cilin formacion janë duke dëgjuar: orkestrën, korin, solistin vokal apo solistin instrumental.</w:t>
            </w:r>
          </w:p>
          <w:p w14:paraId="49AE90C9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Nxënësve u shpërndahen fletë A4, ku janë të shkruara format e ndryshme që janë duke dëgjuar e të cilave u vendoset një tik përpara.</w:t>
            </w:r>
          </w:p>
          <w:p w14:paraId="48F55C9A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Aktiviteti 2: Në veprën e Moxartit, dallojnë ndonjë prej instrumenteve të përdorura.</w:t>
            </w:r>
          </w:p>
          <w:p w14:paraId="07EE5F8F" w14:textId="77777777" w:rsidR="00982612" w:rsidRPr="00982612" w:rsidRDefault="004A283B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072D1A28" wp14:editId="68511F6F">
                  <wp:extent cx="359410" cy="353695"/>
                  <wp:effectExtent l="0" t="0" r="2540" b="8255"/>
                  <wp:docPr id="327" name="Picture 3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982612" w:rsidRPr="00982612">
              <w:rPr>
                <w:color w:val="080C0C"/>
                <w:lang w:val="it-IT"/>
              </w:rPr>
              <w:t>Përforcimi:</w:t>
            </w:r>
          </w:p>
          <w:p w14:paraId="5ED49BBB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Konsolidimi i të nxënit</w:t>
            </w:r>
          </w:p>
          <w:p w14:paraId="1D674A46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Te kjo pjesë e orës mësimore, mësuesi/ja i shpërndan secilit nxënës ushtrimin e përgatitur nga vetë ai. Detyrë e nxënësve është që të gjejnë dy mbiemra, tri folj</w:t>
            </w:r>
            <w:r w:rsidR="004A283B">
              <w:rPr>
                <w:color w:val="080C0C"/>
                <w:lang w:val="it-IT"/>
              </w:rPr>
              <w:t>e, një fjali dhe një emër ndry</w:t>
            </w:r>
            <w:r w:rsidRPr="00982612">
              <w:rPr>
                <w:color w:val="080C0C"/>
                <w:lang w:val="it-IT"/>
              </w:rPr>
              <w:t>she për Moxartin.</w:t>
            </w:r>
          </w:p>
          <w:p w14:paraId="1E992424" w14:textId="77777777" w:rsidR="004A283B" w:rsidRDefault="00917F56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                       </w:t>
            </w:r>
          </w:p>
          <w:p w14:paraId="740C4235" w14:textId="77777777" w:rsidR="004A283B" w:rsidRDefault="004A283B" w:rsidP="00982612">
            <w:pPr>
              <w:pStyle w:val="NoSpacing"/>
              <w:rPr>
                <w:color w:val="080C0C"/>
                <w:lang w:val="it-IT"/>
              </w:rPr>
            </w:pPr>
          </w:p>
          <w:p w14:paraId="1554CFE3" w14:textId="77777777" w:rsidR="004A283B" w:rsidRDefault="004A283B" w:rsidP="00982612">
            <w:pPr>
              <w:pStyle w:val="NoSpacing"/>
              <w:rPr>
                <w:color w:val="080C0C"/>
                <w:lang w:val="it-IT"/>
              </w:rPr>
            </w:pPr>
          </w:p>
          <w:p w14:paraId="71B7E8D7" w14:textId="77777777" w:rsidR="004A283B" w:rsidRDefault="004A283B" w:rsidP="00982612">
            <w:pPr>
              <w:pStyle w:val="NoSpacing"/>
              <w:rPr>
                <w:color w:val="080C0C"/>
                <w:lang w:val="it-IT"/>
              </w:rPr>
            </w:pPr>
          </w:p>
          <w:p w14:paraId="376C74D8" w14:textId="77777777" w:rsidR="004A283B" w:rsidRDefault="004A283B" w:rsidP="00982612">
            <w:pPr>
              <w:pStyle w:val="NoSpacing"/>
              <w:rPr>
                <w:color w:val="080C0C"/>
                <w:lang w:val="it-IT"/>
              </w:rPr>
            </w:pPr>
          </w:p>
          <w:p w14:paraId="56CB5C4F" w14:textId="77777777" w:rsidR="004A283B" w:rsidRDefault="004A283B" w:rsidP="00982612">
            <w:pPr>
              <w:pStyle w:val="NoSpacing"/>
              <w:rPr>
                <w:color w:val="080C0C"/>
                <w:lang w:val="it-IT"/>
              </w:rPr>
            </w:pPr>
          </w:p>
          <w:p w14:paraId="52A1145F" w14:textId="77777777" w:rsidR="004A283B" w:rsidRDefault="004A283B" w:rsidP="00982612">
            <w:pPr>
              <w:pStyle w:val="NoSpacing"/>
              <w:rPr>
                <w:color w:val="080C0C"/>
                <w:lang w:val="it-IT"/>
              </w:rPr>
            </w:pPr>
          </w:p>
          <w:p w14:paraId="089759E8" w14:textId="77777777" w:rsidR="004A283B" w:rsidRDefault="004A283B" w:rsidP="00982612">
            <w:pPr>
              <w:pStyle w:val="NoSpacing"/>
              <w:rPr>
                <w:color w:val="080C0C"/>
                <w:lang w:val="it-IT"/>
              </w:rPr>
            </w:pPr>
          </w:p>
          <w:p w14:paraId="3160C125" w14:textId="77777777" w:rsidR="00982612" w:rsidRPr="00982612" w:rsidRDefault="00917F56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</w:t>
            </w:r>
            <w:r w:rsidR="004A283B">
              <w:rPr>
                <w:color w:val="080C0C"/>
                <w:lang w:val="it-IT"/>
              </w:rPr>
              <w:t xml:space="preserve">                           </w:t>
            </w:r>
            <w:r w:rsidR="00982612" w:rsidRPr="00982612">
              <w:rPr>
                <w:color w:val="080C0C"/>
                <w:lang w:val="it-IT"/>
              </w:rPr>
              <w:t>Moxarti</w:t>
            </w:r>
          </w:p>
          <w:p w14:paraId="67DE7431" w14:textId="77777777" w:rsidR="00982612" w:rsidRPr="00982612" w:rsidRDefault="00917F56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            </w:t>
            </w:r>
            <w:r w:rsidR="00982612" w:rsidRPr="00982612">
              <w:rPr>
                <w:color w:val="080C0C"/>
                <w:lang w:val="it-IT"/>
              </w:rPr>
              <w:t>___________ _________</w:t>
            </w:r>
          </w:p>
          <w:p w14:paraId="5C1C6E24" w14:textId="77777777" w:rsidR="00917F56" w:rsidRDefault="00917F56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   </w:t>
            </w:r>
            <w:r w:rsidR="00982612" w:rsidRPr="00982612">
              <w:rPr>
                <w:color w:val="080C0C"/>
                <w:lang w:val="it-IT"/>
              </w:rPr>
              <w:t>_________</w:t>
            </w:r>
            <w:r>
              <w:rPr>
                <w:color w:val="080C0C"/>
                <w:lang w:val="it-IT"/>
              </w:rPr>
              <w:t>__ _____________   __________</w:t>
            </w:r>
          </w:p>
          <w:p w14:paraId="49BA3BF6" w14:textId="77777777" w:rsidR="00982612" w:rsidRPr="00982612" w:rsidRDefault="00917F56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</w:t>
            </w:r>
            <w:r w:rsidR="00982612" w:rsidRPr="00982612">
              <w:rPr>
                <w:color w:val="080C0C"/>
                <w:lang w:val="it-IT"/>
              </w:rPr>
              <w:t>_____________________________________</w:t>
            </w:r>
          </w:p>
          <w:p w14:paraId="089B20E4" w14:textId="77777777" w:rsidR="00982612" w:rsidRPr="00982612" w:rsidRDefault="00917F56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                           </w:t>
            </w:r>
            <w:r w:rsidR="00982612" w:rsidRPr="00982612">
              <w:rPr>
                <w:color w:val="080C0C"/>
                <w:lang w:val="it-IT"/>
              </w:rPr>
              <w:t>______________</w:t>
            </w:r>
          </w:p>
          <w:p w14:paraId="42497A1C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</w:p>
          <w:p w14:paraId="17DE4F41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Vlerësohen për saktësinë e përgjigjeve, dallimin e instrumenteve të përdorura.</w:t>
            </w:r>
          </w:p>
          <w:p w14:paraId="4693243D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Detyrë:</w:t>
            </w:r>
          </w:p>
          <w:p w14:paraId="15E217C6" w14:textId="77777777" w:rsid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Shkruajnë për biografinë e Moxartit.</w:t>
            </w:r>
          </w:p>
          <w:p w14:paraId="1DB6B1B7" w14:textId="77777777" w:rsidR="00FE2E81" w:rsidRPr="00982612" w:rsidRDefault="00FE2E81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0B2FDA4A" wp14:editId="45D6111D">
                  <wp:extent cx="7178040" cy="1333500"/>
                  <wp:effectExtent l="0" t="0" r="3810" b="0"/>
                  <wp:docPr id="227" name="Picture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4CC8875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</w:p>
          <w:p w14:paraId="359BB537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183C81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7A0BEC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CC4962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CC0AA7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65934D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74D9F4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7E4724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20222C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6FD239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84AC53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77C069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C1609F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4889E7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83450B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A093E45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FA6A32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6CCD61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B3E3DE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DD95899" w14:textId="77777777" w:rsidR="001451F2" w:rsidRPr="00112C98" w:rsidRDefault="001451F2" w:rsidP="00917F56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2940AA90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EA6328" w14:paraId="072ADCA2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0DC1BFF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98261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14</w:t>
            </w:r>
          </w:p>
        </w:tc>
      </w:tr>
      <w:tr w:rsidR="001451F2" w:rsidRPr="00EA6328" w14:paraId="64D50147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25EE1E9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5D0D5DD1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44966582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5A9EDF47" w14:textId="77777777" w:rsidR="001451F2" w:rsidRDefault="00302722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>%sve</w:t>
            </w:r>
            <w:r w:rsidR="00C96725">
              <w:rPr>
                <w:noProof/>
                <w:color w:val="080C0C"/>
              </w:rPr>
              <w:drawing>
                <wp:inline distT="0" distB="0" distL="0" distR="0" wp14:anchorId="405B6345" wp14:editId="0CFC30D3">
                  <wp:extent cx="2712720" cy="554990"/>
                  <wp:effectExtent l="0" t="0" r="0" b="0"/>
                  <wp:docPr id="117" name="Picture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BE88282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302722">
              <w:rPr>
                <w:b/>
                <w:color w:val="080C0C"/>
                <w:lang w:val="it-IT"/>
              </w:rPr>
              <w:t>Tema</w:t>
            </w:r>
            <w:r w:rsidRPr="00982612">
              <w:rPr>
                <w:color w:val="080C0C"/>
                <w:lang w:val="it-IT"/>
              </w:rPr>
              <w:t>: Elementet bazike të gjuhës artistike</w:t>
            </w:r>
          </w:p>
          <w:p w14:paraId="41E3754A" w14:textId="77777777" w:rsidR="00982612" w:rsidRPr="00302722" w:rsidRDefault="00982612" w:rsidP="00982612">
            <w:pPr>
              <w:pStyle w:val="NoSpacing"/>
              <w:rPr>
                <w:b/>
                <w:color w:val="080C0C"/>
                <w:lang w:val="it-IT"/>
              </w:rPr>
            </w:pPr>
            <w:r w:rsidRPr="00302722">
              <w:rPr>
                <w:b/>
                <w:color w:val="080C0C"/>
                <w:lang w:val="it-IT"/>
              </w:rPr>
              <w:t>Rezultatet e të nxënit të temës:</w:t>
            </w:r>
          </w:p>
          <w:p w14:paraId="4E177D56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Përjeton dhe dallon elementet themelore muzikore (ritmi, melodia dhe harmonia dur­ mol) në këngët, lojërat dhe veprat muzikore që ata i këndojnë në klasë dhe në të tjera vepra muzikore që dëgjojnë.</w:t>
            </w:r>
          </w:p>
          <w:p w14:paraId="763023D5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Kontributi në rezultatet për kompetencat kryesore të shkallës: I.3; III.4; VI.2.</w:t>
            </w:r>
          </w:p>
          <w:p w14:paraId="2FDB892F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Kontributi në rezultatet e fushës së kurrikulës: 2.1.</w:t>
            </w:r>
          </w:p>
          <w:p w14:paraId="142A8BA5" w14:textId="77777777" w:rsidR="00982612" w:rsidRPr="00982612" w:rsidRDefault="00551C7E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41E9D190" wp14:editId="42196305">
                  <wp:extent cx="2713990" cy="552450"/>
                  <wp:effectExtent l="0" t="0" r="0" b="0"/>
                  <wp:docPr id="168" name="Pictur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F3BFBED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17F56">
              <w:rPr>
                <w:b/>
                <w:color w:val="080C0C"/>
                <w:lang w:val="it-IT"/>
              </w:rPr>
              <w:t>Njësia mësimore</w:t>
            </w:r>
            <w:r w:rsidRPr="00982612">
              <w:rPr>
                <w:color w:val="080C0C"/>
                <w:lang w:val="it-IT"/>
              </w:rPr>
              <w:t>: “Hyri vallja në shtëpi”</w:t>
            </w:r>
          </w:p>
          <w:p w14:paraId="7B3C9BC5" w14:textId="77777777" w:rsidR="00982612" w:rsidRPr="00917F56" w:rsidRDefault="00982612" w:rsidP="00982612">
            <w:pPr>
              <w:pStyle w:val="NoSpacing"/>
              <w:rPr>
                <w:b/>
                <w:color w:val="080C0C"/>
                <w:lang w:val="it-IT"/>
              </w:rPr>
            </w:pPr>
            <w:r w:rsidRPr="00917F56">
              <w:rPr>
                <w:b/>
                <w:color w:val="080C0C"/>
                <w:lang w:val="it-IT"/>
              </w:rPr>
              <w:t>Rezultatet e të nxënit të orës mësimore:</w:t>
            </w:r>
          </w:p>
          <w:p w14:paraId="5F30CB40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•</w:t>
            </w:r>
            <w:r w:rsidRPr="00982612">
              <w:rPr>
                <w:color w:val="080C0C"/>
                <w:lang w:val="it-IT"/>
              </w:rPr>
              <w:tab/>
              <w:t>Këndon këngën me intonacion duke imituar atë që dëgjon.</w:t>
            </w:r>
          </w:p>
          <w:p w14:paraId="6DF24BA9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•</w:t>
            </w:r>
            <w:r w:rsidRPr="00982612">
              <w:rPr>
                <w:color w:val="080C0C"/>
                <w:lang w:val="it-IT"/>
              </w:rPr>
              <w:tab/>
              <w:t>Shoqëron këngën me duar derisa këndon shoku.</w:t>
            </w:r>
          </w:p>
          <w:p w14:paraId="034D8470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•</w:t>
            </w:r>
            <w:r w:rsidRPr="00982612">
              <w:rPr>
                <w:color w:val="080C0C"/>
                <w:lang w:val="it-IT"/>
              </w:rPr>
              <w:tab/>
              <w:t>Hijezon notat që janë përdorur më së shumti gjatë këndimit.</w:t>
            </w:r>
          </w:p>
          <w:p w14:paraId="4FDE81D8" w14:textId="77777777" w:rsidR="00982612" w:rsidRPr="00EA6328" w:rsidRDefault="00982612" w:rsidP="00982612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Kriteret e </w:t>
            </w:r>
            <w:proofErr w:type="spellStart"/>
            <w:r w:rsidRPr="00EA6328">
              <w:rPr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26282E6A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Burimet, mjetet e konkretizimit dhe materialet mësimore: CD­ja, fletët A4 me notat e paraqitura.</w:t>
            </w:r>
          </w:p>
          <w:p w14:paraId="6E89550C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2590A492" w14:textId="77777777" w:rsidR="00982612" w:rsidRPr="00982612" w:rsidRDefault="00917F56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62F88B42" wp14:editId="74035803">
                  <wp:extent cx="4535805" cy="372110"/>
                  <wp:effectExtent l="0" t="0" r="0" b="8890"/>
                  <wp:docPr id="201" name="Picture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9064E94" w14:textId="77777777" w:rsidR="00982612" w:rsidRPr="00917F56" w:rsidRDefault="00D9096B" w:rsidP="00982612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b/>
                <w:color w:val="080C0C"/>
                <w:lang w:val="it-IT"/>
              </w:rPr>
              <w:t xml:space="preserve">  </w:t>
            </w:r>
            <w:r>
              <w:rPr>
                <w:b/>
                <w:noProof/>
                <w:color w:val="080C0C"/>
              </w:rPr>
              <w:drawing>
                <wp:inline distT="0" distB="0" distL="0" distR="0" wp14:anchorId="3F5460A7" wp14:editId="230CC05C">
                  <wp:extent cx="359410" cy="353695"/>
                  <wp:effectExtent l="0" t="0" r="2540" b="8255"/>
                  <wp:docPr id="263" name="Picture 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color w:val="080C0C"/>
                <w:lang w:val="it-IT"/>
              </w:rPr>
              <w:t xml:space="preserve"> </w:t>
            </w:r>
            <w:r w:rsidR="00982612" w:rsidRPr="00917F56">
              <w:rPr>
                <w:b/>
                <w:color w:val="080C0C"/>
                <w:lang w:val="it-IT"/>
              </w:rPr>
              <w:t>Parashikimi:</w:t>
            </w:r>
          </w:p>
          <w:p w14:paraId="42015FED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Përgatitja për të nxënët</w:t>
            </w:r>
          </w:p>
          <w:p w14:paraId="49C9F0F9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Diskutim i njohurive paraprake</w:t>
            </w:r>
          </w:p>
          <w:p w14:paraId="632E4D2F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Në këtë pjesë të orës mësimore, mësuesi/ja parashtron një pyetje për të nxitur diskutimin.</w:t>
            </w:r>
          </w:p>
          <w:p w14:paraId="0253DDEB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Ju kujtohet që në fillim të vitit shkollor ne kemi folur për shtëpinë e notave muzikore? Kemi thënë se në këtë shtëpi të notave çdo tingull e ka emrin dhe vendin e vet.</w:t>
            </w:r>
          </w:p>
          <w:p w14:paraId="66752BAD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Si quhet kjo shtëpi? (Pentagram)</w:t>
            </w:r>
          </w:p>
          <w:p w14:paraId="38198B9B" w14:textId="77777777" w:rsidR="001451F2" w:rsidRDefault="00982612" w:rsidP="00F60F90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Mendimet e nxënësve diskutohen me klasën.</w:t>
            </w:r>
          </w:p>
          <w:p w14:paraId="470D782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AC81908" w14:textId="77777777" w:rsidR="00982612" w:rsidRPr="00982612" w:rsidRDefault="00553710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b/>
                <w:noProof/>
                <w:color w:val="080C0C"/>
              </w:rPr>
              <w:drawing>
                <wp:inline distT="0" distB="0" distL="0" distR="0" wp14:anchorId="3B3C4D28" wp14:editId="1368D92A">
                  <wp:extent cx="359410" cy="347345"/>
                  <wp:effectExtent l="0" t="0" r="2540" b="0"/>
                  <wp:docPr id="297" name="Picture 2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982612" w:rsidRPr="00302722">
              <w:rPr>
                <w:b/>
                <w:color w:val="080C0C"/>
                <w:lang w:val="it-IT"/>
              </w:rPr>
              <w:t>Ndërtimi i njohurive dhe i shkathtësive:</w:t>
            </w:r>
            <w:r w:rsidR="00982612" w:rsidRPr="00982612">
              <w:rPr>
                <w:color w:val="080C0C"/>
                <w:lang w:val="it-IT"/>
              </w:rPr>
              <w:t xml:space="preserve"> Përpunimi i përmbajtjes</w:t>
            </w:r>
          </w:p>
          <w:p w14:paraId="19753B13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Dëgjim i drejtuar</w:t>
            </w:r>
          </w:p>
          <w:p w14:paraId="4168026C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Aktiviteti 1: Nxënësit njoftohen me këngën që do ta mësojnë. Titulli “Hyri vallja në shtëpi” paraqitet përmes projektorit (titulli shkruhet në tabelë në mungesë të projektorit).</w:t>
            </w:r>
          </w:p>
          <w:p w14:paraId="4E31BDC1" w14:textId="77777777" w:rsidR="001451F2" w:rsidRDefault="00982612" w:rsidP="00F60F90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Pastaj kënga e ndarë në strofa paraqitet në tabelë. M</w:t>
            </w:r>
            <w:r w:rsidR="00302722">
              <w:rPr>
                <w:color w:val="080C0C"/>
                <w:lang w:val="it-IT"/>
              </w:rPr>
              <w:t>ësohet kënga strofë për strofë.</w:t>
            </w:r>
          </w:p>
          <w:p w14:paraId="65496AC1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 xml:space="preserve">Aktiviteti 2: Lëshohet kënga në CD dhe dëgjohet me vëmendje interpretimi i </w:t>
            </w:r>
            <w:r w:rsidR="00302722">
              <w:rPr>
                <w:color w:val="080C0C"/>
                <w:lang w:val="it-IT"/>
              </w:rPr>
              <w:t>këngës.</w:t>
            </w:r>
          </w:p>
          <w:p w14:paraId="4C915F8E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Ashtu si edhe në ilustrim, tingujt vendosen radhë më radhë. Ndonjëri prej tyre është më i ulët dhe ndonjëri më i lartë. Ky varg i tingujve përbëhet nga tetë nota dhe quhet shkallë muzikore.</w:t>
            </w:r>
          </w:p>
          <w:p w14:paraId="000BA494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Me ndihmën e mësuesit/es, këndoni notat së bashku.</w:t>
            </w:r>
          </w:p>
          <w:p w14:paraId="59B57B02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 xml:space="preserve"> </w:t>
            </w:r>
          </w:p>
          <w:p w14:paraId="223CF33E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Aktiviteti 3: Njoftohen nxënësit se k</w:t>
            </w:r>
            <w:r>
              <w:rPr>
                <w:color w:val="080C0C"/>
                <w:lang w:val="it-IT"/>
              </w:rPr>
              <w:t>ënga këndohet sipas rregullav</w:t>
            </w:r>
            <w:r w:rsidR="00302722">
              <w:rPr>
                <w:color w:val="080C0C"/>
                <w:lang w:val="it-IT"/>
              </w:rPr>
              <w:t xml:space="preserve">e </w:t>
            </w:r>
            <w:r w:rsidRPr="00982612">
              <w:rPr>
                <w:color w:val="080C0C"/>
                <w:lang w:val="it-IT"/>
              </w:rPr>
              <w:t>dhe në grup këndojnë këngën e mësuar, duke</w:t>
            </w:r>
            <w:r w:rsidR="00302722">
              <w:rPr>
                <w:color w:val="080C0C"/>
                <w:lang w:val="it-IT"/>
              </w:rPr>
              <w:t xml:space="preserve"> e shoqëruar me zë dhe me duar</w:t>
            </w:r>
          </w:p>
          <w:p w14:paraId="174C47C6" w14:textId="77777777" w:rsidR="00982612" w:rsidRPr="00302722" w:rsidRDefault="004A283B" w:rsidP="00982612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b/>
                <w:noProof/>
                <w:color w:val="080C0C"/>
              </w:rPr>
              <w:drawing>
                <wp:inline distT="0" distB="0" distL="0" distR="0" wp14:anchorId="385FEDBC" wp14:editId="53301817">
                  <wp:extent cx="359410" cy="353695"/>
                  <wp:effectExtent l="0" t="0" r="2540" b="8255"/>
                  <wp:docPr id="328" name="Picture 3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302722" w:rsidRPr="00302722">
              <w:rPr>
                <w:b/>
                <w:color w:val="080C0C"/>
                <w:lang w:val="it-IT"/>
              </w:rPr>
              <w:t>Përforcimi:</w:t>
            </w:r>
          </w:p>
          <w:p w14:paraId="646A3DE3" w14:textId="77777777" w:rsidR="00982612" w:rsidRPr="00302722" w:rsidRDefault="00982612" w:rsidP="00982612">
            <w:pPr>
              <w:pStyle w:val="NoSpacing"/>
              <w:rPr>
                <w:b/>
                <w:color w:val="080C0C"/>
                <w:lang w:val="it-IT"/>
              </w:rPr>
            </w:pPr>
            <w:r w:rsidRPr="00302722">
              <w:rPr>
                <w:b/>
                <w:color w:val="080C0C"/>
                <w:lang w:val="it-IT"/>
              </w:rPr>
              <w:t>Konsolidimi i të nxënit</w:t>
            </w:r>
          </w:p>
          <w:p w14:paraId="5AD507D4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Në këtë pjesë të orës mësimore, nxënësit me ndihmën e mësuesit/es, këndojnë notat së</w:t>
            </w:r>
          </w:p>
          <w:p w14:paraId="399A2C1A" w14:textId="77777777" w:rsidR="00982612" w:rsidRPr="00982612" w:rsidRDefault="00302722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</w:t>
            </w:r>
            <w:r w:rsidR="00982612" w:rsidRPr="00982612">
              <w:rPr>
                <w:color w:val="080C0C"/>
                <w:lang w:val="it-IT"/>
              </w:rPr>
              <w:t>bashku. Në fletët A4, nxënësit në mënyrë individuale hijezojnë notat që janë theksuar më së shumti</w:t>
            </w:r>
          </w:p>
          <w:p w14:paraId="6A9AC459" w14:textId="77777777" w:rsid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 xml:space="preserve">gjatë këndimit ­ LA, SI, DO. Puna e </w:t>
            </w:r>
            <w:r w:rsidR="00302722">
              <w:rPr>
                <w:color w:val="080C0C"/>
                <w:lang w:val="it-IT"/>
              </w:rPr>
              <w:t>tyre monitorohet dhe ndihmohet.</w:t>
            </w:r>
          </w:p>
          <w:p w14:paraId="4E6B818B" w14:textId="77777777" w:rsidR="00302722" w:rsidRPr="00982612" w:rsidRDefault="00302722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lastRenderedPageBreak/>
              <w:t xml:space="preserve">Vlerësimi i nxën </w:t>
            </w:r>
          </w:p>
          <w:p w14:paraId="0D558AF7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Vlerësohen për saktësinë e përgjigjeve, mënyrën e interpretimit të notave muzikore.</w:t>
            </w:r>
          </w:p>
          <w:p w14:paraId="25C0D490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Detyrë:</w:t>
            </w:r>
          </w:p>
          <w:p w14:paraId="71A75FF1" w14:textId="77777777" w:rsid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Në pentagram të paraqesin çelësin dhe notat muzikore.</w:t>
            </w:r>
          </w:p>
          <w:p w14:paraId="3D189344" w14:textId="77777777" w:rsidR="00FE2E81" w:rsidRPr="00982612" w:rsidRDefault="00FE2E81" w:rsidP="00982612">
            <w:pPr>
              <w:pStyle w:val="NoSpacing"/>
              <w:rPr>
                <w:color w:val="080C0C"/>
                <w:lang w:val="it-IT"/>
              </w:rPr>
            </w:pPr>
          </w:p>
          <w:p w14:paraId="72D67523" w14:textId="77777777" w:rsidR="00982612" w:rsidRPr="00982612" w:rsidRDefault="00FE2E81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77191F8A" wp14:editId="19DBF4A2">
                  <wp:extent cx="7178040" cy="1333500"/>
                  <wp:effectExtent l="0" t="0" r="3810" b="0"/>
                  <wp:docPr id="228" name="Picture 2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858ACF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CF02CE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4F7D4C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2AB23D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A8A125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DEE98C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566F55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9DEBA2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099840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C6ACA3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7DBCF4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6ABE54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B88CD9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A449F35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59C7D4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F801D5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0F32E3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C4094BA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58C10012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EA6328" w14:paraId="6C8AC5F7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F2C9631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98261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15</w:t>
            </w:r>
          </w:p>
        </w:tc>
      </w:tr>
      <w:tr w:rsidR="001451F2" w:rsidRPr="00EA6328" w14:paraId="07656FFE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22D991CA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0FBAAC02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41D6DA0E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59861DA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92C0987" w14:textId="77777777" w:rsidR="00C96725" w:rsidRDefault="00C96725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644BC4D" wp14:editId="35F89A75">
                  <wp:extent cx="2712720" cy="554990"/>
                  <wp:effectExtent l="0" t="0" r="0" b="0"/>
                  <wp:docPr id="118" name="Picture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9763790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302722">
              <w:rPr>
                <w:b/>
                <w:color w:val="080C0C"/>
                <w:lang w:val="it-IT"/>
              </w:rPr>
              <w:t>Tema:</w:t>
            </w:r>
            <w:r w:rsidR="00302722">
              <w:rPr>
                <w:color w:val="080C0C"/>
                <w:lang w:val="it-IT"/>
              </w:rPr>
              <w:t xml:space="preserve"> Këngët</w:t>
            </w:r>
          </w:p>
          <w:p w14:paraId="473E8001" w14:textId="77777777" w:rsidR="00982612" w:rsidRPr="00302722" w:rsidRDefault="00982612" w:rsidP="00982612">
            <w:pPr>
              <w:pStyle w:val="NoSpacing"/>
              <w:rPr>
                <w:b/>
                <w:color w:val="080C0C"/>
                <w:lang w:val="it-IT"/>
              </w:rPr>
            </w:pPr>
            <w:r w:rsidRPr="00302722">
              <w:rPr>
                <w:b/>
                <w:color w:val="080C0C"/>
                <w:lang w:val="it-IT"/>
              </w:rPr>
              <w:t>Rezultatet e të nxënit të temës:</w:t>
            </w:r>
          </w:p>
          <w:p w14:paraId="43C18765" w14:textId="77777777" w:rsidR="00982612" w:rsidRPr="00982612" w:rsidRDefault="00982612" w:rsidP="00302722">
            <w:pPr>
              <w:pStyle w:val="NoSpacing"/>
              <w:numPr>
                <w:ilvl w:val="0"/>
                <w:numId w:val="24"/>
              </w:numPr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Këndon dhe interpreton në instrumente. Shoqëron këndimin me zë, me duar.</w:t>
            </w:r>
          </w:p>
          <w:p w14:paraId="72741025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Kontributi në rezultatet për kompetencat kryesore të shkallës: I.3; II.5; III.4; III.9; VI.2.</w:t>
            </w:r>
          </w:p>
          <w:p w14:paraId="699C4F34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Kontributi në rezultatet</w:t>
            </w:r>
            <w:r w:rsidR="00302722">
              <w:rPr>
                <w:color w:val="080C0C"/>
                <w:lang w:val="it-IT"/>
              </w:rPr>
              <w:t xml:space="preserve"> e fushës së kurrikulës: 1.1,2.</w:t>
            </w:r>
          </w:p>
          <w:p w14:paraId="2C977028" w14:textId="77777777" w:rsidR="001451F2" w:rsidRDefault="00551C7E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1D4A5518" wp14:editId="47AF4459">
                  <wp:extent cx="2712720" cy="554990"/>
                  <wp:effectExtent l="0" t="0" r="0" b="0"/>
                  <wp:docPr id="175" name="Picture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8B68872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302722">
              <w:rPr>
                <w:b/>
                <w:color w:val="080C0C"/>
                <w:lang w:val="it-IT"/>
              </w:rPr>
              <w:t>Njësia mësimore:</w:t>
            </w:r>
            <w:r w:rsidRPr="00982612">
              <w:rPr>
                <w:color w:val="080C0C"/>
                <w:lang w:val="it-IT"/>
              </w:rPr>
              <w:t xml:space="preserve"> “Viti i Ri”</w:t>
            </w:r>
          </w:p>
          <w:p w14:paraId="1D9D560F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</w:p>
          <w:p w14:paraId="37FB2C5B" w14:textId="77777777" w:rsidR="00982612" w:rsidRPr="00302722" w:rsidRDefault="00982612" w:rsidP="00982612">
            <w:pPr>
              <w:pStyle w:val="NoSpacing"/>
              <w:rPr>
                <w:b/>
                <w:color w:val="080C0C"/>
                <w:lang w:val="it-IT"/>
              </w:rPr>
            </w:pPr>
            <w:r w:rsidRPr="00302722">
              <w:rPr>
                <w:b/>
                <w:color w:val="080C0C"/>
                <w:lang w:val="it-IT"/>
              </w:rPr>
              <w:t>Rezultatet e të nxënit të orës mësimore:</w:t>
            </w:r>
          </w:p>
          <w:p w14:paraId="39E16DA9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•</w:t>
            </w:r>
            <w:r w:rsidRPr="00982612">
              <w:rPr>
                <w:color w:val="080C0C"/>
                <w:lang w:val="it-IT"/>
              </w:rPr>
              <w:tab/>
              <w:t>Këndon këngën duke zbatuar rregullat e këndimit.</w:t>
            </w:r>
          </w:p>
          <w:p w14:paraId="1838B4A1" w14:textId="77777777" w:rsidR="00982612" w:rsidRPr="00EA6328" w:rsidRDefault="00982612" w:rsidP="00982612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</w:r>
            <w:proofErr w:type="spellStart"/>
            <w:r w:rsidRPr="00EA6328">
              <w:rPr>
                <w:color w:val="080C0C"/>
              </w:rPr>
              <w:t>Shoqëron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kën</w:t>
            </w:r>
            <w:r w:rsidR="004A0020" w:rsidRPr="00EA6328">
              <w:rPr>
                <w:color w:val="080C0C"/>
              </w:rPr>
              <w:t>gën</w:t>
            </w:r>
            <w:proofErr w:type="spellEnd"/>
            <w:r w:rsidR="004A0020" w:rsidRPr="00EA6328">
              <w:rPr>
                <w:color w:val="080C0C"/>
              </w:rPr>
              <w:t xml:space="preserve"> me </w:t>
            </w:r>
            <w:proofErr w:type="spellStart"/>
            <w:r w:rsidR="004A0020" w:rsidRPr="00EA6328">
              <w:rPr>
                <w:color w:val="080C0C"/>
              </w:rPr>
              <w:t>duar</w:t>
            </w:r>
            <w:proofErr w:type="spellEnd"/>
            <w:r w:rsidR="004A0020" w:rsidRPr="00EA6328">
              <w:rPr>
                <w:color w:val="080C0C"/>
              </w:rPr>
              <w:t xml:space="preserve"> duke </w:t>
            </w:r>
            <w:proofErr w:type="spellStart"/>
            <w:r w:rsidR="004A0020" w:rsidRPr="00EA6328">
              <w:rPr>
                <w:color w:val="080C0C"/>
              </w:rPr>
              <w:t>këndua</w:t>
            </w:r>
            <w:r w:rsidR="00302722" w:rsidRPr="00EA6328">
              <w:rPr>
                <w:color w:val="080C0C"/>
              </w:rPr>
              <w:t>r</w:t>
            </w:r>
            <w:proofErr w:type="spellEnd"/>
          </w:p>
          <w:p w14:paraId="52763BDC" w14:textId="77777777" w:rsidR="00982612" w:rsidRPr="00EA6328" w:rsidRDefault="00982612" w:rsidP="00982612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</w:r>
            <w:proofErr w:type="spellStart"/>
            <w:r w:rsidRPr="00EA6328">
              <w:rPr>
                <w:color w:val="080C0C"/>
              </w:rPr>
              <w:t>Përgatit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njërën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nga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dhuratat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përzgjedhura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dashurin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tyre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1CE349AE" w14:textId="77777777" w:rsidR="00982612" w:rsidRPr="00EA6328" w:rsidRDefault="00982612" w:rsidP="00982612">
            <w:pPr>
              <w:pStyle w:val="NoSpacing"/>
              <w:rPr>
                <w:color w:val="080C0C"/>
              </w:rPr>
            </w:pPr>
            <w:r w:rsidRPr="00EA6328">
              <w:rPr>
                <w:b/>
                <w:color w:val="080C0C"/>
              </w:rPr>
              <w:t xml:space="preserve">Kriteret e </w:t>
            </w:r>
            <w:proofErr w:type="spellStart"/>
            <w:r w:rsidRPr="00EA6328">
              <w:rPr>
                <w:b/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568E5B1F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302722">
              <w:rPr>
                <w:b/>
                <w:color w:val="080C0C"/>
                <w:lang w:val="it-IT"/>
              </w:rPr>
              <w:t>Burimet, mjetet e konkretizimit dhe materialet mësimore:</w:t>
            </w:r>
            <w:r w:rsidRPr="00982612">
              <w:rPr>
                <w:color w:val="080C0C"/>
                <w:lang w:val="it-IT"/>
              </w:rPr>
              <w:t xml:space="preserve"> CD­ja, printeri, laptopi.</w:t>
            </w:r>
          </w:p>
          <w:p w14:paraId="2E4A95F8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7E681F89" w14:textId="77777777" w:rsidR="00982612" w:rsidRPr="00982612" w:rsidRDefault="00302722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9DDE0E0" wp14:editId="4008C359">
                  <wp:extent cx="4535805" cy="372110"/>
                  <wp:effectExtent l="0" t="0" r="0" b="8890"/>
                  <wp:docPr id="202" name="Picture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B8EBFCE" w14:textId="77777777" w:rsidR="00982612" w:rsidRPr="00982612" w:rsidRDefault="00D9096B" w:rsidP="00982612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</w:t>
            </w:r>
            <w:r>
              <w:rPr>
                <w:noProof/>
                <w:color w:val="080C0C"/>
              </w:rPr>
              <w:drawing>
                <wp:inline distT="0" distB="0" distL="0" distR="0" wp14:anchorId="2B3AFC3C" wp14:editId="10EB478A">
                  <wp:extent cx="359410" cy="353695"/>
                  <wp:effectExtent l="0" t="0" r="2540" b="8255"/>
                  <wp:docPr id="264" name="Picture 2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80C0C"/>
                <w:lang w:val="it-IT"/>
              </w:rPr>
              <w:t xml:space="preserve">  </w:t>
            </w:r>
            <w:r w:rsidR="00982612" w:rsidRPr="00982612">
              <w:rPr>
                <w:color w:val="080C0C"/>
                <w:lang w:val="it-IT"/>
              </w:rPr>
              <w:t>Parashikimi:</w:t>
            </w:r>
          </w:p>
          <w:p w14:paraId="2E61378D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Përgatitja për të nxënët</w:t>
            </w:r>
          </w:p>
          <w:p w14:paraId="629CDD7C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Diskutim i njohurive paraprake</w:t>
            </w:r>
          </w:p>
          <w:p w14:paraId="36E9BFE7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Në këtë pjesë të orës mësimore, mësuesi/ja parashtron disa pyetje për të nxitur diskutimin.</w:t>
            </w:r>
          </w:p>
          <w:p w14:paraId="4073E34D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Trego disa nga gjërat që ke mësuar nga ky vit.</w:t>
            </w:r>
          </w:p>
          <w:p w14:paraId="38E3C768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Si do ta kishe përshkruar me një fjali vitin që po e lëmë? Cila ishte kënga jote më e pëlqyer e vitit që po lëmë pas? Si duket qyteti yt në prag të festave të fundvitit?</w:t>
            </w:r>
          </w:p>
          <w:p w14:paraId="1565B0BC" w14:textId="77777777" w:rsidR="00982612" w:rsidRPr="00982612" w:rsidRDefault="00982612" w:rsidP="00982612">
            <w:pPr>
              <w:pStyle w:val="NoSpacing"/>
              <w:rPr>
                <w:color w:val="080C0C"/>
                <w:lang w:val="it-IT"/>
              </w:rPr>
            </w:pPr>
            <w:r w:rsidRPr="00982612">
              <w:rPr>
                <w:color w:val="080C0C"/>
                <w:lang w:val="it-IT"/>
              </w:rPr>
              <w:t>Mendimet e nxënësve diskutohen me klasën.</w:t>
            </w:r>
          </w:p>
          <w:p w14:paraId="7939C88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8CDDD26" w14:textId="77777777" w:rsidR="004A0020" w:rsidRPr="004A0020" w:rsidRDefault="00553710" w:rsidP="004A002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D244663" wp14:editId="63AD01DB">
                  <wp:extent cx="359410" cy="347345"/>
                  <wp:effectExtent l="0" t="0" r="2540" b="0"/>
                  <wp:docPr id="298" name="Picture 2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4A0020" w:rsidRPr="004A0020">
              <w:rPr>
                <w:color w:val="080C0C"/>
                <w:lang w:val="it-IT"/>
              </w:rPr>
              <w:t>Ndërtimi i njohurive dhe i shkathtësive: Përpunimi i përmbajtjes</w:t>
            </w:r>
          </w:p>
          <w:p w14:paraId="4CA9BE04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Dëgjim i drejtuar</w:t>
            </w:r>
          </w:p>
          <w:p w14:paraId="26EB76AC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Aktiviteti 1: Nxënësit njoftohen me këngën që do ta mësojnë. Titulli “Viti i ri” paraqitet përmes projektorit (titulli shkruhet në tabelë në mungesë të projektorit).</w:t>
            </w:r>
          </w:p>
          <w:p w14:paraId="32346872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Pastaj kënga e ndarë në strofa paraqitet në tabelë. Mësohet kënga strofë për strofë.</w:t>
            </w:r>
          </w:p>
          <w:p w14:paraId="1F97AD97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Aktiviteti 2: Lëshohet kënga në CD dhe dëgjohet me vëmendje interpretimi këngës.</w:t>
            </w:r>
          </w:p>
          <w:p w14:paraId="18EB3AF9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Aktiviteti 3: Njoftohen nxënësit se kënga këndohet sipas rregullave: Një nxënës këndon këngën, kurse nxënësit e tjerë e shoqërojnë me duar.</w:t>
            </w:r>
          </w:p>
          <w:p w14:paraId="13421004" w14:textId="77777777" w:rsidR="001451F2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Nxënësit individualisht dhe në grup këndojnë këngën e mësuar, duke e shoqëruar me zë dhe me duar.</w:t>
            </w:r>
          </w:p>
          <w:p w14:paraId="686D2DB6" w14:textId="77777777" w:rsidR="00302722" w:rsidRPr="00302722" w:rsidRDefault="004A283B" w:rsidP="00302722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7F2D09BE" wp14:editId="7DDBC065">
                  <wp:extent cx="359410" cy="353695"/>
                  <wp:effectExtent l="0" t="0" r="2540" b="8255"/>
                  <wp:docPr id="329" name="Picture 3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302722" w:rsidRPr="00302722">
              <w:rPr>
                <w:color w:val="080C0C"/>
                <w:lang w:val="it-IT"/>
              </w:rPr>
              <w:t>Përforcimi: Konsolidimi i të nxënit</w:t>
            </w:r>
          </w:p>
          <w:p w14:paraId="3F7F8B2A" w14:textId="77777777" w:rsidR="00302722" w:rsidRPr="00302722" w:rsidRDefault="00302722" w:rsidP="00302722">
            <w:pPr>
              <w:pStyle w:val="NoSpacing"/>
              <w:rPr>
                <w:color w:val="080C0C"/>
                <w:lang w:val="it-IT"/>
              </w:rPr>
            </w:pPr>
            <w:r w:rsidRPr="00302722">
              <w:rPr>
                <w:color w:val="080C0C"/>
                <w:lang w:val="it-IT"/>
              </w:rPr>
              <w:t>Te kjo pjesë e orës mësimore, nxënësit mund të përgatitin dhurata për njëri­tjetrin, por edhe për anëtarët e familjes së gjerë me gjësende fare të</w:t>
            </w:r>
          </w:p>
          <w:p w14:paraId="1B0AA141" w14:textId="77777777" w:rsidR="00302722" w:rsidRPr="00302722" w:rsidRDefault="00302722" w:rsidP="00302722">
            <w:pPr>
              <w:pStyle w:val="NoSpacing"/>
              <w:rPr>
                <w:color w:val="080C0C"/>
                <w:lang w:val="it-IT"/>
              </w:rPr>
            </w:pPr>
            <w:r w:rsidRPr="00302722">
              <w:rPr>
                <w:color w:val="080C0C"/>
                <w:lang w:val="it-IT"/>
              </w:rPr>
              <w:t>thjeshta. Mund të thurin poezi, të ndërtojnë instrumente, syze apo kartolina. Puna e tyre monitorohet</w:t>
            </w:r>
          </w:p>
          <w:p w14:paraId="01D8E9AC" w14:textId="77777777" w:rsidR="00302722" w:rsidRPr="00302722" w:rsidRDefault="00302722" w:rsidP="00302722">
            <w:pPr>
              <w:pStyle w:val="NoSpacing"/>
              <w:rPr>
                <w:color w:val="080C0C"/>
                <w:lang w:val="it-IT"/>
              </w:rPr>
            </w:pPr>
            <w:r w:rsidRPr="00302722">
              <w:rPr>
                <w:color w:val="080C0C"/>
                <w:lang w:val="it-IT"/>
              </w:rPr>
              <w:t>dhe ndihmohet.</w:t>
            </w:r>
          </w:p>
          <w:p w14:paraId="798921A8" w14:textId="77777777" w:rsidR="00302722" w:rsidRPr="00302722" w:rsidRDefault="00302722" w:rsidP="00302722">
            <w:pPr>
              <w:pStyle w:val="NoSpacing"/>
              <w:rPr>
                <w:color w:val="080C0C"/>
                <w:lang w:val="it-IT"/>
              </w:rPr>
            </w:pPr>
            <w:r w:rsidRPr="00302722">
              <w:rPr>
                <w:color w:val="080C0C"/>
                <w:lang w:val="it-IT"/>
              </w:rPr>
              <w:t>L</w:t>
            </w:r>
            <w:r>
              <w:rPr>
                <w:color w:val="080C0C"/>
                <w:lang w:val="it-IT"/>
              </w:rPr>
              <w:t>uajnë dhe vallëzojnë së bashku.</w:t>
            </w:r>
          </w:p>
          <w:p w14:paraId="1CDD1063" w14:textId="77777777" w:rsidR="00302722" w:rsidRPr="00302722" w:rsidRDefault="00302722" w:rsidP="00302722">
            <w:pPr>
              <w:pStyle w:val="NoSpacing"/>
              <w:rPr>
                <w:color w:val="080C0C"/>
                <w:lang w:val="it-IT"/>
              </w:rPr>
            </w:pPr>
            <w:r w:rsidRPr="00302722">
              <w:rPr>
                <w:color w:val="080C0C"/>
                <w:lang w:val="it-IT"/>
              </w:rPr>
              <w:t>Vlerësohen për saktësinë e përgjigjeve, mënyrën e interpretimit të këngës dhe dhuratave që kanë përgatitur.</w:t>
            </w:r>
          </w:p>
          <w:p w14:paraId="67CA7529" w14:textId="77777777" w:rsidR="00302722" w:rsidRPr="00302722" w:rsidRDefault="00302722" w:rsidP="00302722">
            <w:pPr>
              <w:pStyle w:val="NoSpacing"/>
              <w:rPr>
                <w:color w:val="080C0C"/>
                <w:lang w:val="it-IT"/>
              </w:rPr>
            </w:pPr>
            <w:r w:rsidRPr="00302722">
              <w:rPr>
                <w:color w:val="080C0C"/>
                <w:lang w:val="it-IT"/>
              </w:rPr>
              <w:lastRenderedPageBreak/>
              <w:t>Detyrë:</w:t>
            </w:r>
          </w:p>
          <w:p w14:paraId="5CFDA5DF" w14:textId="77777777" w:rsidR="00FE2E81" w:rsidRDefault="00302722" w:rsidP="00302722">
            <w:pPr>
              <w:pStyle w:val="NoSpacing"/>
              <w:rPr>
                <w:color w:val="080C0C"/>
                <w:lang w:val="it-IT"/>
              </w:rPr>
            </w:pPr>
            <w:r w:rsidRPr="00302722">
              <w:rPr>
                <w:color w:val="080C0C"/>
                <w:lang w:val="it-IT"/>
              </w:rPr>
              <w:t>Në pentagram të paraqesin këngën me notat muzikore.</w:t>
            </w:r>
          </w:p>
          <w:p w14:paraId="09D13F25" w14:textId="77777777" w:rsidR="00302722" w:rsidRPr="00302722" w:rsidRDefault="00302722" w:rsidP="00302722">
            <w:pPr>
              <w:pStyle w:val="NoSpacing"/>
              <w:rPr>
                <w:color w:val="080C0C"/>
                <w:lang w:val="it-IT"/>
              </w:rPr>
            </w:pPr>
            <w:r w:rsidRPr="00302722">
              <w:rPr>
                <w:color w:val="080C0C"/>
                <w:lang w:val="it-IT"/>
              </w:rPr>
              <w:tab/>
            </w:r>
          </w:p>
          <w:p w14:paraId="3B702DD5" w14:textId="77777777" w:rsidR="00302722" w:rsidRPr="00302722" w:rsidRDefault="00302722" w:rsidP="00302722">
            <w:pPr>
              <w:pStyle w:val="NoSpacing"/>
              <w:rPr>
                <w:color w:val="080C0C"/>
                <w:lang w:val="it-IT"/>
              </w:rPr>
            </w:pPr>
          </w:p>
          <w:p w14:paraId="599B117B" w14:textId="77777777" w:rsidR="001451F2" w:rsidRDefault="00FE2E81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7270E4FD" wp14:editId="700DB950">
                  <wp:extent cx="7178040" cy="1333500"/>
                  <wp:effectExtent l="0" t="0" r="3810" b="0"/>
                  <wp:docPr id="229" name="Picture 2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CFA720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EF44D6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D4B503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D517DA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A4FA0C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BD6E17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D941B1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5DF6C0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73F8D3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C18BCC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C0E598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D8CB3C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9DACF1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A4846F3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6A7815A3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3E7646" w14:paraId="6F232242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1BE30428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4A0020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16</w:t>
            </w:r>
          </w:p>
        </w:tc>
      </w:tr>
      <w:tr w:rsidR="001451F2" w:rsidRPr="00EA6328" w14:paraId="3E4CDF80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1E632DE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673A2FE9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58B54D52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262713E2" w14:textId="77777777" w:rsidR="001451F2" w:rsidRDefault="00C96725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598B388F" wp14:editId="4D05A196">
                  <wp:extent cx="2712720" cy="554990"/>
                  <wp:effectExtent l="0" t="0" r="0" b="0"/>
                  <wp:docPr id="119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4328B89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Tema: Instrumentet muzikore</w:t>
            </w:r>
          </w:p>
          <w:p w14:paraId="621FD6B7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Rezultatet e të nxënit të temës:</w:t>
            </w:r>
          </w:p>
          <w:p w14:paraId="7A7D2369" w14:textId="77777777" w:rsidR="004A0020" w:rsidRPr="004A0020" w:rsidRDefault="004A0020" w:rsidP="00551C7E">
            <w:pPr>
              <w:pStyle w:val="NoSpacing"/>
              <w:numPr>
                <w:ilvl w:val="0"/>
                <w:numId w:val="23"/>
              </w:numPr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Identifikon dhe dallon instrumentet muzikore edhe vizualisht.</w:t>
            </w:r>
          </w:p>
          <w:p w14:paraId="2DC479CB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Kontributi në rezultatet për kompetencat kryesore të shkallës: II.5; III.4; V.8; VI.2,3.</w:t>
            </w:r>
          </w:p>
          <w:p w14:paraId="658123F4" w14:textId="77777777" w:rsidR="001451F2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Kontributi në rezultatet e fushës së kurrikulës: 3.2</w:t>
            </w:r>
          </w:p>
          <w:p w14:paraId="264D453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D655FA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513F34C" w14:textId="77777777" w:rsidR="001451F2" w:rsidRDefault="00551C7E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6C14D6F3" wp14:editId="768711D9">
                  <wp:extent cx="2712720" cy="554990"/>
                  <wp:effectExtent l="0" t="0" r="0" b="0"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9696BD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C5C2BDE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Njësia mësimore: Ksilofoni ­ “Zilja tring” ­ (Jingle Bells)”</w:t>
            </w:r>
          </w:p>
          <w:p w14:paraId="370BC608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Rezultatet e të nxënit të orës mësimore:</w:t>
            </w:r>
          </w:p>
          <w:p w14:paraId="59B8E756" w14:textId="77777777" w:rsidR="004A0020" w:rsidRPr="00EA6328" w:rsidRDefault="004A0020" w:rsidP="004A0020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</w:r>
            <w:proofErr w:type="spellStart"/>
            <w:r w:rsidRPr="00EA6328">
              <w:rPr>
                <w:color w:val="080C0C"/>
              </w:rPr>
              <w:t>Shoqëron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duartrokitje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këngën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zilja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tring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258FC48E" w14:textId="77777777" w:rsidR="004A0020" w:rsidRPr="00EA6328" w:rsidRDefault="004A0020" w:rsidP="004A0020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</w:r>
            <w:proofErr w:type="spellStart"/>
            <w:r w:rsidRPr="00EA6328">
              <w:rPr>
                <w:color w:val="080C0C"/>
              </w:rPr>
              <w:t>Identifikon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instrumentin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përdorur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gjatë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dëgjimit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këngës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17744E29" w14:textId="77777777" w:rsidR="004A0020" w:rsidRPr="00EA6328" w:rsidRDefault="004A0020" w:rsidP="004A0020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  <w:t xml:space="preserve">Luan me </w:t>
            </w:r>
            <w:proofErr w:type="spellStart"/>
            <w:r w:rsidRPr="00EA6328">
              <w:rPr>
                <w:color w:val="080C0C"/>
              </w:rPr>
              <w:t>ksilofon</w:t>
            </w:r>
            <w:proofErr w:type="spellEnd"/>
            <w:r w:rsidRPr="00EA6328">
              <w:rPr>
                <w:color w:val="080C0C"/>
              </w:rPr>
              <w:t xml:space="preserve"> duke </w:t>
            </w:r>
            <w:proofErr w:type="spellStart"/>
            <w:r w:rsidRPr="00EA6328">
              <w:rPr>
                <w:color w:val="080C0C"/>
              </w:rPr>
              <w:t>përdorur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ngjyrat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drejt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sipas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kërkesës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tekst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63E734D0" w14:textId="77777777" w:rsidR="004A0020" w:rsidRPr="00EA6328" w:rsidRDefault="004A0020" w:rsidP="004A0020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Kriteret e </w:t>
            </w:r>
            <w:proofErr w:type="spellStart"/>
            <w:r w:rsidRPr="00EA6328">
              <w:rPr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37E1F910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Burimet, mjetet e konkretizimit dhe materialet mësimore: ksilofoni, projektori, laptopi.</w:t>
            </w:r>
          </w:p>
          <w:p w14:paraId="731CAB0F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Lidhja me lëndët e tjera mësimore dhe/apo me çështjet ndërkurrikulare dhe situatat jetësore:</w:t>
            </w:r>
          </w:p>
          <w:p w14:paraId="2DDB4CE5" w14:textId="77777777" w:rsidR="001451F2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Gjuhë shqipe, Njeriu dhe natyra, Matematikë, Edukatë figurative; Arsimim për zhvillim të qëndrueshëm.</w:t>
            </w:r>
          </w:p>
          <w:p w14:paraId="5121BD2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661E0A7" w14:textId="77777777" w:rsidR="001451F2" w:rsidRDefault="00302722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36C4AF7D" wp14:editId="328D196A">
                  <wp:extent cx="4535805" cy="372110"/>
                  <wp:effectExtent l="0" t="0" r="0" b="8890"/>
                  <wp:docPr id="203" name="Picture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3F42096" w14:textId="77777777" w:rsidR="004A0020" w:rsidRPr="00D9096B" w:rsidRDefault="00D9096B" w:rsidP="004A0020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</w:t>
            </w:r>
            <w:r>
              <w:rPr>
                <w:noProof/>
                <w:color w:val="080C0C"/>
              </w:rPr>
              <w:drawing>
                <wp:inline distT="0" distB="0" distL="0" distR="0" wp14:anchorId="6A14CA87" wp14:editId="3AAA80C6">
                  <wp:extent cx="359410" cy="353695"/>
                  <wp:effectExtent l="0" t="0" r="2540" b="8255"/>
                  <wp:docPr id="265" name="Picture 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80C0C"/>
                <w:lang w:val="it-IT"/>
              </w:rPr>
              <w:t xml:space="preserve"> </w:t>
            </w:r>
            <w:r w:rsidR="004A0020" w:rsidRPr="00D9096B">
              <w:rPr>
                <w:b/>
                <w:color w:val="080C0C"/>
                <w:lang w:val="it-IT"/>
              </w:rPr>
              <w:t>Parashikimi:</w:t>
            </w:r>
          </w:p>
          <w:p w14:paraId="079303FF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Përgatitja për të nxënët</w:t>
            </w:r>
          </w:p>
          <w:p w14:paraId="2E0CF786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Diskutim i njohurive paraprake</w:t>
            </w:r>
          </w:p>
          <w:p w14:paraId="428097C3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Në këtë pjesë të orës mësimore, mësuesi/ja paraqet në</w:t>
            </w:r>
          </w:p>
          <w:p w14:paraId="5A4AE3A3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projektor një fotografi. Detyrë e nxënësve është që ta analizojnë. Parashtron disa pyetje për të nxitur diskutimin.</w:t>
            </w:r>
          </w:p>
          <w:p w14:paraId="060BCF37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Çfarë po shihni në fotografi?</w:t>
            </w:r>
          </w:p>
          <w:p w14:paraId="0E193325" w14:textId="77777777" w:rsidR="004A0020" w:rsidRPr="00EA6328" w:rsidRDefault="004A0020" w:rsidP="004A0020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Si </w:t>
            </w:r>
            <w:proofErr w:type="spellStart"/>
            <w:r w:rsidRPr="00EA6328">
              <w:rPr>
                <w:color w:val="080C0C"/>
              </w:rPr>
              <w:t>quhet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ky</w:t>
            </w:r>
            <w:proofErr w:type="spellEnd"/>
            <w:r w:rsidRPr="00EA6328">
              <w:rPr>
                <w:color w:val="080C0C"/>
              </w:rPr>
              <w:t xml:space="preserve"> instrument </w:t>
            </w:r>
            <w:proofErr w:type="spellStart"/>
            <w:r w:rsidRPr="00EA6328">
              <w:rPr>
                <w:color w:val="080C0C"/>
              </w:rPr>
              <w:t>muzikor</w:t>
            </w:r>
            <w:proofErr w:type="spellEnd"/>
            <w:r w:rsidRPr="00EA6328">
              <w:rPr>
                <w:color w:val="080C0C"/>
              </w:rPr>
              <w:t xml:space="preserve">? </w:t>
            </w:r>
            <w:proofErr w:type="spellStart"/>
            <w:r w:rsidRPr="00EA6328">
              <w:rPr>
                <w:color w:val="080C0C"/>
              </w:rPr>
              <w:t>Cilit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grup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instrumenteve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takon</w:t>
            </w:r>
            <w:proofErr w:type="spellEnd"/>
            <w:r w:rsidRPr="00EA6328">
              <w:rPr>
                <w:color w:val="080C0C"/>
              </w:rPr>
              <w:t xml:space="preserve">? Nga </w:t>
            </w:r>
            <w:proofErr w:type="spellStart"/>
            <w:r w:rsidRPr="00EA6328">
              <w:rPr>
                <w:color w:val="080C0C"/>
              </w:rPr>
              <w:t>çka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përbëhet</w:t>
            </w:r>
            <w:proofErr w:type="spellEnd"/>
            <w:r w:rsidRPr="00EA6328">
              <w:rPr>
                <w:color w:val="080C0C"/>
              </w:rPr>
              <w:t>?</w:t>
            </w:r>
          </w:p>
          <w:p w14:paraId="77CBD4D3" w14:textId="77777777" w:rsidR="001451F2" w:rsidRPr="00EA6328" w:rsidRDefault="004A0020" w:rsidP="00F60F90">
            <w:pPr>
              <w:pStyle w:val="NoSpacing"/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Mendimet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nxënësve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diskutohen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klasën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61B0A04E" w14:textId="77777777" w:rsidR="00553710" w:rsidRPr="00EA6328" w:rsidRDefault="00553710" w:rsidP="00F60F90">
            <w:pPr>
              <w:pStyle w:val="NoSpacing"/>
              <w:rPr>
                <w:color w:val="080C0C"/>
              </w:rPr>
            </w:pPr>
          </w:p>
          <w:p w14:paraId="5002C1B4" w14:textId="77777777" w:rsidR="00553710" w:rsidRPr="00EA6328" w:rsidRDefault="00553710" w:rsidP="00F60F90">
            <w:pPr>
              <w:pStyle w:val="NoSpacing"/>
              <w:rPr>
                <w:color w:val="080C0C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3A1AFCB4" wp14:editId="385D57E3">
                  <wp:extent cx="359410" cy="347345"/>
                  <wp:effectExtent l="0" t="0" r="2540" b="0"/>
                  <wp:docPr id="299" name="Picture 2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Pr="00EA6328">
              <w:rPr>
                <w:color w:val="080C0C"/>
              </w:rPr>
              <w:t>Ndërtimi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njohurive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shkathtësive</w:t>
            </w:r>
            <w:proofErr w:type="spellEnd"/>
            <w:r w:rsidRPr="00EA6328">
              <w:rPr>
                <w:color w:val="080C0C"/>
              </w:rPr>
              <w:t>:</w:t>
            </w:r>
          </w:p>
          <w:p w14:paraId="14CDE96A" w14:textId="77777777" w:rsidR="004A0020" w:rsidRPr="00EA6328" w:rsidRDefault="004A0020" w:rsidP="004A0020">
            <w:pPr>
              <w:pStyle w:val="NoSpacing"/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Përpunimi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përmbajtjes</w:t>
            </w:r>
            <w:proofErr w:type="spellEnd"/>
          </w:p>
          <w:p w14:paraId="3A8044E0" w14:textId="77777777" w:rsidR="004A0020" w:rsidRPr="00EA6328" w:rsidRDefault="004A0020" w:rsidP="004A0020">
            <w:pPr>
              <w:pStyle w:val="NoSpacing"/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Dëgjim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drejtuar</w:t>
            </w:r>
            <w:proofErr w:type="spellEnd"/>
          </w:p>
          <w:p w14:paraId="65DF1625" w14:textId="77777777" w:rsidR="004A0020" w:rsidRPr="00EA6328" w:rsidRDefault="004A0020" w:rsidP="004A0020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Aktiviteti 1: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njoftohen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këngën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që</w:t>
            </w:r>
            <w:proofErr w:type="spellEnd"/>
            <w:r w:rsidRPr="00EA6328">
              <w:rPr>
                <w:color w:val="080C0C"/>
              </w:rPr>
              <w:t xml:space="preserve"> do ta </w:t>
            </w:r>
            <w:proofErr w:type="spellStart"/>
            <w:r w:rsidRPr="00EA6328">
              <w:rPr>
                <w:color w:val="080C0C"/>
              </w:rPr>
              <w:t>mësojnë</w:t>
            </w:r>
            <w:proofErr w:type="spellEnd"/>
            <w:r w:rsidRPr="00EA6328">
              <w:rPr>
                <w:color w:val="080C0C"/>
              </w:rPr>
              <w:t xml:space="preserve">. </w:t>
            </w:r>
            <w:proofErr w:type="spellStart"/>
            <w:r w:rsidRPr="00EA6328">
              <w:rPr>
                <w:color w:val="080C0C"/>
              </w:rPr>
              <w:t>Titulli</w:t>
            </w:r>
            <w:proofErr w:type="spellEnd"/>
            <w:r w:rsidRPr="00EA6328">
              <w:rPr>
                <w:color w:val="080C0C"/>
              </w:rPr>
              <w:t xml:space="preserve"> Ksilofoni “Zilja </w:t>
            </w:r>
            <w:proofErr w:type="spellStart"/>
            <w:r w:rsidRPr="00EA6328">
              <w:rPr>
                <w:color w:val="080C0C"/>
              </w:rPr>
              <w:t>tring</w:t>
            </w:r>
            <w:proofErr w:type="spellEnd"/>
            <w:r w:rsidRPr="00EA6328">
              <w:rPr>
                <w:color w:val="080C0C"/>
              </w:rPr>
              <w:t xml:space="preserve">” </w:t>
            </w:r>
            <w:proofErr w:type="spellStart"/>
            <w:r w:rsidRPr="00EA6328">
              <w:rPr>
                <w:color w:val="080C0C"/>
              </w:rPr>
              <w:t>paraqitet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përmes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projektorit</w:t>
            </w:r>
            <w:proofErr w:type="spellEnd"/>
            <w:r w:rsidRPr="00EA6328">
              <w:rPr>
                <w:color w:val="080C0C"/>
              </w:rPr>
              <w:t xml:space="preserve"> (</w:t>
            </w:r>
            <w:proofErr w:type="spellStart"/>
            <w:r w:rsidRPr="00EA6328">
              <w:rPr>
                <w:color w:val="080C0C"/>
              </w:rPr>
              <w:t>titulli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shkruhet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tabelë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mungesë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projektorit</w:t>
            </w:r>
            <w:proofErr w:type="spellEnd"/>
            <w:r w:rsidRPr="00EA6328">
              <w:rPr>
                <w:color w:val="080C0C"/>
              </w:rPr>
              <w:t>).</w:t>
            </w:r>
          </w:p>
          <w:p w14:paraId="3A61824D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Pastaj kënga e ndarë në strofa paraqitet në tabelë. Mësohet kënga strofë për strofë.</w:t>
            </w:r>
          </w:p>
          <w:p w14:paraId="49D09D49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Aktiviteti 2: Lëshohet kënga në CD dhe dëgjohet me vëmendje interpretimi i këngës.</w:t>
            </w:r>
          </w:p>
          <w:p w14:paraId="632EE723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Aktiviteti 3: Njoftohen nxënësit se kënga kën­ dohet sipas rregullave: Një nxënës këndon këngën, kurse nxënësit e tjerë e shoqërojnë me duar.</w:t>
            </w:r>
          </w:p>
          <w:p w14:paraId="19661FF4" w14:textId="77777777" w:rsidR="001451F2" w:rsidRDefault="004A0020" w:rsidP="00F60F9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Nxënësit individualisht dhe në grup këndojnë këngën e mësuar, duke e shoqëruar me zë dhe me duar.</w:t>
            </w:r>
          </w:p>
          <w:p w14:paraId="7DE49F3D" w14:textId="77777777" w:rsidR="004A0020" w:rsidRPr="004A0020" w:rsidRDefault="004A283B" w:rsidP="004A002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700178C7" wp14:editId="038357EB">
                  <wp:extent cx="359410" cy="353695"/>
                  <wp:effectExtent l="0" t="0" r="2540" b="8255"/>
                  <wp:docPr id="330" name="Picture 3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4A0020" w:rsidRPr="004A0020">
              <w:rPr>
                <w:color w:val="080C0C"/>
                <w:lang w:val="it-IT"/>
              </w:rPr>
              <w:t>Përforcimi: Konsolidimi i të nxënit</w:t>
            </w:r>
          </w:p>
          <w:p w14:paraId="46BDF1ED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Te kjo pjesë e orës mësimore, nxënësit përmes ngjyrave, provojnë të luajnë së bashku në ksilofon.</w:t>
            </w:r>
          </w:p>
          <w:p w14:paraId="7FF6FA38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lastRenderedPageBreak/>
              <w:t>Përcjellin ngjyrat në ksilofon sipër tekstit, sepse ato do t’u ndihmojnë në krijimin e melodisë së saktë. Formojnë dy grupe, ku grupi i parë do të luajë në ksilofon, ndërsa grupi i dytë do të këndojë dhe do ta shoqërojë me shuplaka. Puna e tyre monito­ rohet dhe ndihmohet.</w:t>
            </w:r>
          </w:p>
          <w:p w14:paraId="40EA307A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</w:p>
          <w:p w14:paraId="73529527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Vlerësohen për saktësinë e përgjigjeve, mënyrën e interpretimit të këngës në ksilofon.</w:t>
            </w:r>
          </w:p>
          <w:p w14:paraId="4230FB65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Detyrë:</w:t>
            </w:r>
          </w:p>
          <w:p w14:paraId="6C291FD7" w14:textId="77777777" w:rsid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Në pentagram të paraqesin këngën me notat muzikore.</w:t>
            </w:r>
            <w:r w:rsidRPr="004A0020">
              <w:rPr>
                <w:color w:val="080C0C"/>
                <w:lang w:val="it-IT"/>
              </w:rPr>
              <w:tab/>
            </w:r>
          </w:p>
          <w:p w14:paraId="00B76642" w14:textId="77777777" w:rsidR="00FE2E81" w:rsidRPr="004A0020" w:rsidRDefault="00FE2E81" w:rsidP="004A0020">
            <w:pPr>
              <w:pStyle w:val="NoSpacing"/>
              <w:rPr>
                <w:color w:val="080C0C"/>
                <w:lang w:val="it-IT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0D07BF4" wp14:editId="39303893">
                  <wp:extent cx="7178040" cy="1333500"/>
                  <wp:effectExtent l="0" t="0" r="3810" b="0"/>
                  <wp:docPr id="230" name="Picture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6DA9BDD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</w:p>
          <w:p w14:paraId="5B9A355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5FE327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3E23919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3E642971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627"/>
      </w:tblGrid>
      <w:tr w:rsidR="001451F2" w:rsidRPr="003E7646" w14:paraId="65B99F96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2396A80C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4A0020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17</w:t>
            </w:r>
          </w:p>
        </w:tc>
      </w:tr>
      <w:tr w:rsidR="001451F2" w:rsidRPr="00EA6328" w14:paraId="57CD630E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D2C256C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41A4513D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EA6328" w14:paraId="4A4DE4F9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7D5DFE6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9F4B777" w14:textId="77777777" w:rsidR="001451F2" w:rsidRDefault="00C96725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09F73FB0" wp14:editId="6D530612">
                  <wp:extent cx="2712720" cy="554990"/>
                  <wp:effectExtent l="0" t="0" r="0" b="0"/>
                  <wp:docPr id="120" name="Picture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C2F1D2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67F5C75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Tema: Llojet e muzikës</w:t>
            </w:r>
          </w:p>
          <w:p w14:paraId="2F0AB9D0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Rezultatet e të nxënit të temës:</w:t>
            </w:r>
          </w:p>
          <w:p w14:paraId="49873B13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Dallon lloje të ndryshme të muzikës në shoqëri përmes dëgjimit muzikor.</w:t>
            </w:r>
          </w:p>
          <w:p w14:paraId="63F231ED" w14:textId="77777777" w:rsidR="004A0020" w:rsidRPr="004A0020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Kontributi në rezultatet për kompetencat kryesore të shkallës: III.4; V.8; VI.2.</w:t>
            </w:r>
          </w:p>
          <w:p w14:paraId="5D722BC2" w14:textId="77777777" w:rsidR="001451F2" w:rsidRDefault="004A0020" w:rsidP="004A002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Kontributi në rezultatet e fushës së kurrikulës: 1.1,5; 3.1.</w:t>
            </w:r>
          </w:p>
          <w:p w14:paraId="0005A97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442001B" w14:textId="77777777" w:rsidR="001451F2" w:rsidRDefault="009E7339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51CD727" wp14:editId="5E76BB53">
                  <wp:extent cx="2712720" cy="554990"/>
                  <wp:effectExtent l="0" t="0" r="0" b="0"/>
                  <wp:docPr id="177" name="Picture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30B0486" w14:textId="77777777" w:rsidR="001451F2" w:rsidRDefault="004A0020" w:rsidP="00F60F90">
            <w:pPr>
              <w:pStyle w:val="NoSpacing"/>
              <w:rPr>
                <w:color w:val="080C0C"/>
                <w:lang w:val="it-IT"/>
              </w:rPr>
            </w:pPr>
            <w:r w:rsidRPr="004A0020">
              <w:rPr>
                <w:color w:val="080C0C"/>
                <w:lang w:val="it-IT"/>
              </w:rPr>
              <w:t>Njësia mësimore: Shprehuni përmes vallëzimit</w:t>
            </w:r>
          </w:p>
          <w:p w14:paraId="78B93B8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52E9D3C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 xml:space="preserve">Rezultatet </w:t>
            </w:r>
            <w:r>
              <w:rPr>
                <w:color w:val="080C0C"/>
                <w:lang w:val="it-IT"/>
              </w:rPr>
              <w:t>e të nxënit të orës mësimore:</w:t>
            </w:r>
          </w:p>
          <w:p w14:paraId="1853014F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•</w:t>
            </w:r>
            <w:r w:rsidRPr="00834C9A">
              <w:rPr>
                <w:color w:val="080C0C"/>
                <w:lang w:val="it-IT"/>
              </w:rPr>
              <w:tab/>
              <w:t>Përcjell ritmin që dëgjon.</w:t>
            </w:r>
          </w:p>
          <w:p w14:paraId="4365E693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•</w:t>
            </w:r>
            <w:r w:rsidRPr="00834C9A">
              <w:rPr>
                <w:color w:val="080C0C"/>
                <w:lang w:val="it-IT"/>
              </w:rPr>
              <w:tab/>
              <w:t>Vallëzon njërin nga valset e dëgjuara.</w:t>
            </w:r>
          </w:p>
          <w:p w14:paraId="374B7C0E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•</w:t>
            </w:r>
            <w:r w:rsidRPr="00834C9A">
              <w:rPr>
                <w:color w:val="080C0C"/>
                <w:lang w:val="it-IT"/>
              </w:rPr>
              <w:tab/>
              <w:t>Shpreh në mënyrë të thjeshtë emocionet e tij/saj gjatë vallëzimit.</w:t>
            </w:r>
          </w:p>
          <w:p w14:paraId="65E2F914" w14:textId="77777777" w:rsidR="00834C9A" w:rsidRPr="00EA6328" w:rsidRDefault="00834C9A" w:rsidP="00834C9A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Kriteret e </w:t>
            </w:r>
            <w:proofErr w:type="spellStart"/>
            <w:r w:rsidRPr="00EA6328">
              <w:rPr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4F7A65DB" w14:textId="77777777" w:rsidR="00834C9A" w:rsidRPr="00EA6328" w:rsidRDefault="00834C9A" w:rsidP="00834C9A">
            <w:pPr>
              <w:pStyle w:val="NoSpacing"/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Burimet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mjetet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konkretizimit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materialet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mësimore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CD­ja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25A26A7C" w14:textId="77777777" w:rsidR="00834C9A" w:rsidRPr="00EA6328" w:rsidRDefault="00834C9A" w:rsidP="00834C9A">
            <w:pPr>
              <w:pStyle w:val="NoSpacing"/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Lidhja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lëndët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tjera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mësimore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/apo me </w:t>
            </w:r>
            <w:proofErr w:type="spellStart"/>
            <w:r w:rsidRPr="00EA6328">
              <w:rPr>
                <w:color w:val="080C0C"/>
              </w:rPr>
              <w:t>çështjet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ndërkurrikulare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situatat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jetësore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Gjuhë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shqipe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Njeriu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natyra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Matematikë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Edukatë</w:t>
            </w:r>
            <w:proofErr w:type="spellEnd"/>
            <w:r w:rsidRPr="00EA6328">
              <w:rPr>
                <w:color w:val="080C0C"/>
              </w:rPr>
              <w:t xml:space="preserve"> figurative; </w:t>
            </w:r>
            <w:proofErr w:type="spellStart"/>
            <w:r w:rsidRPr="00EA6328">
              <w:rPr>
                <w:color w:val="080C0C"/>
              </w:rPr>
              <w:t>Arsimim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zhvillim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qëndrueshëm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62DBEE69" w14:textId="77777777" w:rsidR="00834C9A" w:rsidRPr="00EA6328" w:rsidRDefault="00834C9A" w:rsidP="00834C9A">
            <w:pPr>
              <w:pStyle w:val="NoSpacing"/>
              <w:rPr>
                <w:color w:val="080C0C"/>
              </w:rPr>
            </w:pPr>
          </w:p>
          <w:p w14:paraId="2A562A68" w14:textId="77777777" w:rsidR="00834C9A" w:rsidRPr="00834C9A" w:rsidRDefault="00302722" w:rsidP="00834C9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0BFD35EC" wp14:editId="0C0A5F40">
                  <wp:extent cx="4535805" cy="372110"/>
                  <wp:effectExtent l="0" t="0" r="0" b="8890"/>
                  <wp:docPr id="204" name="Pictur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6A59FB6" w14:textId="77777777" w:rsidR="00834C9A" w:rsidRPr="00834C9A" w:rsidRDefault="00D9096B" w:rsidP="00834C9A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</w:t>
            </w:r>
            <w:r>
              <w:rPr>
                <w:noProof/>
                <w:color w:val="080C0C"/>
              </w:rPr>
              <w:drawing>
                <wp:inline distT="0" distB="0" distL="0" distR="0" wp14:anchorId="04F4DCCA" wp14:editId="40C6F03F">
                  <wp:extent cx="359410" cy="353695"/>
                  <wp:effectExtent l="0" t="0" r="2540" b="8255"/>
                  <wp:docPr id="266" name="Picture 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834C9A" w:rsidRPr="00834C9A">
              <w:rPr>
                <w:color w:val="080C0C"/>
                <w:lang w:val="it-IT"/>
              </w:rPr>
              <w:t>Parashikimi:</w:t>
            </w:r>
          </w:p>
          <w:p w14:paraId="5AECF157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Përgatitja për të nxënët</w:t>
            </w:r>
          </w:p>
          <w:p w14:paraId="4EF389D8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Diskutim i njohurive paraprake</w:t>
            </w:r>
          </w:p>
          <w:p w14:paraId="6FFC0B3E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Në këtë pjesë të orës mësimore, mësuesi/ja parashtron disa pyetje për të nxitur diskutimin.</w:t>
            </w:r>
          </w:p>
          <w:p w14:paraId="33483951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Cilin ansambël të famshëm të muzikës rok e njihni? Cilin këngëtar kosovar të muzikës zbavitëse e njihni?</w:t>
            </w:r>
          </w:p>
          <w:p w14:paraId="74CBB290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A është ndonjëri prej jush anëtar i ndonjë grupi vallëzues? Cili ansambël i këngëve e valleve vepron në qytetin tuaj?</w:t>
            </w:r>
          </w:p>
          <w:p w14:paraId="458E2BDC" w14:textId="77777777" w:rsidR="001451F2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Mendimet e nxënësve diskutohen me klasën.</w:t>
            </w:r>
          </w:p>
          <w:p w14:paraId="7A355FF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CAFD77A" w14:textId="77777777" w:rsidR="00834C9A" w:rsidRPr="00834C9A" w:rsidRDefault="00553710" w:rsidP="00834C9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AFB89F0" wp14:editId="0EE788FE">
                  <wp:extent cx="359410" cy="347345"/>
                  <wp:effectExtent l="0" t="0" r="2540" b="0"/>
                  <wp:docPr id="300" name="Picture 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834C9A" w:rsidRPr="00834C9A">
              <w:rPr>
                <w:color w:val="080C0C"/>
                <w:lang w:val="it-IT"/>
              </w:rPr>
              <w:t>Ndërtimi i njohurive dhe i shkathtësive: Përpunimi i përmbajtjes</w:t>
            </w:r>
          </w:p>
          <w:p w14:paraId="30EA659F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Dëgjim i drejtuar</w:t>
            </w:r>
          </w:p>
          <w:p w14:paraId="2B4959CF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Aktiviteti 1: Dëgjojnë dhe përcjellin ritmin e muzikës, si dhe bëjnë dallimin mes tyre.</w:t>
            </w:r>
          </w:p>
          <w:p w14:paraId="380713E5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Aktiviteti 2: Provojnë, me lëvizje, t’i përshtaten secilit lloj të muzikës, duke vallëzuar në grup apo në çifte.</w:t>
            </w:r>
          </w:p>
          <w:p w14:paraId="02930CCA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Aktiviteti 3: Nxënësit ndahen në grupe. Grupi 1. Ushtron “Valsin”.</w:t>
            </w:r>
          </w:p>
          <w:p w14:paraId="5E5E57A1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Grupi 2. Ushtron “Vallen e Shotës”. Grupi 3. Ushtron “Rock vallëzim”.</w:t>
            </w:r>
          </w:p>
          <w:p w14:paraId="6454A8CF" w14:textId="77777777" w:rsidR="00834C9A" w:rsidRPr="00834C9A" w:rsidRDefault="004A283B" w:rsidP="00834C9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637F32B7" wp14:editId="21C98A66">
                  <wp:extent cx="359410" cy="353695"/>
                  <wp:effectExtent l="0" t="0" r="2540" b="8255"/>
                  <wp:docPr id="331" name="Picture 3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834C9A" w:rsidRPr="00834C9A">
              <w:rPr>
                <w:color w:val="080C0C"/>
                <w:lang w:val="it-IT"/>
              </w:rPr>
              <w:t>Përforcimi:</w:t>
            </w:r>
          </w:p>
          <w:p w14:paraId="1EDCFE91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Konsolidimi i të nxënit</w:t>
            </w:r>
          </w:p>
          <w:p w14:paraId="1F1ED3B3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Pastaj nxënësit tregojnë emocionet e tyre gjatë vallëzimit në mënyrë të thjeshtë, duke treguar se cilin vallëzim dëshirojnë ta përsërisin në të ardhmen.</w:t>
            </w:r>
          </w:p>
          <w:p w14:paraId="7CAC3764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</w:p>
          <w:p w14:paraId="75D5EE76" w14:textId="77777777" w:rsidR="00834C9A" w:rsidRPr="00635F0F" w:rsidRDefault="00302722" w:rsidP="00834C9A">
            <w:pPr>
              <w:pStyle w:val="NoSpacing"/>
              <w:rPr>
                <w:b/>
                <w:color w:val="080C0C"/>
                <w:lang w:val="it-IT"/>
              </w:rPr>
            </w:pPr>
            <w:r w:rsidRPr="00635F0F">
              <w:rPr>
                <w:b/>
                <w:color w:val="080C0C"/>
                <w:lang w:val="it-IT"/>
              </w:rPr>
              <w:t>Vlerësimi i nxënësve</w:t>
            </w:r>
          </w:p>
          <w:p w14:paraId="2B2A1DE1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</w:p>
          <w:p w14:paraId="09C901B4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Vlerësohen për saktësinë në përcjelljen e ritmit, përshtatjen e secilit lloj të muzikës.</w:t>
            </w:r>
          </w:p>
          <w:p w14:paraId="7F531C5F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lastRenderedPageBreak/>
              <w:t>Detyrë:</w:t>
            </w:r>
          </w:p>
          <w:p w14:paraId="32745B61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  <w:r w:rsidRPr="00834C9A">
              <w:rPr>
                <w:color w:val="080C0C"/>
                <w:lang w:val="it-IT"/>
              </w:rPr>
              <w:t>Të mësojnë vallen e Tropojës.</w:t>
            </w:r>
            <w:r w:rsidRPr="00834C9A">
              <w:rPr>
                <w:color w:val="080C0C"/>
                <w:lang w:val="it-IT"/>
              </w:rPr>
              <w:tab/>
            </w:r>
            <w:r w:rsidR="00FE2E81"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BCF1E75" wp14:editId="63D03935">
                  <wp:extent cx="7178040" cy="1333500"/>
                  <wp:effectExtent l="0" t="0" r="3810" b="0"/>
                  <wp:docPr id="231" name="Picture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4E25D40" w14:textId="77777777" w:rsidR="00834C9A" w:rsidRPr="00834C9A" w:rsidRDefault="00834C9A" w:rsidP="00834C9A">
            <w:pPr>
              <w:pStyle w:val="NoSpacing"/>
              <w:rPr>
                <w:color w:val="080C0C"/>
                <w:lang w:val="it-IT"/>
              </w:rPr>
            </w:pPr>
          </w:p>
          <w:p w14:paraId="6B201EE3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2955FDB3" w14:textId="77777777" w:rsidR="001451F2" w:rsidRPr="00EA6328" w:rsidRDefault="001451F2" w:rsidP="001451F2">
      <w:pPr>
        <w:rPr>
          <w:lang w:val="it-IT"/>
        </w:rPr>
      </w:pPr>
    </w:p>
    <w:p w14:paraId="62F27C50" w14:textId="77777777" w:rsidR="001451F2" w:rsidRPr="00EA6328" w:rsidRDefault="001451F2" w:rsidP="001451F2">
      <w:pPr>
        <w:rPr>
          <w:lang w:val="it-IT"/>
        </w:rPr>
      </w:pPr>
    </w:p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EA6328" w14:paraId="61C81176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0B98036D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8443C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18</w:t>
            </w:r>
          </w:p>
        </w:tc>
      </w:tr>
      <w:tr w:rsidR="001451F2" w:rsidRPr="00EA6328" w14:paraId="68AC9C6E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5352C3CB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292E1A1D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5F65E833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40FA164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534A3D6" w14:textId="77777777" w:rsidR="001451F2" w:rsidRDefault="00C96725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462F83C4" wp14:editId="27DEC40E">
                  <wp:extent cx="2712720" cy="554990"/>
                  <wp:effectExtent l="0" t="0" r="0" b="0"/>
                  <wp:docPr id="121" name="Picture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F7E3BFB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Tema: Elementet bazike të gjuhës artistike</w:t>
            </w:r>
          </w:p>
          <w:p w14:paraId="08CFF3F7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Rezultatet e të nxënit të temës:</w:t>
            </w:r>
          </w:p>
          <w:p w14:paraId="2CCEEDCC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Përjeton dhe dallon elementet themelore muzikore (ritmi, melodia dhe harmonia dur­ mol) në këngët, lojërat dhe veprat muzikore që ata i këndojnë në klasë dhe në të tjera vepra muzikore që dëgjojnë.</w:t>
            </w:r>
          </w:p>
          <w:p w14:paraId="19858540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Kontributi në rezultatet për kompetencat kryesore të shkallës: I.3; III.4; VI.2.</w:t>
            </w:r>
          </w:p>
          <w:p w14:paraId="3255AF6F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Kontributi në rezultatet e fushës së kurrikulës: 2.1.</w:t>
            </w:r>
          </w:p>
          <w:p w14:paraId="1C37FE3B" w14:textId="77777777" w:rsidR="008443C1" w:rsidRPr="008443C1" w:rsidRDefault="009E7339" w:rsidP="008443C1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8141C5D" wp14:editId="2690D602">
                  <wp:extent cx="2712720" cy="554990"/>
                  <wp:effectExtent l="0" t="0" r="0" b="0"/>
                  <wp:docPr id="178" name="Picture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B20ED29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Njësia mësimore: Festojmë së bashku</w:t>
            </w:r>
          </w:p>
          <w:p w14:paraId="2936FB90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Rezultatet e të nxënit të orës mësimore:</w:t>
            </w:r>
          </w:p>
          <w:p w14:paraId="3D5D8999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•</w:t>
            </w:r>
            <w:r w:rsidRPr="008443C1">
              <w:rPr>
                <w:color w:val="080C0C"/>
                <w:lang w:val="it-IT"/>
              </w:rPr>
              <w:tab/>
              <w:t>Përshkruan me karakteristika datën e cila është e paraqitur në etiketën e tërhequr.</w:t>
            </w:r>
          </w:p>
          <w:p w14:paraId="48747498" w14:textId="77777777" w:rsidR="008443C1" w:rsidRPr="00EA6328" w:rsidRDefault="008443C1" w:rsidP="008443C1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</w:r>
            <w:proofErr w:type="spellStart"/>
            <w:r w:rsidRPr="00EA6328">
              <w:rPr>
                <w:color w:val="080C0C"/>
              </w:rPr>
              <w:t>Paraqet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saktë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notat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pentagram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himnit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flamurit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36A9C608" w14:textId="77777777" w:rsidR="008443C1" w:rsidRPr="00EA6328" w:rsidRDefault="008443C1" w:rsidP="008443C1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</w:r>
            <w:proofErr w:type="spellStart"/>
            <w:r w:rsidRPr="00EA6328">
              <w:rPr>
                <w:color w:val="080C0C"/>
              </w:rPr>
              <w:t>Emërton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saktë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gjitha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figurat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emrin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festiv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2A1F0071" w14:textId="77777777" w:rsidR="008443C1" w:rsidRPr="00EA6328" w:rsidRDefault="008443C1" w:rsidP="008443C1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Kriteret e </w:t>
            </w:r>
            <w:proofErr w:type="spellStart"/>
            <w:r w:rsidRPr="00EA6328">
              <w:rPr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0260B93C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Burimet, mjetet e konkretizimit dhe materialet mësimore: etiketa me data të ndryshme, etiketa me ngjyra, CD­ja.</w:t>
            </w:r>
          </w:p>
          <w:p w14:paraId="53AEDF87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Lidhja me lëndët e tjera mësimore dhe/apo me çështjet ndërkurrikulare dhe situatat jetësore:</w:t>
            </w:r>
          </w:p>
          <w:p w14:paraId="76C228BD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Gjuhë shqipe, Njeriu dhe natyra, Matematikë, Edukatë figurative; Edukim qytetar.</w:t>
            </w:r>
          </w:p>
          <w:p w14:paraId="11A1E4AE" w14:textId="77777777" w:rsidR="008443C1" w:rsidRPr="008443C1" w:rsidRDefault="00635F0F" w:rsidP="008443C1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1D6EC360" wp14:editId="3D49F9A4">
                  <wp:extent cx="4535805" cy="372110"/>
                  <wp:effectExtent l="0" t="0" r="0" b="8890"/>
                  <wp:docPr id="205" name="Picture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ACEB12B" w14:textId="77777777" w:rsidR="008443C1" w:rsidRPr="008443C1" w:rsidRDefault="00D9096B" w:rsidP="008443C1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</w:t>
            </w:r>
            <w:r>
              <w:rPr>
                <w:noProof/>
                <w:color w:val="080C0C"/>
              </w:rPr>
              <w:drawing>
                <wp:inline distT="0" distB="0" distL="0" distR="0" wp14:anchorId="59FAD228" wp14:editId="065D309C">
                  <wp:extent cx="359410" cy="353695"/>
                  <wp:effectExtent l="0" t="0" r="2540" b="8255"/>
                  <wp:docPr id="267" name="Picture 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80C0C"/>
                <w:lang w:val="it-IT"/>
              </w:rPr>
              <w:t xml:space="preserve">   </w:t>
            </w:r>
            <w:r w:rsidR="008443C1" w:rsidRPr="008443C1">
              <w:rPr>
                <w:color w:val="080C0C"/>
                <w:lang w:val="it-IT"/>
              </w:rPr>
              <w:t>Parashikimi:</w:t>
            </w:r>
          </w:p>
          <w:p w14:paraId="366F7CD0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Përgatitja për të nxënët</w:t>
            </w:r>
          </w:p>
          <w:p w14:paraId="6E140842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Diskutim i njohurive paraprake</w:t>
            </w:r>
          </w:p>
          <w:p w14:paraId="118DBDDF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Mësuesi/ja fillimisht paraqet përmes projektorit skemën e mëposhtme. Brenda rrethit shkruan “Festat”.</w:t>
            </w:r>
          </w:p>
          <w:p w14:paraId="05B9CB17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Nxënësit i plotësojnë rrathët me festat që kemi gjatë vitit.</w:t>
            </w:r>
          </w:p>
          <w:p w14:paraId="43B0D1E0" w14:textId="77777777" w:rsidR="008443C1" w:rsidRPr="008443C1" w:rsidRDefault="008443C1" w:rsidP="008443C1">
            <w:pPr>
              <w:pStyle w:val="NoSpacing"/>
              <w:rPr>
                <w:color w:val="080C0C"/>
                <w:lang w:val="it-IT"/>
              </w:rPr>
            </w:pPr>
            <w:r w:rsidRPr="008443C1">
              <w:rPr>
                <w:color w:val="080C0C"/>
                <w:lang w:val="it-IT"/>
              </w:rPr>
              <w:t>Varësisht prej kohës, disa prej tyre lexohen.</w:t>
            </w:r>
          </w:p>
          <w:p w14:paraId="717051C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CFDD2C5" w14:textId="77777777" w:rsidR="00AD44EB" w:rsidRPr="00AD44EB" w:rsidRDefault="00553710" w:rsidP="00AD44EB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401E8F9D" wp14:editId="6F7843B0">
                  <wp:extent cx="359410" cy="347345"/>
                  <wp:effectExtent l="0" t="0" r="2540" b="0"/>
                  <wp:docPr id="301" name="Picture 3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D44EB" w:rsidRPr="00AD44EB">
              <w:rPr>
                <w:color w:val="080C0C"/>
                <w:lang w:val="it-IT"/>
              </w:rPr>
              <w:t>Ndërtimi i njohurive dhe i shkathtësive: Përpunimi i përmbajtjes</w:t>
            </w:r>
          </w:p>
          <w:p w14:paraId="308BD876" w14:textId="77777777" w:rsidR="00AD44EB" w:rsidRPr="00AD44EB" w:rsidRDefault="00AD44EB" w:rsidP="00AD44EB">
            <w:pPr>
              <w:pStyle w:val="NoSpacing"/>
              <w:rPr>
                <w:color w:val="080C0C"/>
                <w:lang w:val="it-IT"/>
              </w:rPr>
            </w:pPr>
            <w:r w:rsidRPr="00AD44EB">
              <w:rPr>
                <w:color w:val="080C0C"/>
                <w:lang w:val="it-IT"/>
              </w:rPr>
              <w:t>Dëgjim i drejtuar</w:t>
            </w:r>
          </w:p>
          <w:p w14:paraId="7FFBFB4F" w14:textId="77777777" w:rsidR="00AD44EB" w:rsidRPr="00AD44EB" w:rsidRDefault="00AD44EB" w:rsidP="00AD44EB">
            <w:pPr>
              <w:pStyle w:val="NoSpacing"/>
              <w:rPr>
                <w:color w:val="080C0C"/>
                <w:lang w:val="it-IT"/>
              </w:rPr>
            </w:pPr>
            <w:r w:rsidRPr="00AD44EB">
              <w:rPr>
                <w:color w:val="080C0C"/>
                <w:lang w:val="it-IT"/>
              </w:rPr>
              <w:t>Në këtë pjesë të orës mësimore, nxënësit ndahen në grupe.</w:t>
            </w:r>
          </w:p>
          <w:p w14:paraId="00E4FABE" w14:textId="77777777" w:rsidR="00AD44EB" w:rsidRPr="00AD44EB" w:rsidRDefault="00AD44EB" w:rsidP="00AD44EB">
            <w:pPr>
              <w:pStyle w:val="NoSpacing"/>
              <w:rPr>
                <w:color w:val="080C0C"/>
                <w:lang w:val="it-IT"/>
              </w:rPr>
            </w:pPr>
            <w:r w:rsidRPr="00AD44EB">
              <w:rPr>
                <w:color w:val="080C0C"/>
                <w:lang w:val="it-IT"/>
              </w:rPr>
              <w:t>Aktiviteti 1: Nxënësit shkruajnë të gjitha datat që mbajnë mend.</w:t>
            </w:r>
          </w:p>
          <w:p w14:paraId="6B73F402" w14:textId="77777777" w:rsidR="00AD44EB" w:rsidRPr="00AD44EB" w:rsidRDefault="00AD44EB" w:rsidP="00AD44EB">
            <w:pPr>
              <w:pStyle w:val="NoSpacing"/>
              <w:rPr>
                <w:color w:val="080C0C"/>
                <w:lang w:val="it-IT"/>
              </w:rPr>
            </w:pPr>
            <w:r w:rsidRPr="00AD44EB">
              <w:rPr>
                <w:color w:val="080C0C"/>
                <w:lang w:val="it-IT"/>
              </w:rPr>
              <w:t>Aktiviteti 2: Mësuesja udhëzon nxënësit të hapin librin në faqen 41, ku kanë për detyrë të emërtojnë figurat me festën që i përgjigjet.</w:t>
            </w:r>
          </w:p>
          <w:p w14:paraId="5A64D847" w14:textId="77777777" w:rsidR="00AD44EB" w:rsidRPr="00AD44EB" w:rsidRDefault="00AD44EB" w:rsidP="00AD44EB">
            <w:pPr>
              <w:pStyle w:val="NoSpacing"/>
              <w:rPr>
                <w:color w:val="080C0C"/>
                <w:lang w:val="it-IT"/>
              </w:rPr>
            </w:pPr>
            <w:r w:rsidRPr="00AD44EB">
              <w:rPr>
                <w:color w:val="080C0C"/>
                <w:lang w:val="it-IT"/>
              </w:rPr>
              <w:t>Disa nxënës lexojnë.</w:t>
            </w:r>
          </w:p>
          <w:p w14:paraId="69CA0238" w14:textId="77777777" w:rsidR="00AD44EB" w:rsidRPr="00AD44EB" w:rsidRDefault="00AD44EB" w:rsidP="00AD44EB">
            <w:pPr>
              <w:pStyle w:val="NoSpacing"/>
              <w:rPr>
                <w:color w:val="080C0C"/>
                <w:lang w:val="it-IT"/>
              </w:rPr>
            </w:pPr>
            <w:r w:rsidRPr="00AD44EB">
              <w:rPr>
                <w:color w:val="080C0C"/>
                <w:lang w:val="it-IT"/>
              </w:rPr>
              <w:t>Aktiviteti 3: Pasi t’i kenë përfunduar përshkrimet e tyre, i kthehen këngës dhe dëgjojnë disa nga këngët që i njohin dhe që i kanë mësuar deri më tash. Nxënësit do t’i kenë etiketat me dy ngjyra, e gjelbër dhe e kuqe.</w:t>
            </w:r>
          </w:p>
          <w:p w14:paraId="05C403CD" w14:textId="77777777" w:rsidR="00AD44EB" w:rsidRPr="00AD44EB" w:rsidRDefault="00AD44EB" w:rsidP="00AD44EB">
            <w:pPr>
              <w:pStyle w:val="NoSpacing"/>
              <w:rPr>
                <w:color w:val="080C0C"/>
                <w:lang w:val="it-IT"/>
              </w:rPr>
            </w:pPr>
            <w:r w:rsidRPr="00AD44EB">
              <w:rPr>
                <w:color w:val="080C0C"/>
                <w:lang w:val="it-IT"/>
              </w:rPr>
              <w:t>Gjatë dëgjimit të këngës nxënësit ngrehin lart ngjyrën e gjelbër nëse këngën e kanë dëgjuar më parë, kurse, nëse nuk e kanë dëgjuar, e ngrenë lart ngjyrën e kuqe.</w:t>
            </w:r>
          </w:p>
          <w:p w14:paraId="4BD280B3" w14:textId="77777777" w:rsidR="00AD44EB" w:rsidRPr="00AD44EB" w:rsidRDefault="00AD44EB" w:rsidP="00AD44EB">
            <w:pPr>
              <w:pStyle w:val="NoSpacing"/>
              <w:rPr>
                <w:color w:val="080C0C"/>
                <w:lang w:val="it-IT"/>
              </w:rPr>
            </w:pPr>
            <w:r w:rsidRPr="00AD44EB">
              <w:rPr>
                <w:color w:val="080C0C"/>
                <w:lang w:val="it-IT"/>
              </w:rPr>
              <w:t>Kështu veprohet me të gjitha këngët që dëgjohen.</w:t>
            </w:r>
          </w:p>
          <w:p w14:paraId="65A039D4" w14:textId="77777777" w:rsidR="00AD44EB" w:rsidRPr="00AD44EB" w:rsidRDefault="004A283B" w:rsidP="00AD44EB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73C9A5FA" wp14:editId="19F16F85">
                  <wp:extent cx="359410" cy="353695"/>
                  <wp:effectExtent l="0" t="0" r="2540" b="8255"/>
                  <wp:docPr id="332" name="Picture 3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A283B">
              <w:rPr>
                <w:color w:val="080C0C"/>
                <w:lang w:val="it-IT"/>
              </w:rPr>
              <w:t>Përforcimi: Konsolidimi i të nxënit</w:t>
            </w:r>
          </w:p>
          <w:p w14:paraId="4ED75BF2" w14:textId="77777777" w:rsidR="00AD44EB" w:rsidRPr="00AD44EB" w:rsidRDefault="00AD44EB" w:rsidP="00AD44EB">
            <w:pPr>
              <w:pStyle w:val="NoSpacing"/>
              <w:rPr>
                <w:color w:val="080C0C"/>
                <w:lang w:val="it-IT"/>
              </w:rPr>
            </w:pPr>
          </w:p>
          <w:p w14:paraId="36EF3C44" w14:textId="77777777" w:rsidR="00AD44EB" w:rsidRPr="00AD44EB" w:rsidRDefault="00AD44EB" w:rsidP="00AD44EB">
            <w:pPr>
              <w:pStyle w:val="NoSpacing"/>
              <w:rPr>
                <w:color w:val="080C0C"/>
                <w:lang w:val="it-IT"/>
              </w:rPr>
            </w:pPr>
            <w:r w:rsidRPr="00AD44EB">
              <w:rPr>
                <w:color w:val="080C0C"/>
                <w:lang w:val="it-IT"/>
              </w:rPr>
              <w:t>Në këtë pjesë të orës mësimore, nxënësit përshkruajnë në pentagram himnin e Republikës së Kosovës. Mësuesi/ja i monitoron dhe i ndihmon ata kur kanë nevojë.</w:t>
            </w:r>
          </w:p>
          <w:p w14:paraId="12E7BF05" w14:textId="77777777" w:rsidR="00AD44EB" w:rsidRPr="00AD44EB" w:rsidRDefault="00AD44EB" w:rsidP="00AD44EB">
            <w:pPr>
              <w:pStyle w:val="NoSpacing"/>
              <w:rPr>
                <w:color w:val="080C0C"/>
                <w:lang w:val="it-IT"/>
              </w:rPr>
            </w:pPr>
            <w:r w:rsidRPr="00AD44EB">
              <w:rPr>
                <w:color w:val="080C0C"/>
                <w:lang w:val="it-IT"/>
              </w:rPr>
              <w:t>Vlerësohen për përshkrimin dhe gjetjen e sa më shumë datave të rëndësishme.</w:t>
            </w:r>
          </w:p>
          <w:p w14:paraId="5F97CCC6" w14:textId="77777777" w:rsidR="00AD44EB" w:rsidRPr="00AD44EB" w:rsidRDefault="00AD44EB" w:rsidP="00AD44EB">
            <w:pPr>
              <w:pStyle w:val="NoSpacing"/>
              <w:rPr>
                <w:color w:val="080C0C"/>
                <w:lang w:val="it-IT"/>
              </w:rPr>
            </w:pPr>
            <w:r w:rsidRPr="00AD44EB">
              <w:rPr>
                <w:color w:val="080C0C"/>
                <w:lang w:val="it-IT"/>
              </w:rPr>
              <w:t>Detyrë:</w:t>
            </w:r>
          </w:p>
          <w:p w14:paraId="5D97BD57" w14:textId="77777777" w:rsidR="00FE2E81" w:rsidRDefault="00AD44EB" w:rsidP="00AD44EB">
            <w:pPr>
              <w:pStyle w:val="NoSpacing"/>
              <w:rPr>
                <w:color w:val="080C0C"/>
                <w:lang w:val="it-IT"/>
              </w:rPr>
            </w:pPr>
            <w:r w:rsidRPr="00AD44EB">
              <w:rPr>
                <w:color w:val="080C0C"/>
                <w:lang w:val="it-IT"/>
              </w:rPr>
              <w:lastRenderedPageBreak/>
              <w:t>Përshkruajnë në pentagram himnin e Republikës së Shqipërisë.</w:t>
            </w:r>
          </w:p>
          <w:p w14:paraId="2147A4A6" w14:textId="77777777" w:rsidR="00AD44EB" w:rsidRPr="00AD44EB" w:rsidRDefault="00AD44EB" w:rsidP="00AD44EB">
            <w:pPr>
              <w:pStyle w:val="NoSpacing"/>
              <w:rPr>
                <w:color w:val="080C0C"/>
                <w:lang w:val="it-IT"/>
              </w:rPr>
            </w:pPr>
            <w:r w:rsidRPr="00AD44EB">
              <w:rPr>
                <w:color w:val="080C0C"/>
                <w:lang w:val="it-IT"/>
              </w:rPr>
              <w:tab/>
            </w:r>
          </w:p>
          <w:p w14:paraId="54843950" w14:textId="77777777" w:rsidR="00AD44EB" w:rsidRPr="00AD44EB" w:rsidRDefault="00AD44EB" w:rsidP="00AD44EB">
            <w:pPr>
              <w:pStyle w:val="NoSpacing"/>
              <w:rPr>
                <w:color w:val="080C0C"/>
                <w:lang w:val="it-IT"/>
              </w:rPr>
            </w:pPr>
          </w:p>
          <w:p w14:paraId="6F979710" w14:textId="77777777" w:rsidR="001451F2" w:rsidRDefault="00FE2E81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5E4FF2FE" wp14:editId="3C29E486">
                  <wp:extent cx="7178040" cy="1333500"/>
                  <wp:effectExtent l="0" t="0" r="3810" b="0"/>
                  <wp:docPr id="232" name="Picture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58B3B5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96F9207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841FD3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69B3B2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C395F3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005F00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ED742B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32678E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5FA5399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6389E1A3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3E7646" w14:paraId="56B542E1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BA226BF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AD44EB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19</w:t>
            </w:r>
          </w:p>
        </w:tc>
      </w:tr>
      <w:tr w:rsidR="001451F2" w:rsidRPr="00EA6328" w14:paraId="54E0C3F9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02D3953F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0A114DC2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3A085AD4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4DCB16A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330716A" w14:textId="77777777" w:rsidR="001451F2" w:rsidRDefault="00C96725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E30B1E3" wp14:editId="1D2516B3">
                  <wp:extent cx="2712720" cy="554990"/>
                  <wp:effectExtent l="0" t="0" r="0" b="0"/>
                  <wp:docPr id="122" name="Picture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47BAF32" w14:textId="77777777" w:rsidR="00C96725" w:rsidRPr="00C96725" w:rsidRDefault="00C96725" w:rsidP="00C96725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>Tema: Këngët</w:t>
            </w:r>
          </w:p>
          <w:p w14:paraId="47FCFA24" w14:textId="77777777" w:rsidR="00C96725" w:rsidRPr="00C96725" w:rsidRDefault="00C96725" w:rsidP="00C96725">
            <w:pPr>
              <w:pStyle w:val="NoSpacing"/>
              <w:numPr>
                <w:ilvl w:val="0"/>
                <w:numId w:val="16"/>
              </w:numPr>
              <w:rPr>
                <w:color w:val="080C0C"/>
                <w:lang w:val="it-IT"/>
              </w:rPr>
            </w:pPr>
            <w:r w:rsidRPr="00C96725">
              <w:rPr>
                <w:color w:val="080C0C"/>
                <w:lang w:val="it-IT"/>
              </w:rPr>
              <w:t>R</w:t>
            </w:r>
            <w:r>
              <w:rPr>
                <w:color w:val="080C0C"/>
                <w:lang w:val="it-IT"/>
              </w:rPr>
              <w:t>ezultatet e të nxënit të temës:</w:t>
            </w:r>
          </w:p>
          <w:p w14:paraId="4F1513EA" w14:textId="77777777" w:rsidR="00C96725" w:rsidRPr="00C96725" w:rsidRDefault="00C96725" w:rsidP="00C96725">
            <w:pPr>
              <w:pStyle w:val="NoSpacing"/>
              <w:numPr>
                <w:ilvl w:val="0"/>
                <w:numId w:val="16"/>
              </w:numPr>
              <w:rPr>
                <w:color w:val="080C0C"/>
                <w:lang w:val="it-IT"/>
              </w:rPr>
            </w:pPr>
            <w:r w:rsidRPr="00C96725">
              <w:rPr>
                <w:color w:val="080C0C"/>
                <w:lang w:val="it-IT"/>
              </w:rPr>
              <w:t xml:space="preserve">Këndon </w:t>
            </w:r>
            <w:r>
              <w:rPr>
                <w:color w:val="080C0C"/>
                <w:lang w:val="it-IT"/>
              </w:rPr>
              <w:t>dhe interpreton në instrumente.</w:t>
            </w:r>
          </w:p>
          <w:p w14:paraId="76A9D3DE" w14:textId="77777777" w:rsidR="001451F2" w:rsidRDefault="00C96725" w:rsidP="00C96725">
            <w:pPr>
              <w:pStyle w:val="NoSpacing"/>
              <w:numPr>
                <w:ilvl w:val="0"/>
                <w:numId w:val="16"/>
              </w:numPr>
              <w:rPr>
                <w:color w:val="080C0C"/>
                <w:lang w:val="it-IT"/>
              </w:rPr>
            </w:pPr>
            <w:r w:rsidRPr="00C96725">
              <w:rPr>
                <w:color w:val="080C0C"/>
                <w:lang w:val="it-IT"/>
              </w:rPr>
              <w:t>Shoqëron këndimin me zë, me duar.</w:t>
            </w:r>
          </w:p>
          <w:p w14:paraId="6C31E002" w14:textId="77777777" w:rsidR="001451F2" w:rsidRDefault="009E7339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32E4A493" wp14:editId="088A6330">
                  <wp:extent cx="2712720" cy="554990"/>
                  <wp:effectExtent l="0" t="0" r="0" b="0"/>
                  <wp:docPr id="179" name="Picture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06BB060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Njësia mësimore: “Pse e dua muzikën”?</w:t>
            </w:r>
          </w:p>
          <w:p w14:paraId="4E5A3242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Rezultatet e të nxënit të orës mësimore:</w:t>
            </w:r>
            <w:r w:rsidRPr="00C8478A">
              <w:rPr>
                <w:color w:val="080C0C"/>
                <w:lang w:val="it-IT"/>
              </w:rPr>
              <w:tab/>
              <w:t>42</w:t>
            </w:r>
          </w:p>
          <w:p w14:paraId="7546F094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•</w:t>
            </w:r>
            <w:r w:rsidRPr="00C8478A">
              <w:rPr>
                <w:color w:val="080C0C"/>
                <w:lang w:val="it-IT"/>
              </w:rPr>
              <w:tab/>
              <w:t>Këndon këngën duke zbatuar rregullat e këndimit.</w:t>
            </w:r>
          </w:p>
          <w:p w14:paraId="3D885F78" w14:textId="77777777" w:rsidR="001451F2" w:rsidRPr="00EA6328" w:rsidRDefault="00C8478A" w:rsidP="00F60F90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</w:r>
            <w:proofErr w:type="spellStart"/>
            <w:r w:rsidRPr="00EA6328">
              <w:rPr>
                <w:color w:val="080C0C"/>
              </w:rPr>
              <w:t>Shoqëron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këngën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duar</w:t>
            </w:r>
            <w:proofErr w:type="spellEnd"/>
            <w:r w:rsidRPr="00EA6328">
              <w:rPr>
                <w:color w:val="080C0C"/>
              </w:rPr>
              <w:t xml:space="preserve"> duke </w:t>
            </w:r>
            <w:proofErr w:type="spellStart"/>
            <w:r w:rsidRPr="00EA6328">
              <w:rPr>
                <w:color w:val="080C0C"/>
              </w:rPr>
              <w:t>kënduar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grupi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33C34241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•</w:t>
            </w:r>
            <w:r w:rsidRPr="00C8478A">
              <w:rPr>
                <w:color w:val="080C0C"/>
                <w:lang w:val="it-IT"/>
              </w:rPr>
              <w:tab/>
              <w:t>Imiton me lëvizje instrumentin që identifikon në këngën e dëgjuar.</w:t>
            </w:r>
          </w:p>
          <w:p w14:paraId="64D19246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r w:rsidRPr="00EA6328">
              <w:rPr>
                <w:b/>
                <w:color w:val="080C0C"/>
              </w:rPr>
              <w:t xml:space="preserve">Kriteret e </w:t>
            </w:r>
            <w:proofErr w:type="spellStart"/>
            <w:r w:rsidRPr="00EA6328">
              <w:rPr>
                <w:b/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56E57F64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635F0F">
              <w:rPr>
                <w:b/>
                <w:color w:val="080C0C"/>
                <w:lang w:val="it-IT"/>
              </w:rPr>
              <w:t>Burimet, mjetet e konkretizimit dhe materialet mësimore</w:t>
            </w:r>
            <w:r w:rsidRPr="00C8478A">
              <w:rPr>
                <w:color w:val="080C0C"/>
                <w:lang w:val="it-IT"/>
              </w:rPr>
              <w:t>: CD­ja, printeri, laptopi.</w:t>
            </w:r>
          </w:p>
          <w:p w14:paraId="3D54F1C0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7ECB2518" w14:textId="77777777" w:rsidR="00C8478A" w:rsidRPr="00C8478A" w:rsidRDefault="00635F0F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400BDC5D" wp14:editId="2211B0E8">
                  <wp:extent cx="4535805" cy="372110"/>
                  <wp:effectExtent l="0" t="0" r="0" b="8890"/>
                  <wp:docPr id="206" name="Picture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25AFB76" w14:textId="77777777" w:rsidR="00C8478A" w:rsidRPr="00C8478A" w:rsidRDefault="00D9096B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</w:t>
            </w:r>
            <w:r>
              <w:rPr>
                <w:noProof/>
                <w:color w:val="080C0C"/>
              </w:rPr>
              <w:drawing>
                <wp:inline distT="0" distB="0" distL="0" distR="0" wp14:anchorId="1BBC74F2" wp14:editId="27DF3864">
                  <wp:extent cx="359410" cy="353695"/>
                  <wp:effectExtent l="0" t="0" r="2540" b="8255"/>
                  <wp:docPr id="268" name="Picture 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80C0C"/>
                <w:lang w:val="it-IT"/>
              </w:rPr>
              <w:t xml:space="preserve"> </w:t>
            </w:r>
            <w:r w:rsidR="00C8478A" w:rsidRPr="00C8478A">
              <w:rPr>
                <w:color w:val="080C0C"/>
                <w:lang w:val="it-IT"/>
              </w:rPr>
              <w:t>Parashikimi:</w:t>
            </w:r>
          </w:p>
          <w:p w14:paraId="076DAD85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Përgatitja për të nxënët</w:t>
            </w:r>
          </w:p>
          <w:p w14:paraId="15A67E04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Diskutim i njohurive paraprake</w:t>
            </w:r>
          </w:p>
          <w:p w14:paraId="2F3D29DC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Në këtë pjesë të orës mësimore, mësuesi/ja parashtron disa pyetje për të nxitur diskutimin.</w:t>
            </w:r>
          </w:p>
          <w:p w14:paraId="587B9E8F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Cili instrument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pëlqen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shumë</w:t>
            </w:r>
            <w:proofErr w:type="spellEnd"/>
            <w:r w:rsidRPr="00EA6328">
              <w:rPr>
                <w:color w:val="080C0C"/>
              </w:rPr>
              <w:t xml:space="preserve">? </w:t>
            </w:r>
            <w:proofErr w:type="spellStart"/>
            <w:r w:rsidRPr="00EA6328">
              <w:rPr>
                <w:color w:val="080C0C"/>
              </w:rPr>
              <w:t>Pse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pëlqen</w:t>
            </w:r>
            <w:proofErr w:type="spellEnd"/>
            <w:r w:rsidRPr="00EA6328">
              <w:rPr>
                <w:color w:val="080C0C"/>
              </w:rPr>
              <w:t>?</w:t>
            </w:r>
          </w:p>
          <w:p w14:paraId="197EB249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A di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luash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ndonjë</w:t>
            </w:r>
            <w:proofErr w:type="spellEnd"/>
            <w:r w:rsidRPr="00EA6328">
              <w:rPr>
                <w:color w:val="080C0C"/>
              </w:rPr>
              <w:t xml:space="preserve"> instrument?</w:t>
            </w:r>
          </w:p>
          <w:p w14:paraId="2C8A684C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Cilën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muzikë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preferon</w:t>
            </w:r>
            <w:proofErr w:type="spellEnd"/>
            <w:r w:rsidRPr="00EA6328">
              <w:rPr>
                <w:color w:val="080C0C"/>
              </w:rPr>
              <w:t xml:space="preserve"> ta </w:t>
            </w:r>
            <w:proofErr w:type="spellStart"/>
            <w:r w:rsidRPr="00EA6328">
              <w:rPr>
                <w:color w:val="080C0C"/>
              </w:rPr>
              <w:t>dëgjosh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klasike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popullore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zbavitëse</w:t>
            </w:r>
            <w:proofErr w:type="spellEnd"/>
            <w:r w:rsidRPr="00EA6328">
              <w:rPr>
                <w:color w:val="080C0C"/>
              </w:rPr>
              <w:t xml:space="preserve"> apo </w:t>
            </w:r>
            <w:proofErr w:type="spellStart"/>
            <w:r w:rsidRPr="00EA6328">
              <w:rPr>
                <w:color w:val="080C0C"/>
              </w:rPr>
              <w:t>tjetër</w:t>
            </w:r>
            <w:proofErr w:type="spellEnd"/>
            <w:r w:rsidRPr="00EA6328">
              <w:rPr>
                <w:color w:val="080C0C"/>
              </w:rPr>
              <w:t>?</w:t>
            </w:r>
          </w:p>
          <w:p w14:paraId="54CFF3EA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Mendimet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nxënësve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diskutohen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klasën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48CD3CB6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049EF0C1" w14:textId="77777777" w:rsidR="00C8478A" w:rsidRPr="00EA6328" w:rsidRDefault="00553710" w:rsidP="00C8478A">
            <w:pPr>
              <w:pStyle w:val="NoSpacing"/>
              <w:rPr>
                <w:color w:val="080C0C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39830AF4" wp14:editId="7347F613">
                  <wp:extent cx="359410" cy="347345"/>
                  <wp:effectExtent l="0" t="0" r="2540" b="0"/>
                  <wp:docPr id="302" name="Picture 3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="00C8478A" w:rsidRPr="00EA6328">
              <w:rPr>
                <w:color w:val="080C0C"/>
              </w:rPr>
              <w:t>Ndërtimi</w:t>
            </w:r>
            <w:proofErr w:type="spellEnd"/>
            <w:r w:rsidR="00C8478A" w:rsidRPr="00EA6328">
              <w:rPr>
                <w:color w:val="080C0C"/>
              </w:rPr>
              <w:t xml:space="preserve"> </w:t>
            </w:r>
            <w:proofErr w:type="spellStart"/>
            <w:r w:rsidR="00C8478A" w:rsidRPr="00EA6328">
              <w:rPr>
                <w:color w:val="080C0C"/>
              </w:rPr>
              <w:t>i</w:t>
            </w:r>
            <w:proofErr w:type="spellEnd"/>
            <w:r w:rsidR="00C8478A" w:rsidRPr="00EA6328">
              <w:rPr>
                <w:color w:val="080C0C"/>
              </w:rPr>
              <w:t xml:space="preserve"> </w:t>
            </w:r>
            <w:proofErr w:type="spellStart"/>
            <w:r w:rsidR="00C8478A" w:rsidRPr="00EA6328">
              <w:rPr>
                <w:color w:val="080C0C"/>
              </w:rPr>
              <w:t>njohurive</w:t>
            </w:r>
            <w:proofErr w:type="spellEnd"/>
            <w:r w:rsidR="00C8478A" w:rsidRPr="00EA6328">
              <w:rPr>
                <w:color w:val="080C0C"/>
              </w:rPr>
              <w:t xml:space="preserve"> </w:t>
            </w:r>
            <w:proofErr w:type="spellStart"/>
            <w:r w:rsidR="00C8478A" w:rsidRPr="00EA6328">
              <w:rPr>
                <w:color w:val="080C0C"/>
              </w:rPr>
              <w:t>dhe</w:t>
            </w:r>
            <w:proofErr w:type="spellEnd"/>
            <w:r w:rsidR="00C8478A" w:rsidRPr="00EA6328">
              <w:rPr>
                <w:color w:val="080C0C"/>
              </w:rPr>
              <w:t xml:space="preserve"> </w:t>
            </w:r>
            <w:proofErr w:type="spellStart"/>
            <w:r w:rsidR="00C8478A" w:rsidRPr="00EA6328">
              <w:rPr>
                <w:color w:val="080C0C"/>
              </w:rPr>
              <w:t>i</w:t>
            </w:r>
            <w:proofErr w:type="spellEnd"/>
            <w:r w:rsidR="00C8478A" w:rsidRPr="00EA6328">
              <w:rPr>
                <w:color w:val="080C0C"/>
              </w:rPr>
              <w:t xml:space="preserve"> </w:t>
            </w:r>
            <w:proofErr w:type="spellStart"/>
            <w:r w:rsidR="00C8478A" w:rsidRPr="00EA6328">
              <w:rPr>
                <w:color w:val="080C0C"/>
              </w:rPr>
              <w:t>shkathtësive</w:t>
            </w:r>
            <w:proofErr w:type="spellEnd"/>
            <w:r w:rsidR="00C8478A" w:rsidRPr="00EA6328">
              <w:rPr>
                <w:color w:val="080C0C"/>
              </w:rPr>
              <w:t xml:space="preserve">: </w:t>
            </w:r>
            <w:proofErr w:type="spellStart"/>
            <w:r w:rsidR="00C8478A" w:rsidRPr="00EA6328">
              <w:rPr>
                <w:color w:val="080C0C"/>
              </w:rPr>
              <w:t>Përpunimi</w:t>
            </w:r>
            <w:proofErr w:type="spellEnd"/>
            <w:r w:rsidR="00C8478A" w:rsidRPr="00EA6328">
              <w:rPr>
                <w:color w:val="080C0C"/>
              </w:rPr>
              <w:t xml:space="preserve"> </w:t>
            </w:r>
            <w:proofErr w:type="spellStart"/>
            <w:r w:rsidR="00C8478A" w:rsidRPr="00EA6328">
              <w:rPr>
                <w:color w:val="080C0C"/>
              </w:rPr>
              <w:t>i</w:t>
            </w:r>
            <w:proofErr w:type="spellEnd"/>
            <w:r w:rsidR="00C8478A" w:rsidRPr="00EA6328">
              <w:rPr>
                <w:color w:val="080C0C"/>
              </w:rPr>
              <w:t xml:space="preserve"> </w:t>
            </w:r>
            <w:proofErr w:type="spellStart"/>
            <w:r w:rsidR="00C8478A" w:rsidRPr="00EA6328">
              <w:rPr>
                <w:color w:val="080C0C"/>
              </w:rPr>
              <w:t>përmbajtjes</w:t>
            </w:r>
            <w:proofErr w:type="spellEnd"/>
          </w:p>
          <w:p w14:paraId="6086DF66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Dëgjim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drejtuar</w:t>
            </w:r>
            <w:proofErr w:type="spellEnd"/>
          </w:p>
          <w:p w14:paraId="31352A3E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Aktiviteti 1: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njoftohen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këngën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që</w:t>
            </w:r>
            <w:proofErr w:type="spellEnd"/>
            <w:r w:rsidRPr="00EA6328">
              <w:rPr>
                <w:color w:val="080C0C"/>
              </w:rPr>
              <w:t xml:space="preserve"> do ta </w:t>
            </w:r>
            <w:proofErr w:type="spellStart"/>
            <w:r w:rsidRPr="00EA6328">
              <w:rPr>
                <w:color w:val="080C0C"/>
              </w:rPr>
              <w:t>mësojnë</w:t>
            </w:r>
            <w:proofErr w:type="spellEnd"/>
            <w:r w:rsidRPr="00EA6328">
              <w:rPr>
                <w:color w:val="080C0C"/>
              </w:rPr>
              <w:t xml:space="preserve">. </w:t>
            </w:r>
            <w:proofErr w:type="spellStart"/>
            <w:r w:rsidRPr="00EA6328">
              <w:rPr>
                <w:color w:val="080C0C"/>
              </w:rPr>
              <w:t>Titulli</w:t>
            </w:r>
            <w:proofErr w:type="spellEnd"/>
            <w:r w:rsidRPr="00EA6328">
              <w:rPr>
                <w:color w:val="080C0C"/>
              </w:rPr>
              <w:t xml:space="preserve"> “</w:t>
            </w:r>
            <w:proofErr w:type="spellStart"/>
            <w:r w:rsidRPr="00EA6328">
              <w:rPr>
                <w:color w:val="080C0C"/>
              </w:rPr>
              <w:t>Pse</w:t>
            </w:r>
            <w:proofErr w:type="spellEnd"/>
            <w:r w:rsidRPr="00EA6328">
              <w:rPr>
                <w:color w:val="080C0C"/>
              </w:rPr>
              <w:t xml:space="preserve"> e dua </w:t>
            </w:r>
            <w:proofErr w:type="spellStart"/>
            <w:r w:rsidRPr="00EA6328">
              <w:rPr>
                <w:color w:val="080C0C"/>
              </w:rPr>
              <w:t>muzikën</w:t>
            </w:r>
            <w:proofErr w:type="spellEnd"/>
            <w:r w:rsidRPr="00EA6328">
              <w:rPr>
                <w:color w:val="080C0C"/>
              </w:rPr>
              <w:t xml:space="preserve">” </w:t>
            </w:r>
            <w:proofErr w:type="spellStart"/>
            <w:r w:rsidRPr="00EA6328">
              <w:rPr>
                <w:color w:val="080C0C"/>
              </w:rPr>
              <w:t>paraqitet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përmes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projektorit</w:t>
            </w:r>
            <w:proofErr w:type="spellEnd"/>
            <w:r w:rsidRPr="00EA6328">
              <w:rPr>
                <w:color w:val="080C0C"/>
              </w:rPr>
              <w:t xml:space="preserve"> (</w:t>
            </w:r>
            <w:proofErr w:type="spellStart"/>
            <w:r w:rsidRPr="00EA6328">
              <w:rPr>
                <w:color w:val="080C0C"/>
              </w:rPr>
              <w:t>titulli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shkruhet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tabelë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mungesë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projektorit</w:t>
            </w:r>
            <w:proofErr w:type="spellEnd"/>
            <w:r w:rsidRPr="00EA6328">
              <w:rPr>
                <w:color w:val="080C0C"/>
              </w:rPr>
              <w:t>).</w:t>
            </w:r>
          </w:p>
          <w:p w14:paraId="5FA24C5C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Pastaj kënga e ndarë në strofa paraqitet në tabelë. Mësohet kënga strofë për strofë.</w:t>
            </w:r>
          </w:p>
          <w:p w14:paraId="70585C55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Aktiviteti 2: Lëshohet kënga në CD dhe dëgjohet me vëmendje interpretimi i këngës.</w:t>
            </w:r>
          </w:p>
          <w:p w14:paraId="08DB0CD6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Aktiviteti 3: Njoftohen nxënësit se kënga këndohet sipas rregullave: Një nxënës këndon këngën, kurse nxënësit e tjerë e shoqërojnë me duar.</w:t>
            </w:r>
          </w:p>
          <w:p w14:paraId="56882D35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Nxënësit individualisht dhe në grup këndojnë këngën e mësuar, duke e shoqëruar me zë dhe me duar.</w:t>
            </w:r>
          </w:p>
          <w:p w14:paraId="413B1E53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1407285A" w14:textId="77777777" w:rsidR="00C8478A" w:rsidRPr="00C8478A" w:rsidRDefault="004A283B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AB82307" wp14:editId="75247B36">
                  <wp:extent cx="359410" cy="353695"/>
                  <wp:effectExtent l="0" t="0" r="2540" b="8255"/>
                  <wp:docPr id="333" name="Picture 3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8478A" w:rsidRPr="00C8478A">
              <w:rPr>
                <w:color w:val="080C0C"/>
                <w:lang w:val="it-IT"/>
              </w:rPr>
              <w:t>Përforcimi: Konsolidimi i të nxënit</w:t>
            </w:r>
          </w:p>
          <w:p w14:paraId="71A3C222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Te kjo pjesë e orës mësimore, nxënësit kanë për detyrë që të gjejnë se cilat instrumente</w:t>
            </w:r>
          </w:p>
          <w:p w14:paraId="325B9075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përmenden në tekst. Pasi t’i gjejnë, detyrë e tyre është që t’i imitojnë me lëvizje, duke luajtur e duke</w:t>
            </w:r>
          </w:p>
          <w:p w14:paraId="7DC1A6F3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imituar, secilin nga instrumentet që përmendet në këngë.</w:t>
            </w:r>
          </w:p>
          <w:p w14:paraId="092EBF4D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616DACBC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Vlerësohen për saktësinë e përgjigjeve, mënyrën e interpretimit të këngës.</w:t>
            </w:r>
          </w:p>
          <w:p w14:paraId="4788983D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Detyrë:</w:t>
            </w:r>
          </w:p>
          <w:p w14:paraId="5E45443C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Në pentagram të paraqesin këngën me notat muzikore.</w:t>
            </w:r>
            <w:r w:rsidRPr="00C8478A">
              <w:rPr>
                <w:color w:val="080C0C"/>
                <w:lang w:val="it-IT"/>
              </w:rPr>
              <w:tab/>
            </w:r>
          </w:p>
          <w:p w14:paraId="2257971A" w14:textId="77777777" w:rsidR="00C8478A" w:rsidRPr="00C8478A" w:rsidRDefault="00FE2E81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lastRenderedPageBreak/>
              <w:drawing>
                <wp:inline distT="0" distB="0" distL="0" distR="0" wp14:anchorId="1397C540" wp14:editId="4076DAD4">
                  <wp:extent cx="7178040" cy="1333500"/>
                  <wp:effectExtent l="0" t="0" r="3810" b="0"/>
                  <wp:docPr id="233" name="Picture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54C8A1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45AD02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AEF3CC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6FC9B3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3DBEB9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6E9F2C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814480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D1B750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164800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78F7BA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686C475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B2B5E5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9D0403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53D93B7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658C3B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6596DC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FD5D991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6D9157F8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698"/>
      </w:tblGrid>
      <w:tr w:rsidR="001451F2" w:rsidRPr="00EA6328" w14:paraId="2C250383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BE8C6F1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2</w:t>
            </w:r>
            <w:r w:rsidR="00C8478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0</w:t>
            </w:r>
          </w:p>
        </w:tc>
      </w:tr>
      <w:tr w:rsidR="001451F2" w:rsidRPr="00EA6328" w14:paraId="63A431F4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23048B17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0058A450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7DE43FE9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2D1D53E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927B8BA" w14:textId="77777777" w:rsidR="00C96725" w:rsidRDefault="00C96725" w:rsidP="00C96725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AB5C1CC" wp14:editId="19D86D3A">
                  <wp:extent cx="2712720" cy="554990"/>
                  <wp:effectExtent l="0" t="0" r="0" b="0"/>
                  <wp:docPr id="123" name="Picture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3E6972D" w14:textId="77777777" w:rsidR="00C8478A" w:rsidRPr="00C8478A" w:rsidRDefault="00C8478A" w:rsidP="00C96725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Tema: Instrumentet muzikore</w:t>
            </w:r>
          </w:p>
          <w:p w14:paraId="204290DC" w14:textId="77777777" w:rsidR="00C8478A" w:rsidRPr="00C8478A" w:rsidRDefault="00C8478A" w:rsidP="00C96725">
            <w:pPr>
              <w:pStyle w:val="NoSpacing"/>
              <w:numPr>
                <w:ilvl w:val="0"/>
                <w:numId w:val="17"/>
              </w:numPr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Rezultatet e të nxënit të temës:</w:t>
            </w:r>
          </w:p>
          <w:p w14:paraId="34BC16E6" w14:textId="77777777" w:rsidR="00C8478A" w:rsidRPr="00C8478A" w:rsidRDefault="00C8478A" w:rsidP="00C96725">
            <w:pPr>
              <w:pStyle w:val="NoSpacing"/>
              <w:numPr>
                <w:ilvl w:val="0"/>
                <w:numId w:val="17"/>
              </w:numPr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Dallon instrumentet për nga materiali ndërtues, burimi tingullor (instrumente të drunjta, të tunxhit, frymore, me harqe etj.), mënyra e inter­ pretimit, ansambleve që u përkasin etj.</w:t>
            </w:r>
          </w:p>
          <w:p w14:paraId="2EC73A44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Kontributi në rezultatet për kompetencat kryesore të shkallës: II.5; III.4; V.8; VI.2,3.</w:t>
            </w:r>
          </w:p>
          <w:p w14:paraId="2C130BD6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Kontributi në rezultatet e fushës së kurrikulës: 3.2.</w:t>
            </w:r>
          </w:p>
          <w:p w14:paraId="71B9CF01" w14:textId="77777777" w:rsidR="00C8478A" w:rsidRPr="00C8478A" w:rsidRDefault="009E7339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1EE313CD" wp14:editId="087B6F20">
                  <wp:extent cx="2712720" cy="554990"/>
                  <wp:effectExtent l="0" t="0" r="0" b="0"/>
                  <wp:docPr id="180" name="Picture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0475766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Njësia mësimore: Violina ­ Klarineta</w:t>
            </w:r>
          </w:p>
          <w:p w14:paraId="4BF0853F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Rezultatet e të nxënit të orës mësimore:</w:t>
            </w:r>
          </w:p>
          <w:p w14:paraId="6534ADA2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•</w:t>
            </w:r>
            <w:r w:rsidRPr="00C8478A">
              <w:rPr>
                <w:color w:val="080C0C"/>
                <w:lang w:val="it-IT"/>
              </w:rPr>
              <w:tab/>
              <w:t>Përcakton saktë familjen e instrumenteve, violinës dhe klarinetës.</w:t>
            </w:r>
          </w:p>
          <w:p w14:paraId="30F60FB9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•</w:t>
            </w:r>
            <w:r w:rsidRPr="00C8478A">
              <w:rPr>
                <w:color w:val="080C0C"/>
                <w:lang w:val="it-IT"/>
              </w:rPr>
              <w:tab/>
              <w:t>Plotëson dallimet dhe të përbashkëtat e klarinetës dhe violinës në skemën e përgatitur.</w:t>
            </w:r>
          </w:p>
          <w:p w14:paraId="6AC5E6F3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•</w:t>
            </w:r>
            <w:r w:rsidRPr="00C8478A">
              <w:rPr>
                <w:color w:val="080C0C"/>
                <w:lang w:val="it-IT"/>
              </w:rPr>
              <w:tab/>
              <w:t>Komenton thjesht njërën nga poezitë e Agim Devës.</w:t>
            </w:r>
          </w:p>
          <w:p w14:paraId="4539E1B4" w14:textId="77777777" w:rsidR="00C8478A" w:rsidRPr="00EA6328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</w:rPr>
            </w:pPr>
            <w:r w:rsidRPr="00EA6328">
              <w:rPr>
                <w:color w:val="080C0C"/>
              </w:rPr>
              <w:t xml:space="preserve">Kriteret e </w:t>
            </w:r>
            <w:proofErr w:type="spellStart"/>
            <w:r w:rsidRPr="00EA6328">
              <w:rPr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58947FBF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Burimet, mjetet e konkretizimit dhe materialet mësimore: fotografi, projektori, laptopi.</w:t>
            </w:r>
          </w:p>
          <w:p w14:paraId="53F5958E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Lidhja me lëndët e tjera mësimore dhe/apo me çështjet ndërkurrikulare dhe situatat jetësore: Gjuhë shqipe, Njeriu dhe natyra, Matematikë, Edukatë figurative; Arsimimi për zhvillim të qëndrueshëm.</w:t>
            </w:r>
          </w:p>
          <w:p w14:paraId="0F775A41" w14:textId="77777777" w:rsidR="00C8478A" w:rsidRPr="00C8478A" w:rsidRDefault="00635F0F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0262D554" wp14:editId="249E9B8F">
                  <wp:extent cx="4535805" cy="372110"/>
                  <wp:effectExtent l="0" t="0" r="0" b="8890"/>
                  <wp:docPr id="207" name="Picture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0CE3824" w14:textId="77777777" w:rsidR="00C8478A" w:rsidRPr="00C8478A" w:rsidRDefault="00D9096B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</w:t>
            </w:r>
            <w:r>
              <w:rPr>
                <w:noProof/>
                <w:color w:val="080C0C"/>
              </w:rPr>
              <w:drawing>
                <wp:inline distT="0" distB="0" distL="0" distR="0" wp14:anchorId="73C27E96" wp14:editId="077F35D5">
                  <wp:extent cx="359410" cy="353695"/>
                  <wp:effectExtent l="0" t="0" r="2540" b="8255"/>
                  <wp:docPr id="269" name="Pictur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80C0C"/>
                <w:lang w:val="it-IT"/>
              </w:rPr>
              <w:t xml:space="preserve"> </w:t>
            </w:r>
            <w:r w:rsidR="00C8478A" w:rsidRPr="00C8478A">
              <w:rPr>
                <w:color w:val="080C0C"/>
                <w:lang w:val="it-IT"/>
              </w:rPr>
              <w:t>Parashikimi:</w:t>
            </w:r>
          </w:p>
          <w:p w14:paraId="324CB6B0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Përgatitja për të nxënët</w:t>
            </w:r>
          </w:p>
          <w:p w14:paraId="44095049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Diskutim i njohurive paraprake</w:t>
            </w:r>
          </w:p>
          <w:p w14:paraId="3459CBE6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Në këtë pjesë të orës mësimore, mësuesi/ja paraqet në projektor dy fotografi. Detyrë e nxënësve është që t’i analizojnë. Parashtron disa pyetje për të nxitur diskutimin:</w:t>
            </w:r>
          </w:p>
          <w:p w14:paraId="73F0060D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Çfarë po shihni në fotografi? Cilat instrumente muzikore janë?</w:t>
            </w:r>
          </w:p>
          <w:p w14:paraId="5A251635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Në cilën familje të instrumenteve muzikore bëjnë pjesë?</w:t>
            </w:r>
          </w:p>
          <w:p w14:paraId="5BD1E843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Mendimet e nxënësve diskutohen me klasën.</w:t>
            </w:r>
          </w:p>
          <w:p w14:paraId="1EC83998" w14:textId="77777777" w:rsidR="00553710" w:rsidRDefault="00553710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</w:p>
          <w:p w14:paraId="02563B3D" w14:textId="77777777" w:rsidR="00C8478A" w:rsidRPr="00C8478A" w:rsidRDefault="00553710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3640F13D" wp14:editId="74738839">
                  <wp:extent cx="359410" cy="347345"/>
                  <wp:effectExtent l="0" t="0" r="2540" b="0"/>
                  <wp:docPr id="303" name="Picture 3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8478A" w:rsidRPr="00C8478A">
              <w:rPr>
                <w:color w:val="080C0C"/>
                <w:lang w:val="it-IT"/>
              </w:rPr>
              <w:t>Ndërtimi i njohurive dhe i shkathtësive: Përpunimi i përmbajtjes</w:t>
            </w:r>
          </w:p>
          <w:p w14:paraId="412B3D6C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Mendo - puno - thuaja grupit</w:t>
            </w:r>
          </w:p>
          <w:p w14:paraId="32E01CCC" w14:textId="77777777" w:rsidR="00C8478A" w:rsidRPr="00C8478A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Aktiviteti 1: Nxënësit mësojnë se violina bën pjesë në familjen e instrumenteve me harqe. Ajo ka katër tela të lartësive të ndryshme. Tingulli në violinë fitohet përmes rrëshqitjes së harkut mbi tela. Nga të gjitha instrumentet e tjera, violina e ka rolin më të rëndësishëm në përbërje të orkestrës simfonike.</w:t>
            </w:r>
          </w:p>
          <w:p w14:paraId="5ABD904E" w14:textId="77777777" w:rsidR="00C8478A" w:rsidRPr="00EA6328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</w:rPr>
            </w:pPr>
            <w:r w:rsidRPr="00EA6328">
              <w:rPr>
                <w:color w:val="080C0C"/>
              </w:rPr>
              <w:t xml:space="preserve">Aktiviteti 2: </w:t>
            </w:r>
            <w:proofErr w:type="spellStart"/>
            <w:r w:rsidRPr="00EA6328">
              <w:rPr>
                <w:color w:val="080C0C"/>
              </w:rPr>
              <w:t>Klarineta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është</w:t>
            </w:r>
            <w:proofErr w:type="spellEnd"/>
            <w:r w:rsidRPr="00EA6328">
              <w:rPr>
                <w:color w:val="080C0C"/>
              </w:rPr>
              <w:t xml:space="preserve"> instrument </w:t>
            </w:r>
            <w:proofErr w:type="spellStart"/>
            <w:r w:rsidRPr="00EA6328">
              <w:rPr>
                <w:color w:val="080C0C"/>
              </w:rPr>
              <w:t>frymor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një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diapazon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gjerë</w:t>
            </w:r>
            <w:proofErr w:type="spellEnd"/>
            <w:r w:rsidRPr="00EA6328">
              <w:rPr>
                <w:color w:val="080C0C"/>
              </w:rPr>
              <w:t xml:space="preserve">. Ajo </w:t>
            </w:r>
            <w:proofErr w:type="spellStart"/>
            <w:r w:rsidRPr="00EA6328">
              <w:rPr>
                <w:color w:val="080C0C"/>
              </w:rPr>
              <w:t>bën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pjesë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orkestra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muzikës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klasike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por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atë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gjejmë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edhe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orkestrinat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popullore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3555E424" w14:textId="77777777" w:rsidR="00C8478A" w:rsidRPr="00EA6328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</w:rPr>
            </w:pPr>
            <w:r w:rsidRPr="00EA6328">
              <w:rPr>
                <w:color w:val="080C0C"/>
              </w:rPr>
              <w:t xml:space="preserve">Aktiviteti 3: </w:t>
            </w:r>
            <w:proofErr w:type="spellStart"/>
            <w:r w:rsidRPr="00EA6328">
              <w:rPr>
                <w:color w:val="080C0C"/>
              </w:rPr>
              <w:t>Secilit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nxënës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mënyrë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individuale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shpërndahet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ushtrimi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përgatitur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nga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vetë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mësuesi</w:t>
            </w:r>
            <w:proofErr w:type="spellEnd"/>
            <w:r w:rsidRPr="00EA6328">
              <w:rPr>
                <w:color w:val="080C0C"/>
              </w:rPr>
              <w:t xml:space="preserve">/ja. </w:t>
            </w:r>
            <w:proofErr w:type="spellStart"/>
            <w:r w:rsidRPr="00EA6328">
              <w:rPr>
                <w:color w:val="080C0C"/>
              </w:rPr>
              <w:t>Detyrë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nxënsëve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është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që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zgjedhin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njërën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nga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poezitë</w:t>
            </w:r>
            <w:proofErr w:type="spellEnd"/>
            <w:r w:rsidRPr="00EA6328">
              <w:rPr>
                <w:color w:val="080C0C"/>
              </w:rPr>
              <w:t xml:space="preserve"> e Agim </w:t>
            </w:r>
            <w:proofErr w:type="spellStart"/>
            <w:r w:rsidRPr="00EA6328">
              <w:rPr>
                <w:color w:val="080C0C"/>
              </w:rPr>
              <w:t>Devës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ta </w:t>
            </w:r>
            <w:proofErr w:type="spellStart"/>
            <w:r w:rsidRPr="00EA6328">
              <w:rPr>
                <w:color w:val="080C0C"/>
              </w:rPr>
              <w:t>shkruajnë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pjesën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parë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ushtrimit</w:t>
            </w:r>
            <w:proofErr w:type="spellEnd"/>
            <w:r w:rsidRPr="00EA6328">
              <w:rPr>
                <w:color w:val="080C0C"/>
              </w:rPr>
              <w:t xml:space="preserve">.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pjesën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dytë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ushtrimit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kanë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detyrë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që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komentojnë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pjesën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lexuar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3B1E10D2" w14:textId="77777777" w:rsidR="00C8478A" w:rsidRPr="00EA6328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</w:rPr>
            </w:pPr>
            <w:r w:rsidRPr="00EA6328">
              <w:rPr>
                <w:color w:val="080C0C"/>
              </w:rPr>
              <w:t xml:space="preserve">Varësisht </w:t>
            </w:r>
            <w:proofErr w:type="spellStart"/>
            <w:r w:rsidRPr="00EA6328">
              <w:rPr>
                <w:color w:val="080C0C"/>
              </w:rPr>
              <w:t>prej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kohës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disa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prej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tyre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lexohen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0B7816AB" w14:textId="77777777" w:rsidR="004A283B" w:rsidRPr="00EA6328" w:rsidRDefault="004A283B" w:rsidP="004A283B">
            <w:pPr>
              <w:pStyle w:val="NoSpacing"/>
              <w:tabs>
                <w:tab w:val="left" w:pos="990"/>
              </w:tabs>
              <w:rPr>
                <w:color w:val="080C0C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0F3DF576" wp14:editId="56FE61FE">
                  <wp:extent cx="359410" cy="353695"/>
                  <wp:effectExtent l="0" t="0" r="2540" b="8255"/>
                  <wp:docPr id="335" name="Picture 3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Pr="00EA6328">
              <w:rPr>
                <w:color w:val="080C0C"/>
              </w:rPr>
              <w:t>Përforcimi</w:t>
            </w:r>
            <w:proofErr w:type="spellEnd"/>
            <w:r w:rsidRPr="00EA6328">
              <w:rPr>
                <w:color w:val="080C0C"/>
              </w:rPr>
              <w:t>:</w:t>
            </w:r>
          </w:p>
          <w:p w14:paraId="190A5173" w14:textId="77777777" w:rsidR="004A283B" w:rsidRPr="00EA6328" w:rsidRDefault="004A283B" w:rsidP="004A283B">
            <w:pPr>
              <w:pStyle w:val="NoSpacing"/>
              <w:tabs>
                <w:tab w:val="left" w:pos="990"/>
              </w:tabs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Konsolidimi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nxënit</w:t>
            </w:r>
            <w:proofErr w:type="spellEnd"/>
          </w:p>
          <w:p w14:paraId="3BE36C83" w14:textId="77777777" w:rsidR="00C8478A" w:rsidRPr="00EA6328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</w:rPr>
            </w:pPr>
          </w:p>
          <w:p w14:paraId="1EC6BF39" w14:textId="77777777" w:rsidR="00C8478A" w:rsidRPr="00EA6328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këtë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pjesë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orës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mësimore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ndahen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grupe</w:t>
            </w:r>
            <w:proofErr w:type="spellEnd"/>
            <w:r w:rsidRPr="00EA6328">
              <w:rPr>
                <w:color w:val="080C0C"/>
              </w:rPr>
              <w:t xml:space="preserve">.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grupe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kanë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detyrë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që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gjejnë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dallimet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përbashkëtat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dy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instrumenteve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muzikore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49A2BB2F" w14:textId="77777777" w:rsidR="00C8478A" w:rsidRPr="00EA6328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lastRenderedPageBreak/>
              <w:t>Mësuesi</w:t>
            </w:r>
            <w:proofErr w:type="spellEnd"/>
            <w:r w:rsidRPr="00EA6328">
              <w:rPr>
                <w:color w:val="080C0C"/>
              </w:rPr>
              <w:t xml:space="preserve">/ja </w:t>
            </w:r>
            <w:proofErr w:type="spellStart"/>
            <w:r w:rsidRPr="00EA6328">
              <w:rPr>
                <w:color w:val="080C0C"/>
              </w:rPr>
              <w:t>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monitoron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ndihmon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kur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kanë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nevoj</w:t>
            </w:r>
            <w:r w:rsidR="00635F0F" w:rsidRPr="00EA6328">
              <w:rPr>
                <w:color w:val="080C0C"/>
              </w:rPr>
              <w:t>ë</w:t>
            </w:r>
            <w:proofErr w:type="spellEnd"/>
            <w:r w:rsidR="00635F0F" w:rsidRPr="00EA6328">
              <w:rPr>
                <w:color w:val="080C0C"/>
              </w:rPr>
              <w:t xml:space="preserve">. </w:t>
            </w:r>
            <w:proofErr w:type="spellStart"/>
            <w:r w:rsidR="00635F0F" w:rsidRPr="00EA6328">
              <w:rPr>
                <w:color w:val="080C0C"/>
              </w:rPr>
              <w:t>Prezantohet</w:t>
            </w:r>
            <w:proofErr w:type="spellEnd"/>
            <w:r w:rsidR="00635F0F" w:rsidRPr="00EA6328">
              <w:rPr>
                <w:color w:val="080C0C"/>
              </w:rPr>
              <w:t xml:space="preserve"> </w:t>
            </w:r>
            <w:proofErr w:type="spellStart"/>
            <w:r w:rsidR="00635F0F" w:rsidRPr="00EA6328">
              <w:rPr>
                <w:color w:val="080C0C"/>
              </w:rPr>
              <w:t>puna</w:t>
            </w:r>
            <w:proofErr w:type="spellEnd"/>
            <w:r w:rsidR="00635F0F" w:rsidRPr="00EA6328">
              <w:rPr>
                <w:color w:val="080C0C"/>
              </w:rPr>
              <w:t xml:space="preserve"> e </w:t>
            </w:r>
            <w:proofErr w:type="spellStart"/>
            <w:r w:rsidR="00635F0F" w:rsidRPr="00EA6328">
              <w:rPr>
                <w:color w:val="080C0C"/>
              </w:rPr>
              <w:t>nxënësve</w:t>
            </w:r>
            <w:proofErr w:type="spellEnd"/>
            <w:r w:rsidR="00635F0F" w:rsidRPr="00EA6328">
              <w:rPr>
                <w:color w:val="080C0C"/>
              </w:rPr>
              <w:t>.</w:t>
            </w:r>
          </w:p>
          <w:p w14:paraId="02F3CCE0" w14:textId="77777777" w:rsidR="00C8478A" w:rsidRPr="00EA6328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Vlerësohen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saktësinë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përgjigjeve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mënyrën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interpretimit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poezisë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krahasimin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instru</w:t>
            </w:r>
            <w:proofErr w:type="spellEnd"/>
            <w:r w:rsidRPr="00EA6328">
              <w:rPr>
                <w:color w:val="080C0C"/>
              </w:rPr>
              <w:t xml:space="preserve">­ </w:t>
            </w:r>
            <w:proofErr w:type="spellStart"/>
            <w:r w:rsidRPr="00EA6328">
              <w:rPr>
                <w:color w:val="080C0C"/>
              </w:rPr>
              <w:t>menteve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muzikore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5E0755D6" w14:textId="77777777" w:rsidR="00C8478A" w:rsidRPr="00EA6328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Detyrë</w:t>
            </w:r>
            <w:proofErr w:type="spellEnd"/>
            <w:r w:rsidRPr="00EA6328">
              <w:rPr>
                <w:color w:val="080C0C"/>
              </w:rPr>
              <w:t>:</w:t>
            </w:r>
          </w:p>
          <w:p w14:paraId="5A74CFE1" w14:textId="77777777" w:rsidR="00C8478A" w:rsidRPr="00EA6328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Mësojnë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njërën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poezi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Agim </w:t>
            </w:r>
            <w:proofErr w:type="spellStart"/>
            <w:r w:rsidRPr="00EA6328">
              <w:rPr>
                <w:color w:val="080C0C"/>
              </w:rPr>
              <w:t>Devës</w:t>
            </w:r>
            <w:proofErr w:type="spellEnd"/>
            <w:r w:rsidRPr="00EA6328">
              <w:rPr>
                <w:color w:val="080C0C"/>
              </w:rPr>
              <w:t>.</w:t>
            </w:r>
            <w:r w:rsidRPr="00EA6328">
              <w:rPr>
                <w:color w:val="080C0C"/>
              </w:rPr>
              <w:tab/>
            </w:r>
            <w:r w:rsidR="00FE2E81"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78023AF7" wp14:editId="089D12F0">
                  <wp:extent cx="7178040" cy="1333500"/>
                  <wp:effectExtent l="0" t="0" r="3810" b="0"/>
                  <wp:docPr id="234" name="Picture 2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E57D31D" w14:textId="77777777" w:rsidR="00C8478A" w:rsidRPr="00EA6328" w:rsidRDefault="00C8478A" w:rsidP="00C8478A">
            <w:pPr>
              <w:pStyle w:val="NoSpacing"/>
              <w:tabs>
                <w:tab w:val="left" w:pos="990"/>
              </w:tabs>
              <w:rPr>
                <w:color w:val="080C0C"/>
              </w:rPr>
            </w:pPr>
          </w:p>
          <w:p w14:paraId="1A4ADA5A" w14:textId="77777777" w:rsidR="001451F2" w:rsidRPr="00EA6328" w:rsidRDefault="001451F2" w:rsidP="00C8478A">
            <w:pPr>
              <w:pStyle w:val="NoSpacing"/>
              <w:tabs>
                <w:tab w:val="left" w:pos="990"/>
              </w:tabs>
              <w:rPr>
                <w:color w:val="080C0C"/>
              </w:rPr>
            </w:pPr>
          </w:p>
          <w:p w14:paraId="44A767DE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654879D3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28768D1D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671055DE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78BB18A9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3CAE04A1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7AF46A6E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0DA3E4EA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6391AEA9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66E67870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32A741DF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5596D20A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1604B528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4DA68C1C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0959DA14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570FE4D1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17C9FE92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3B37D5F2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68177383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66B7572F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229883D0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  <w:p w14:paraId="50057EF4" w14:textId="77777777" w:rsidR="001451F2" w:rsidRPr="00EA6328" w:rsidRDefault="001451F2" w:rsidP="00F60F90">
            <w:pPr>
              <w:pStyle w:val="NoSpacing"/>
              <w:rPr>
                <w:color w:val="080C0C"/>
              </w:rPr>
            </w:pPr>
          </w:p>
        </w:tc>
      </w:tr>
    </w:tbl>
    <w:p w14:paraId="3874D5B7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EA6328" w14:paraId="724BCFC5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537A1EC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2</w:t>
            </w:r>
            <w:r w:rsidR="00C8478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1</w:t>
            </w:r>
          </w:p>
        </w:tc>
      </w:tr>
      <w:tr w:rsidR="001451F2" w:rsidRPr="00EA6328" w14:paraId="79A907B9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616EAE47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6E20C16B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76C58E17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649A4D1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E8CB2E5" w14:textId="77777777" w:rsidR="001451F2" w:rsidRDefault="00E16CDB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0CEC48BF" wp14:editId="5FAF8CC5">
                  <wp:extent cx="2712720" cy="554990"/>
                  <wp:effectExtent l="0" t="0" r="0" b="0"/>
                  <wp:docPr id="124" name="Picture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6B7A38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E085B11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Tema: Krijimet muzikore</w:t>
            </w:r>
          </w:p>
          <w:p w14:paraId="719A4E6D" w14:textId="77777777" w:rsidR="00C8478A" w:rsidRPr="00C8478A" w:rsidRDefault="00C8478A" w:rsidP="00E16CDB">
            <w:pPr>
              <w:pStyle w:val="NoSpacing"/>
              <w:numPr>
                <w:ilvl w:val="0"/>
                <w:numId w:val="18"/>
              </w:numPr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Rezultatet e të nxënit të temës:</w:t>
            </w:r>
          </w:p>
          <w:p w14:paraId="47BF8EBA" w14:textId="77777777" w:rsidR="00C8478A" w:rsidRPr="00C8478A" w:rsidRDefault="00C8478A" w:rsidP="00E16CDB">
            <w:pPr>
              <w:pStyle w:val="NoSpacing"/>
              <w:numPr>
                <w:ilvl w:val="0"/>
                <w:numId w:val="18"/>
              </w:numPr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Improvizon në ritme të ndryshme me zë dhe instrumente ritmike.</w:t>
            </w:r>
          </w:p>
          <w:p w14:paraId="1AD35B67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Kontributi në rezultatet për kompetencat kryesore të shkallës: I.3; II.1; III.4; III.9; VI.2.</w:t>
            </w:r>
          </w:p>
          <w:p w14:paraId="39662C20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Kontributi në rezultatet e fushës së kurrikulës: 1.2.2.1.</w:t>
            </w:r>
          </w:p>
          <w:p w14:paraId="1FB799D3" w14:textId="77777777" w:rsidR="00C8478A" w:rsidRPr="00C8478A" w:rsidRDefault="009E7339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6CB8430C" wp14:editId="73F10942">
                  <wp:extent cx="2712720" cy="554990"/>
                  <wp:effectExtent l="0" t="0" r="0" b="0"/>
                  <wp:docPr id="183" name="Picture 1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194F118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Njësia mësimore: Ushtrim ritmik me nota katërshe dhe tetëshe</w:t>
            </w:r>
          </w:p>
          <w:p w14:paraId="29F1FD76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Rezultatet e të nxënit të orës mësimore:</w:t>
            </w:r>
          </w:p>
          <w:p w14:paraId="4395663E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</w:r>
            <w:proofErr w:type="spellStart"/>
            <w:r w:rsidRPr="00EA6328">
              <w:rPr>
                <w:color w:val="080C0C"/>
              </w:rPr>
              <w:t>Përcjell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duartrokitje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ose</w:t>
            </w:r>
            <w:proofErr w:type="spellEnd"/>
            <w:r w:rsidRPr="00EA6328">
              <w:rPr>
                <w:color w:val="080C0C"/>
              </w:rPr>
              <w:t xml:space="preserve"> instrument </w:t>
            </w:r>
            <w:proofErr w:type="spellStart"/>
            <w:r w:rsidRPr="00EA6328">
              <w:rPr>
                <w:color w:val="080C0C"/>
              </w:rPr>
              <w:t>muzikor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melodinë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bazë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notave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55803236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</w:r>
            <w:proofErr w:type="spellStart"/>
            <w:r w:rsidRPr="00EA6328">
              <w:rPr>
                <w:color w:val="080C0C"/>
              </w:rPr>
              <w:t>Paraqet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saktë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notat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katërshe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tetëshe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pentagram </w:t>
            </w:r>
            <w:proofErr w:type="spellStart"/>
            <w:r w:rsidRPr="00EA6328">
              <w:rPr>
                <w:color w:val="080C0C"/>
              </w:rPr>
              <w:t>sipas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udhëzimeve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tekst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32132BB8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</w:r>
            <w:proofErr w:type="spellStart"/>
            <w:r w:rsidRPr="00EA6328">
              <w:rPr>
                <w:color w:val="080C0C"/>
              </w:rPr>
              <w:t>Plotëson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Diagramin</w:t>
            </w:r>
            <w:proofErr w:type="spellEnd"/>
            <w:r w:rsidRPr="00EA6328">
              <w:rPr>
                <w:color w:val="080C0C"/>
              </w:rPr>
              <w:t xml:space="preserve"> e Venit duke </w:t>
            </w:r>
            <w:proofErr w:type="spellStart"/>
            <w:r w:rsidRPr="00EA6328">
              <w:rPr>
                <w:color w:val="080C0C"/>
              </w:rPr>
              <w:t>veçuar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përbashkëtat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dallimet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mes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notës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katërshe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asaj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tetëshe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2480ED1D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Kriteret e </w:t>
            </w:r>
            <w:proofErr w:type="spellStart"/>
            <w:r w:rsidRPr="00EA6328">
              <w:rPr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01153F04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Burimet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mjetet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konkretizimit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materialet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mësimore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teksti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ndonjë</w:t>
            </w:r>
            <w:proofErr w:type="spellEnd"/>
            <w:r w:rsidRPr="00EA6328">
              <w:rPr>
                <w:color w:val="080C0C"/>
              </w:rPr>
              <w:t xml:space="preserve"> instrument </w:t>
            </w:r>
            <w:proofErr w:type="spellStart"/>
            <w:r w:rsidRPr="00EA6328">
              <w:rPr>
                <w:color w:val="080C0C"/>
              </w:rPr>
              <w:t>ritmik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271F28E3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Lidhja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lëndët</w:t>
            </w:r>
            <w:proofErr w:type="spellEnd"/>
            <w:r w:rsidRPr="00EA6328">
              <w:rPr>
                <w:color w:val="080C0C"/>
              </w:rPr>
              <w:t xml:space="preserve"> e </w:t>
            </w:r>
            <w:proofErr w:type="spellStart"/>
            <w:r w:rsidRPr="00EA6328">
              <w:rPr>
                <w:color w:val="080C0C"/>
              </w:rPr>
              <w:t>tjera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mësimore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/apo me </w:t>
            </w:r>
            <w:proofErr w:type="spellStart"/>
            <w:r w:rsidRPr="00EA6328">
              <w:rPr>
                <w:color w:val="080C0C"/>
              </w:rPr>
              <w:t>çështjet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ndërkurrikulare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dhe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situatat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jetësore</w:t>
            </w:r>
            <w:proofErr w:type="spellEnd"/>
            <w:r w:rsidRPr="00EA6328">
              <w:rPr>
                <w:color w:val="080C0C"/>
              </w:rPr>
              <w:t>:</w:t>
            </w:r>
          </w:p>
          <w:p w14:paraId="71705B4A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proofErr w:type="spellStart"/>
            <w:r w:rsidRPr="00EA6328">
              <w:rPr>
                <w:color w:val="080C0C"/>
              </w:rPr>
              <w:t>Gjuhë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shqipe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Matematikë</w:t>
            </w:r>
            <w:proofErr w:type="spellEnd"/>
            <w:r w:rsidRPr="00EA6328">
              <w:rPr>
                <w:color w:val="080C0C"/>
              </w:rPr>
              <w:t xml:space="preserve">, </w:t>
            </w:r>
            <w:proofErr w:type="spellStart"/>
            <w:r w:rsidRPr="00EA6328">
              <w:rPr>
                <w:color w:val="080C0C"/>
              </w:rPr>
              <w:t>Edukatë</w:t>
            </w:r>
            <w:proofErr w:type="spellEnd"/>
            <w:r w:rsidRPr="00EA6328">
              <w:rPr>
                <w:color w:val="080C0C"/>
              </w:rPr>
              <w:t xml:space="preserve"> figurative; </w:t>
            </w:r>
            <w:proofErr w:type="spellStart"/>
            <w:r w:rsidRPr="00EA6328">
              <w:rPr>
                <w:color w:val="080C0C"/>
              </w:rPr>
              <w:t>Arsimim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zhvillim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të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qëndrueshëm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7E6B0E84" w14:textId="77777777" w:rsidR="00C8478A" w:rsidRPr="00C8478A" w:rsidRDefault="00635F0F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00FD2A62" wp14:editId="0B4F9964">
                  <wp:extent cx="4535805" cy="372110"/>
                  <wp:effectExtent l="0" t="0" r="0" b="8890"/>
                  <wp:docPr id="208" name="Picture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C18E472" w14:textId="77777777" w:rsidR="00C8478A" w:rsidRPr="00C8478A" w:rsidRDefault="009F1797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</w:t>
            </w:r>
            <w:r>
              <w:rPr>
                <w:noProof/>
                <w:color w:val="080C0C"/>
              </w:rPr>
              <w:drawing>
                <wp:inline distT="0" distB="0" distL="0" distR="0" wp14:anchorId="07BC561E" wp14:editId="5F407222">
                  <wp:extent cx="359410" cy="353695"/>
                  <wp:effectExtent l="0" t="0" r="2540" b="8255"/>
                  <wp:docPr id="270" name="Picture 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80C0C"/>
                <w:lang w:val="it-IT"/>
              </w:rPr>
              <w:t xml:space="preserve">  </w:t>
            </w:r>
            <w:r w:rsidR="00C8478A" w:rsidRPr="00C8478A">
              <w:rPr>
                <w:color w:val="080C0C"/>
                <w:lang w:val="it-IT"/>
              </w:rPr>
              <w:t>Parashikimi:</w:t>
            </w:r>
          </w:p>
          <w:p w14:paraId="1200EB6B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Përgatitja për të nxënët</w:t>
            </w:r>
          </w:p>
          <w:p w14:paraId="4854210B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Diskutim i njohurive paraprake</w:t>
            </w:r>
          </w:p>
          <w:p w14:paraId="5E846D2C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Në këtë pjesë të orës mësimore, mësuesi/ja parashtron një pyetje. Çka dini për notën katërshe dhe tetëshe?</w:t>
            </w:r>
          </w:p>
          <w:p w14:paraId="195D2A72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Nxënësit në dyshe mendojnë përgjigjen. Mendimet e tyre diskutohen me klasën.</w:t>
            </w:r>
          </w:p>
          <w:p w14:paraId="26321BC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B5F6166" w14:textId="77777777" w:rsidR="00C8478A" w:rsidRPr="00C8478A" w:rsidRDefault="007E3E35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46677182" wp14:editId="097A60A5">
                  <wp:extent cx="359410" cy="347345"/>
                  <wp:effectExtent l="0" t="0" r="2540" b="0"/>
                  <wp:docPr id="307" name="Picture 3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8478A" w:rsidRPr="00C8478A">
              <w:rPr>
                <w:color w:val="080C0C"/>
                <w:lang w:val="it-IT"/>
              </w:rPr>
              <w:t>Ndërtimi i njohurive dhe i shkathtësive: Përpunimi i përmbajtjes</w:t>
            </w:r>
          </w:p>
          <w:p w14:paraId="45287F4A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Vëzhgo - Mendo - Interpreto</w:t>
            </w:r>
          </w:p>
          <w:p w14:paraId="3DA80FD3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Në këtë pjesë të orës mësimore hapet libri. Nxënësit mësojnë se muzika është arti i shprehjes së ndjenjave dhe i mendimeve me anë të tingujve. Elementet kryesore të muzikës janë toni (ku përfshihet: melodia dhe harmonia), ritmi (bashkë me konceptet e afërta që janë tempi, metri dhe artikulimi), dinamika, si dhe kualiteti zanor.</w:t>
            </w:r>
          </w:p>
          <w:p w14:paraId="7373F89A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Aktiviteti 1: Ushtrimet ritmike të faqes 43 mundohen t’i ekzekutojnë në ndonjë instrument ose me duartrokitje.</w:t>
            </w:r>
          </w:p>
          <w:p w14:paraId="43151BD0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Kjo përsëritet disa herë derisa nxënësit e përvetësojnë mirë.</w:t>
            </w:r>
          </w:p>
          <w:p w14:paraId="1BD8DBBF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Aktiviteti 2: Ushtrimin e faqes 43 e përshkruajnë në fletoren e pentagramit.</w:t>
            </w:r>
          </w:p>
          <w:p w14:paraId="6972F86A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Mësuesi/ja i monitoron dhe i ndihmon nxënësit kur kanë nevojë.</w:t>
            </w:r>
          </w:p>
          <w:p w14:paraId="7AB0E607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6F758D7B" w14:textId="77777777" w:rsidR="00C8478A" w:rsidRPr="00C8478A" w:rsidRDefault="004A283B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36DA5A4E" wp14:editId="71C73D4C">
                  <wp:extent cx="359410" cy="353695"/>
                  <wp:effectExtent l="0" t="0" r="2540" b="8255"/>
                  <wp:docPr id="336" name="Picture 3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8478A" w:rsidRPr="00C8478A">
              <w:rPr>
                <w:color w:val="080C0C"/>
                <w:lang w:val="it-IT"/>
              </w:rPr>
              <w:t>Përforcimi: Konsolidimi i të nxënit</w:t>
            </w:r>
          </w:p>
          <w:p w14:paraId="0BC19A1A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1D419903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7897B917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Te kjo pjesë e orës mësimore, nxënësit ndahen në grupe. Në grupe kanë për detyrë që të gjejnë dallimet dhe të përbashkëtat e notës katërshe dhe notës tetëshe.</w:t>
            </w:r>
          </w:p>
          <w:p w14:paraId="6FA49F9D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Puna e tyre monitorohet dhe ndihmohet. Prezantohet puna e nxënësve.</w:t>
            </w:r>
          </w:p>
          <w:p w14:paraId="198C3868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335CB6B0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Vlerësohen për saktësinë e përgjigjeve, mënyrën e interpretimit të këngës.</w:t>
            </w:r>
          </w:p>
          <w:p w14:paraId="06D94DAA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Detyrë:</w:t>
            </w:r>
          </w:p>
          <w:p w14:paraId="5985306C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lastRenderedPageBreak/>
              <w:t>Në pentagram të paraqesin këngën me notat muzikore.</w:t>
            </w:r>
          </w:p>
          <w:p w14:paraId="659F8BE1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34C61F1D" w14:textId="77777777" w:rsidR="001451F2" w:rsidRDefault="00FE2E81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03877A15" wp14:editId="7F6339A3">
                  <wp:extent cx="7178040" cy="1333500"/>
                  <wp:effectExtent l="0" t="0" r="3810" b="0"/>
                  <wp:docPr id="235" name="Picture 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FA4765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35D13D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4CFF5D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916991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2FCB1D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34084A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D2E40A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272364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299412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C6606B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11D144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3A04B5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77787D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FA2721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600687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8B3DA2C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13E90CD5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3E7646" w14:paraId="3E7C6BEB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6E9E003F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2</w:t>
            </w:r>
            <w:r w:rsidR="00C8478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2</w:t>
            </w:r>
          </w:p>
        </w:tc>
      </w:tr>
      <w:tr w:rsidR="001451F2" w:rsidRPr="00EA6328" w14:paraId="09E59ED8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4644FA1A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5F3B8837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3EA4DB76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490B776B" w14:textId="77777777" w:rsidR="00E16CDB" w:rsidRDefault="00E16CDB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1CA72365" wp14:editId="530592DC">
                  <wp:extent cx="2712720" cy="554990"/>
                  <wp:effectExtent l="0" t="0" r="0" b="0"/>
                  <wp:docPr id="125" name="Picture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7F1317D" w14:textId="77777777" w:rsidR="001451F2" w:rsidRDefault="00C8478A" w:rsidP="00F60F90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Tema: Këngët</w:t>
            </w:r>
          </w:p>
          <w:p w14:paraId="5B047EA5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Rezultatet e të nxënit të temës:</w:t>
            </w:r>
          </w:p>
          <w:p w14:paraId="567B71E8" w14:textId="77777777" w:rsidR="00C8478A" w:rsidRPr="00C8478A" w:rsidRDefault="00E16CDB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</w:t>
            </w:r>
          </w:p>
          <w:p w14:paraId="58CDB5AF" w14:textId="77777777" w:rsidR="00C8478A" w:rsidRPr="00C8478A" w:rsidRDefault="00C8478A" w:rsidP="00E16CDB">
            <w:pPr>
              <w:pStyle w:val="NoSpacing"/>
              <w:numPr>
                <w:ilvl w:val="0"/>
                <w:numId w:val="19"/>
              </w:numPr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Këndon dhe interpreton në instrumente. Shoqëron këndimin me zë, me duar.</w:t>
            </w:r>
          </w:p>
          <w:p w14:paraId="66BFE3B2" w14:textId="77777777" w:rsidR="00C8478A" w:rsidRPr="00C8478A" w:rsidRDefault="00C8478A" w:rsidP="00551C7E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Kontributi në rezultatet për kompetencat kryesore të shkallës: I.3; II.5; III.4; III.9; VI.2.</w:t>
            </w:r>
          </w:p>
          <w:p w14:paraId="6A8F1DCB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Kontributi në rezultatet e fushës së kurrikulës: 1.1,2.</w:t>
            </w:r>
          </w:p>
          <w:p w14:paraId="0F76F7CD" w14:textId="77777777" w:rsidR="00C8478A" w:rsidRPr="00C8478A" w:rsidRDefault="009E7339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17DFF278" wp14:editId="05659254">
                  <wp:extent cx="2712720" cy="554990"/>
                  <wp:effectExtent l="0" t="0" r="0" b="0"/>
                  <wp:docPr id="182" name="Picture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20D1B08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Njësia mësimore: “Urime Kosovë”</w:t>
            </w:r>
          </w:p>
          <w:p w14:paraId="2BD2FE83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Rezultatet e të nxënit të orës mësimore:</w:t>
            </w:r>
          </w:p>
          <w:p w14:paraId="587AC40D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•</w:t>
            </w:r>
            <w:r w:rsidRPr="00C8478A">
              <w:rPr>
                <w:color w:val="080C0C"/>
                <w:lang w:val="it-IT"/>
              </w:rPr>
              <w:tab/>
              <w:t>Këndon këngën duke zbatuar rregullat e këndimit.</w:t>
            </w:r>
          </w:p>
          <w:p w14:paraId="78C0061A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</w:r>
            <w:proofErr w:type="spellStart"/>
            <w:r w:rsidRPr="00EA6328">
              <w:rPr>
                <w:color w:val="080C0C"/>
              </w:rPr>
              <w:t>Shoqëron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këngën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duar</w:t>
            </w:r>
            <w:proofErr w:type="spellEnd"/>
            <w:r w:rsidRPr="00EA6328">
              <w:rPr>
                <w:color w:val="080C0C"/>
              </w:rPr>
              <w:t xml:space="preserve"> duke </w:t>
            </w:r>
            <w:proofErr w:type="spellStart"/>
            <w:r w:rsidRPr="00EA6328">
              <w:rPr>
                <w:color w:val="080C0C"/>
              </w:rPr>
              <w:t>kënduar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grupi</w:t>
            </w:r>
            <w:proofErr w:type="spellEnd"/>
          </w:p>
          <w:p w14:paraId="79B71C69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 </w:t>
            </w:r>
          </w:p>
          <w:p w14:paraId="00C9E9D9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>•</w:t>
            </w:r>
            <w:r w:rsidRPr="00EA6328">
              <w:rPr>
                <w:color w:val="080C0C"/>
              </w:rPr>
              <w:tab/>
            </w:r>
            <w:proofErr w:type="spellStart"/>
            <w:r w:rsidRPr="00EA6328">
              <w:rPr>
                <w:color w:val="080C0C"/>
              </w:rPr>
              <w:t>Përshkruan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së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paku</w:t>
            </w:r>
            <w:proofErr w:type="spellEnd"/>
            <w:r w:rsidRPr="00EA6328">
              <w:rPr>
                <w:color w:val="080C0C"/>
              </w:rPr>
              <w:t xml:space="preserve"> tri </w:t>
            </w:r>
            <w:proofErr w:type="spellStart"/>
            <w:r w:rsidRPr="00EA6328">
              <w:rPr>
                <w:color w:val="080C0C"/>
              </w:rPr>
              <w:t>cilësi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që</w:t>
            </w:r>
            <w:proofErr w:type="spellEnd"/>
            <w:r w:rsidRPr="00EA6328">
              <w:rPr>
                <w:color w:val="080C0C"/>
              </w:rPr>
              <w:t xml:space="preserve"> ka </w:t>
            </w:r>
            <w:proofErr w:type="spellStart"/>
            <w:r w:rsidRPr="00EA6328">
              <w:rPr>
                <w:color w:val="080C0C"/>
              </w:rPr>
              <w:t>shteti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i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Kosovës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5D1CED7E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r w:rsidRPr="00EA6328">
              <w:rPr>
                <w:color w:val="080C0C"/>
              </w:rPr>
              <w:t xml:space="preserve">Kriteret e </w:t>
            </w:r>
            <w:proofErr w:type="spellStart"/>
            <w:r w:rsidRPr="00EA6328">
              <w:rPr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39CFD570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Burimet, mjetet e konkretizimit dhe materialet mësimore: CD­ja, printeri, laptopi.</w:t>
            </w:r>
          </w:p>
          <w:p w14:paraId="753C06BF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1ADBBE28" w14:textId="77777777" w:rsidR="00C8478A" w:rsidRPr="00C8478A" w:rsidRDefault="00635F0F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4AB64DA" wp14:editId="5E48CBD8">
                  <wp:extent cx="4535805" cy="372110"/>
                  <wp:effectExtent l="0" t="0" r="0" b="8890"/>
                  <wp:docPr id="209" name="Picture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B1AC63D" w14:textId="77777777" w:rsidR="00C8478A" w:rsidRPr="00C8478A" w:rsidRDefault="009F1797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</w:t>
            </w:r>
            <w:r>
              <w:rPr>
                <w:noProof/>
                <w:color w:val="080C0C"/>
              </w:rPr>
              <w:drawing>
                <wp:inline distT="0" distB="0" distL="0" distR="0" wp14:anchorId="29C116B4" wp14:editId="6F90CD2E">
                  <wp:extent cx="359410" cy="353695"/>
                  <wp:effectExtent l="0" t="0" r="2540" b="8255"/>
                  <wp:docPr id="271" name="Picture 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80C0C"/>
                <w:lang w:val="it-IT"/>
              </w:rPr>
              <w:t xml:space="preserve">     </w:t>
            </w:r>
            <w:r w:rsidR="00C8478A" w:rsidRPr="00C8478A">
              <w:rPr>
                <w:color w:val="080C0C"/>
                <w:lang w:val="it-IT"/>
              </w:rPr>
              <w:t>Parashikimi:</w:t>
            </w:r>
          </w:p>
          <w:p w14:paraId="4D341DD3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Përgatitja për të nxënët</w:t>
            </w:r>
          </w:p>
          <w:p w14:paraId="636917AB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Diskutim i njohurive paraprake</w:t>
            </w:r>
          </w:p>
          <w:p w14:paraId="51BDEA2A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Në këtë pjesë të orës mësimore, mësuesi/ja parashtron disa pyetje për të nxitur diskutimin.</w:t>
            </w:r>
          </w:p>
          <w:p w14:paraId="7DCD2E70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Kur u shpall pavarësia e Kosovës? Cili është flamuri ynë shtetëror?</w:t>
            </w:r>
          </w:p>
          <w:p w14:paraId="437B6F14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Kush e nënshkroi Deklaratën e Pavarësisë së Kosovës?</w:t>
            </w:r>
          </w:p>
          <w:p w14:paraId="71613DC9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Mendimet e nxënësve diskutohen me klasën.</w:t>
            </w:r>
          </w:p>
          <w:p w14:paraId="3A8C3AF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0BEBB6C" w14:textId="77777777" w:rsidR="00C8478A" w:rsidRPr="00C8478A" w:rsidRDefault="007E3E35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11C5D17" wp14:editId="582C0D1A">
                  <wp:extent cx="359410" cy="347345"/>
                  <wp:effectExtent l="0" t="0" r="2540" b="0"/>
                  <wp:docPr id="306" name="Picture 3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8478A" w:rsidRPr="00C8478A">
              <w:rPr>
                <w:color w:val="080C0C"/>
                <w:lang w:val="it-IT"/>
              </w:rPr>
              <w:t>Ndërtimi i njohurive dhe i shkathtësive: Përpunimi i përmbajtjes</w:t>
            </w:r>
          </w:p>
          <w:p w14:paraId="2028DFB9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Vëzhgo - Mendo - Interpreto</w:t>
            </w:r>
          </w:p>
          <w:p w14:paraId="5B1B8C9B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Në këtë pjesë të orës mësimore hapet libri. Nxënësit mësojnë se muzika është arti i shprehjes së ndjenjave dhe i mendimeve me anë të tingujve. Elementet kryesore të muzikës janë toni (ku përfshihet: melodia dhe harmonia), ritmi (bashkë me konceptet e afërta që janë tempi, metri dhe artikulimi), dinamika, si dhe kualiteti zanor.</w:t>
            </w:r>
          </w:p>
          <w:p w14:paraId="4AEDEC53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Aktiviteti 1: Ushtrimet ritmike të faqes 43 mundohen t’i ekzekutojnë në ndonjë instrument ose me duartrokitje.</w:t>
            </w:r>
          </w:p>
          <w:p w14:paraId="24901A13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Kjo përsëritet disa herë derisa nxënësit e përvetësojnë mirë.</w:t>
            </w:r>
          </w:p>
          <w:p w14:paraId="47451049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Aktiviteti 2: Ushtrimin e faqes 43 e përshkruajnë në fletoren e pentagramit.</w:t>
            </w:r>
          </w:p>
          <w:p w14:paraId="3F8EA200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Mësuesi/ja i monitoron dhe i ndihmon nxënësit kur kanë nevojë.</w:t>
            </w:r>
          </w:p>
          <w:p w14:paraId="5DE9BFE7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6B73DBF4" w14:textId="77777777" w:rsidR="00C8478A" w:rsidRPr="00C8478A" w:rsidRDefault="004A283B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2CFF7ECE" wp14:editId="60B06EF0">
                  <wp:extent cx="359410" cy="353695"/>
                  <wp:effectExtent l="0" t="0" r="2540" b="8255"/>
                  <wp:docPr id="337" name="Picture 3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8478A" w:rsidRPr="00C8478A">
              <w:rPr>
                <w:color w:val="080C0C"/>
                <w:lang w:val="it-IT"/>
              </w:rPr>
              <w:t>Përforcimi: Konsolidimi i të nxënit</w:t>
            </w:r>
          </w:p>
          <w:p w14:paraId="56CA1414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21712799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0D08D461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Te kjo pjesë e orës mësimore, nxënësit ndahen në grupe. Në grupe kanë për detyrë që të gjejnë dallimet dhe të përbashkëtat e notës katërshe dhe notës tetëshe.</w:t>
            </w:r>
          </w:p>
          <w:p w14:paraId="26C83EC5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Puna e tyre monitorohet dhe ndihmohet. Prezantohet puna e nxënësve.</w:t>
            </w:r>
          </w:p>
          <w:p w14:paraId="6B1CC183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4938B666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lastRenderedPageBreak/>
              <w:t>Vlerësohen për saktësinë e përgjigjeve, mënyrën e interpretimit të këngës.</w:t>
            </w:r>
          </w:p>
          <w:p w14:paraId="1FBA51FB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Detyrë:</w:t>
            </w:r>
          </w:p>
          <w:p w14:paraId="49E7C560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Në pentagram të paraqesin këngën me notat muzikore.</w:t>
            </w:r>
            <w:r w:rsidR="00FE2E81"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B9CDFAD" wp14:editId="7C3DDEAA">
                  <wp:extent cx="7178040" cy="1333500"/>
                  <wp:effectExtent l="0" t="0" r="3810" b="0"/>
                  <wp:docPr id="237" name="Picture 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B8BE0BF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2039D64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5DF3CC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02BCBAD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B3191D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7B42DA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648765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4F118E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0548D2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6B84FC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7D9AF7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52CE26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5F5C38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05A407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16736A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FA9357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9759715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F31F3F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A68535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F532FC9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55D2EC7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2D84C67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EF7E987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7C6BF48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55842172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3E7646" w14:paraId="38D890C6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4903FB9D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2</w:t>
            </w:r>
            <w:r w:rsidR="00C8478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3</w:t>
            </w:r>
          </w:p>
        </w:tc>
      </w:tr>
      <w:tr w:rsidR="001451F2" w:rsidRPr="00EA6328" w14:paraId="6002CD68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6736D47E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3D82DA70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344FB296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668EFD00" w14:textId="77777777" w:rsidR="001451F2" w:rsidRDefault="00E16CDB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6C941278" wp14:editId="07958965">
                  <wp:extent cx="2712720" cy="554990"/>
                  <wp:effectExtent l="0" t="0" r="0" b="0"/>
                  <wp:docPr id="126" name="Picture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68CCA4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23816FA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Tema: Këngët</w:t>
            </w:r>
          </w:p>
          <w:p w14:paraId="2CD635DC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Rezultatet e të nxënit të temës:</w:t>
            </w:r>
          </w:p>
          <w:p w14:paraId="30DD05E0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Këndon dhe interpreton në instrumente (individualisht dhe në grupe).</w:t>
            </w:r>
          </w:p>
          <w:p w14:paraId="2A372AC2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Shoqëron këndimin me zë, me duar.</w:t>
            </w:r>
          </w:p>
          <w:p w14:paraId="217019CA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Kontributi në rezultatet për kompetencat kryesore të shkallës: III.3.4; V.8; VI.2.</w:t>
            </w:r>
          </w:p>
          <w:p w14:paraId="649A0E88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Kontributi në rezultatet e fushës së kurrikulës: 1.1.</w:t>
            </w:r>
          </w:p>
          <w:p w14:paraId="052C616F" w14:textId="77777777" w:rsidR="00C8478A" w:rsidRPr="00C8478A" w:rsidRDefault="009E7339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0EC4AEA7" wp14:editId="2A6CF0AB">
                  <wp:extent cx="2712720" cy="554990"/>
                  <wp:effectExtent l="0" t="0" r="0" b="0"/>
                  <wp:docPr id="181" name="Picture 1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2A293A1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9F1797">
              <w:rPr>
                <w:b/>
                <w:color w:val="080C0C"/>
                <w:lang w:val="it-IT"/>
              </w:rPr>
              <w:t>Njësia mësimore</w:t>
            </w:r>
            <w:r w:rsidRPr="00C8478A">
              <w:rPr>
                <w:color w:val="080C0C"/>
                <w:lang w:val="it-IT"/>
              </w:rPr>
              <w:t>: “Lumenjtë e vendit tim”, “Për mëmëdhenë”</w:t>
            </w:r>
          </w:p>
          <w:p w14:paraId="020632BA" w14:textId="77777777" w:rsidR="00C8478A" w:rsidRPr="009F1797" w:rsidRDefault="00C8478A" w:rsidP="00C8478A">
            <w:pPr>
              <w:pStyle w:val="NoSpacing"/>
              <w:rPr>
                <w:b/>
                <w:color w:val="080C0C"/>
                <w:lang w:val="it-IT"/>
              </w:rPr>
            </w:pPr>
            <w:r w:rsidRPr="009F1797">
              <w:rPr>
                <w:b/>
                <w:color w:val="080C0C"/>
                <w:lang w:val="it-IT"/>
              </w:rPr>
              <w:t>Rezultatet e të nxënit të orës mësimore:</w:t>
            </w:r>
          </w:p>
          <w:p w14:paraId="42D4B5A1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•</w:t>
            </w:r>
            <w:r w:rsidRPr="00C8478A">
              <w:rPr>
                <w:color w:val="080C0C"/>
                <w:lang w:val="it-IT"/>
              </w:rPr>
              <w:tab/>
              <w:t>Mëson këngën sipas rregullave duke e dëgjuar.</w:t>
            </w:r>
          </w:p>
          <w:p w14:paraId="7548B3D5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•</w:t>
            </w:r>
            <w:r w:rsidRPr="00C8478A">
              <w:rPr>
                <w:color w:val="080C0C"/>
                <w:lang w:val="it-IT"/>
              </w:rPr>
              <w:tab/>
              <w:t>Shqipton qartë rrokjet dhe fjalët gjatë këndimit me zë.</w:t>
            </w:r>
          </w:p>
          <w:p w14:paraId="0127FB21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•</w:t>
            </w:r>
            <w:r w:rsidRPr="00C8478A">
              <w:rPr>
                <w:color w:val="080C0C"/>
                <w:lang w:val="it-IT"/>
              </w:rPr>
              <w:tab/>
              <w:t>Shoqëron me duar këngën që këndohet nga grupi.</w:t>
            </w:r>
          </w:p>
          <w:p w14:paraId="75D9C121" w14:textId="77777777" w:rsidR="00C8478A" w:rsidRPr="00EA6328" w:rsidRDefault="00C8478A" w:rsidP="00C8478A">
            <w:pPr>
              <w:pStyle w:val="NoSpacing"/>
              <w:rPr>
                <w:color w:val="080C0C"/>
              </w:rPr>
            </w:pPr>
            <w:r w:rsidRPr="00EA6328">
              <w:rPr>
                <w:b/>
                <w:color w:val="080C0C"/>
              </w:rPr>
              <w:t xml:space="preserve">Kriteret e </w:t>
            </w:r>
            <w:proofErr w:type="spellStart"/>
            <w:r w:rsidRPr="00EA6328">
              <w:rPr>
                <w:b/>
                <w:color w:val="080C0C"/>
              </w:rPr>
              <w:t>suksesit</w:t>
            </w:r>
            <w:proofErr w:type="spellEnd"/>
            <w:r w:rsidRPr="00EA6328">
              <w:rPr>
                <w:color w:val="080C0C"/>
              </w:rPr>
              <w:t xml:space="preserve">: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3DD30C45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9F1797">
              <w:rPr>
                <w:b/>
                <w:color w:val="080C0C"/>
                <w:lang w:val="it-IT"/>
              </w:rPr>
              <w:t>Burimet, mjetet e konkretizimit dhe materialet mësimore:</w:t>
            </w:r>
            <w:r w:rsidRPr="00C8478A">
              <w:rPr>
                <w:color w:val="080C0C"/>
                <w:lang w:val="it-IT"/>
              </w:rPr>
              <w:t xml:space="preserve"> fotografi me lumenjtë e Kosovës, projek­ tori, laptopi, CD­ja.</w:t>
            </w:r>
          </w:p>
          <w:p w14:paraId="648A8D0E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325231B2" w14:textId="77777777" w:rsidR="00C8478A" w:rsidRPr="00C8478A" w:rsidRDefault="00635F0F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3059AC36" wp14:editId="7B305028">
                  <wp:extent cx="4535805" cy="372110"/>
                  <wp:effectExtent l="0" t="0" r="0" b="8890"/>
                  <wp:docPr id="210" name="Picture 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6494AD0" w14:textId="77777777" w:rsidR="00C8478A" w:rsidRPr="009F1797" w:rsidRDefault="009F1797" w:rsidP="00C8478A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color w:val="080C0C"/>
                <w:lang w:val="it-IT"/>
              </w:rPr>
              <w:t xml:space="preserve">     </w:t>
            </w:r>
            <w:r>
              <w:rPr>
                <w:noProof/>
                <w:color w:val="080C0C"/>
              </w:rPr>
              <w:drawing>
                <wp:inline distT="0" distB="0" distL="0" distR="0" wp14:anchorId="078005BF" wp14:editId="55692390">
                  <wp:extent cx="359410" cy="353695"/>
                  <wp:effectExtent l="0" t="0" r="2540" b="8255"/>
                  <wp:docPr id="272" name="Picture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80C0C"/>
                <w:lang w:val="it-IT"/>
              </w:rPr>
              <w:t xml:space="preserve">  </w:t>
            </w:r>
            <w:r w:rsidR="00C8478A" w:rsidRPr="009F1797">
              <w:rPr>
                <w:b/>
                <w:color w:val="080C0C"/>
                <w:lang w:val="it-IT"/>
              </w:rPr>
              <w:t>Parashikimi:</w:t>
            </w:r>
          </w:p>
          <w:p w14:paraId="14C7DC8A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Përgatitja për të nxënët</w:t>
            </w:r>
          </w:p>
          <w:p w14:paraId="52645ED7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Diskutim i njohurive paraprake</w:t>
            </w:r>
          </w:p>
          <w:p w14:paraId="6F974D99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Te kjo pjesë e orës mësimore, mësuesi/ja i ndan nxënësit në grupe.</w:t>
            </w:r>
          </w:p>
          <w:p w14:paraId="1A88CB37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Në secilin grup shpërndan fotografitë me lumenjtë e Kosovës dhe emrat e tyre.</w:t>
            </w:r>
          </w:p>
          <w:p w14:paraId="0CE8AE5D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Nxënësit në grupe kanë për detyrë të krijojnë dyshe, duke përshtatur emrin me fotografinë që i takon. Prezantohet puna e secilit grup.</w:t>
            </w:r>
          </w:p>
          <w:p w14:paraId="5575CDCC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Grupi më i shpejtë dhe më i saktë shpallet fitues.</w:t>
            </w:r>
          </w:p>
          <w:p w14:paraId="2364E4CD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 xml:space="preserve"> </w:t>
            </w:r>
          </w:p>
          <w:p w14:paraId="70AA5035" w14:textId="77777777" w:rsidR="00C8478A" w:rsidRPr="00C8478A" w:rsidRDefault="007E3E35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3D86277A" wp14:editId="5EA536D4">
                  <wp:extent cx="359410" cy="347345"/>
                  <wp:effectExtent l="0" t="0" r="2540" b="0"/>
                  <wp:docPr id="305" name="Picture 3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8478A" w:rsidRPr="00C8478A">
              <w:rPr>
                <w:color w:val="080C0C"/>
                <w:lang w:val="it-IT"/>
              </w:rPr>
              <w:t>Ndërtimi i njohurive dhe i shkathtësive: Përpunimi i përmbajtjes</w:t>
            </w:r>
          </w:p>
          <w:p w14:paraId="50D3E2E3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Dëgjim i drejtuar</w:t>
            </w:r>
          </w:p>
          <w:p w14:paraId="6BB3EC03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Aktiviteti 1: Nxënësit njoftohen me këngën që do ta mësojnë. Titulli “Lumenjtë e vendit tim”, “Për mëmëdhenë” paraqitet përmes projektorit (titulli shkruhet në tabelë në mungesë të projektorit). Pastaj kënga e ndarë në strofa paraqitet në tabelë. Mësohet kënga strofë për strofë.</w:t>
            </w:r>
          </w:p>
          <w:p w14:paraId="70722F37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Aktiviteti 2: Lëshohet kënga në CD dhe dëgjohet me vëmendje interpretimi i këngës.</w:t>
            </w:r>
          </w:p>
          <w:p w14:paraId="678A4232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Aktiviteti 3: Njoftohen nxënësit se kënga këndohet sipas rregullave: Një nxënës këndon këngën, kurse nxënësit e tjerë e shoqërojnë me duar.</w:t>
            </w:r>
          </w:p>
          <w:p w14:paraId="3E1A63B0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Nxënësit individualisht dhe në grup këndojnë këngën e mësuar, duke e shoqëruar me zë dhe me duar.</w:t>
            </w:r>
          </w:p>
          <w:p w14:paraId="156F2384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63B24ADB" w14:textId="77777777" w:rsidR="00C8478A" w:rsidRPr="00C8478A" w:rsidRDefault="004A283B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0335561C" wp14:editId="303523A6">
                  <wp:extent cx="359410" cy="353695"/>
                  <wp:effectExtent l="0" t="0" r="2540" b="8255"/>
                  <wp:docPr id="338" name="Picture 3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8478A" w:rsidRPr="00C8478A">
              <w:rPr>
                <w:color w:val="080C0C"/>
                <w:lang w:val="it-IT"/>
              </w:rPr>
              <w:t>Përforcimi: Konsolidimi i të nxënit</w:t>
            </w:r>
          </w:p>
          <w:p w14:paraId="49EE8D79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Mësuesi/ja udhëzon nxënësit që secilin tingull dhe rrokje, gjatë këndimit të këngës, ta shqiptojnë qartë; të përpiqen</w:t>
            </w:r>
          </w:p>
          <w:p w14:paraId="5FB63398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të kenë një ton të rrumbullakuar, të lirë e të bukur dhe të shprehin krenari, forcë, guxim dhe vendosmëri.</w:t>
            </w:r>
          </w:p>
          <w:p w14:paraId="6BE649D9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Nxënësit në dyshe gjejnë se cila mënyrë e këndimit i përshtatet më së miri këngës. Mendimet e nxënësve diskutohen me klasën.</w:t>
            </w:r>
          </w:p>
          <w:p w14:paraId="7CABFECB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6D5AA06A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Vlerësohen nxënësit për mënyrën dhe saktësinë e interpretimit të këngës dhe zbatimin e rregullave gjatë këndimit.</w:t>
            </w:r>
          </w:p>
          <w:p w14:paraId="48C8E749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Detyrë:</w:t>
            </w:r>
          </w:p>
          <w:p w14:paraId="5E5DC132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Në pentagram të paraqesin këngën me notat muzikore.</w:t>
            </w:r>
            <w:r w:rsidR="00FE2E81"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01A568FC" wp14:editId="41B92F37">
                  <wp:extent cx="7178040" cy="1333500"/>
                  <wp:effectExtent l="0" t="0" r="3810" b="0"/>
                  <wp:docPr id="238" name="Picture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C8478A">
              <w:rPr>
                <w:color w:val="080C0C"/>
                <w:lang w:val="it-IT"/>
              </w:rPr>
              <w:tab/>
            </w:r>
          </w:p>
          <w:p w14:paraId="4DC987A9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476638D5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379F266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F924F1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AF1B665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05EF16A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0442BC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251475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32AB5B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889F08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EDDCDC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E2C177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C8E328F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2636867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4D18070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439102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C2E2666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183FCA8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F809E8E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7082E7DA" w14:textId="77777777" w:rsidR="001451F2" w:rsidRPr="00FB6E8C" w:rsidRDefault="001451F2" w:rsidP="001451F2"/>
    <w:p w14:paraId="69057B59" w14:textId="77777777" w:rsidR="001451F2" w:rsidRPr="00FB6E8C" w:rsidRDefault="001451F2" w:rsidP="001451F2"/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93"/>
      </w:tblGrid>
      <w:tr w:rsidR="001451F2" w:rsidRPr="003E7646" w14:paraId="1E155E2D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1259E791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2</w:t>
            </w:r>
            <w:r w:rsidR="00881FF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5</w:t>
            </w:r>
          </w:p>
        </w:tc>
      </w:tr>
      <w:tr w:rsidR="001451F2" w:rsidRPr="00EA6328" w14:paraId="465C6EF2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4CA962D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5AF00E2B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EA6328" w14:paraId="456A81B7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63192642" w14:textId="77777777" w:rsidR="001451F2" w:rsidRDefault="00E16CDB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78551623" wp14:editId="733F3B1E">
                  <wp:extent cx="2712720" cy="554990"/>
                  <wp:effectExtent l="0" t="0" r="0" b="0"/>
                  <wp:docPr id="127" name="Picture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6DDA4D7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b/>
                <w:color w:val="080C0C"/>
                <w:lang w:val="it-IT"/>
              </w:rPr>
              <w:t xml:space="preserve">Tema: </w:t>
            </w:r>
            <w:r w:rsidRPr="00C8478A">
              <w:rPr>
                <w:color w:val="080C0C"/>
                <w:lang w:val="it-IT"/>
              </w:rPr>
              <w:t>Këngët</w:t>
            </w:r>
          </w:p>
          <w:p w14:paraId="1009B768" w14:textId="77777777" w:rsidR="00C8478A" w:rsidRPr="00C8478A" w:rsidRDefault="00C8478A" w:rsidP="00C8478A">
            <w:pPr>
              <w:pStyle w:val="NoSpacing"/>
              <w:rPr>
                <w:b/>
                <w:bCs/>
                <w:color w:val="080C0C"/>
                <w:lang w:val="it-IT"/>
              </w:rPr>
            </w:pPr>
            <w:r w:rsidRPr="00C8478A">
              <w:rPr>
                <w:b/>
                <w:bCs/>
                <w:color w:val="080C0C"/>
                <w:lang w:val="it-IT"/>
              </w:rPr>
              <w:t>Rezultatet e të nxënit të temës:</w:t>
            </w:r>
          </w:p>
          <w:p w14:paraId="5FCDC874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Këndon dhe interpreton në instrumente. Shoqëron këndimin me zë, me duar.</w:t>
            </w:r>
          </w:p>
          <w:p w14:paraId="748FE267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b/>
                <w:color w:val="080C0C"/>
                <w:lang w:val="it-IT"/>
              </w:rPr>
              <w:t xml:space="preserve">Kontributi në rezultatet për kompetencat kryesore të shkallës: </w:t>
            </w:r>
            <w:r w:rsidRPr="00C8478A">
              <w:rPr>
                <w:color w:val="080C0C"/>
                <w:lang w:val="it-IT"/>
              </w:rPr>
              <w:t>I.3; II.5; III.4,9; VI.2.</w:t>
            </w:r>
          </w:p>
          <w:p w14:paraId="4EED8892" w14:textId="77777777" w:rsidR="00C8478A" w:rsidRPr="00C8478A" w:rsidRDefault="00E16CDB" w:rsidP="00C8478A">
            <w:pPr>
              <w:pStyle w:val="NoSpacing"/>
              <w:rPr>
                <w:bCs/>
                <w:color w:val="080C0C"/>
                <w:lang w:val="it-IT"/>
              </w:rPr>
            </w:pPr>
            <w:r w:rsidRPr="00C8478A">
              <w:rPr>
                <w:noProof/>
                <w:color w:val="080C0C"/>
              </w:rPr>
              <mc:AlternateContent>
                <mc:Choice Requires="wps">
                  <w:drawing>
                    <wp:anchor distT="0" distB="0" distL="0" distR="0" simplePos="0" relativeHeight="251692032" behindDoc="1" locked="0" layoutInCell="1" allowOverlap="1" wp14:anchorId="5BCBD838" wp14:editId="3632D2F5">
                      <wp:simplePos x="0" y="0"/>
                      <wp:positionH relativeFrom="page">
                        <wp:posOffset>62865</wp:posOffset>
                      </wp:positionH>
                      <wp:positionV relativeFrom="paragraph">
                        <wp:posOffset>242570</wp:posOffset>
                      </wp:positionV>
                      <wp:extent cx="2708275" cy="541655"/>
                      <wp:effectExtent l="0" t="0" r="635" b="1905"/>
                      <wp:wrapTopAndBottom/>
                      <wp:docPr id="46" name="Text Box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08275" cy="5416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3D6D7C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3560FAE" w14:textId="77777777" w:rsidR="00C96725" w:rsidRDefault="00C96725" w:rsidP="00C8478A">
                                  <w:pPr>
                                    <w:spacing w:before="99" w:line="261" w:lineRule="auto"/>
                                    <w:ind w:left="275" w:right="862"/>
                                    <w:rPr>
                                      <w:rFonts w:ascii="Century Gothic" w:hAnsi="Century Gothic"/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z w:val="24"/>
                                    </w:rPr>
                                    <w:t>ASPEKTE SPECIFIKE TË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-1"/>
                                      <w:sz w:val="24"/>
                                    </w:rPr>
                                    <w:t>PLANIT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-2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-1"/>
                                      <w:sz w:val="24"/>
                                    </w:rPr>
                                    <w:t>TË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-1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-1"/>
                                      <w:sz w:val="24"/>
                                    </w:rPr>
                                    <w:t>ORËS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-1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-1"/>
                                      <w:sz w:val="24"/>
                                    </w:rPr>
                                    <w:t>MËSIMORE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EB9BEE" id="Text Box 46" o:spid="_x0000_s1044" type="#_x0000_t202" style="position:absolute;margin-left:4.95pt;margin-top:19.1pt;width:213.25pt;height:42.65pt;z-index:-2516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" fillcolor="#3d6d7c" stroked="f">
                      <v:textbox inset="0,0,0,0">
                        <w:txbxContent>
                          <w:p w:rsidR="00C96725" w:rsidRDefault="00C96725" w:rsidP="00C8478A">
                            <w:pPr>
                              <w:spacing w:before="99" w:line="261" w:lineRule="auto"/>
                              <w:ind w:left="275" w:right="862"/>
                              <w:rPr>
                                <w:rFonts w:ascii="Century Gothic" w:hAnsi="Century Gothic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z w:val="24"/>
                              </w:rPr>
                              <w:t>ASPEKTE SPECIFIKE TË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-1"/>
                                <w:sz w:val="24"/>
                              </w:rPr>
                              <w:t>PLANIT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-2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-1"/>
                                <w:sz w:val="24"/>
                              </w:rPr>
                              <w:t>TË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-1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-1"/>
                                <w:sz w:val="24"/>
                              </w:rPr>
                              <w:t>ORËS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-1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-1"/>
                                <w:sz w:val="24"/>
                              </w:rPr>
                              <w:t>MËSIMORE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  <w:r w:rsidR="00C8478A" w:rsidRPr="00C8478A">
              <w:rPr>
                <w:b/>
                <w:bCs/>
                <w:color w:val="080C0C"/>
                <w:lang w:val="it-IT"/>
              </w:rPr>
              <w:t xml:space="preserve">Kontributi në rezultatet e fushës së kurrikulës: </w:t>
            </w:r>
            <w:r w:rsidR="00C8478A" w:rsidRPr="00C8478A">
              <w:rPr>
                <w:bCs/>
                <w:color w:val="080C0C"/>
                <w:lang w:val="it-IT"/>
              </w:rPr>
              <w:t>1.1,2.</w:t>
            </w:r>
          </w:p>
          <w:p w14:paraId="099D2C53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6DBA131D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b/>
                <w:color w:val="080C0C"/>
                <w:lang w:val="it-IT"/>
              </w:rPr>
              <w:t xml:space="preserve">Njësia mësimore: </w:t>
            </w:r>
            <w:r w:rsidRPr="00C8478A">
              <w:rPr>
                <w:color w:val="080C0C"/>
                <w:lang w:val="it-IT"/>
              </w:rPr>
              <w:t>Këngët tona popullore</w:t>
            </w:r>
          </w:p>
          <w:p w14:paraId="167C2AC3" w14:textId="77777777" w:rsidR="00C8478A" w:rsidRPr="00C8478A" w:rsidRDefault="00C8478A" w:rsidP="00C8478A">
            <w:pPr>
              <w:pStyle w:val="NoSpacing"/>
              <w:rPr>
                <w:b/>
                <w:bCs/>
                <w:color w:val="080C0C"/>
                <w:lang w:val="it-IT"/>
              </w:rPr>
            </w:pPr>
            <w:r w:rsidRPr="00C8478A">
              <w:rPr>
                <w:b/>
                <w:bCs/>
                <w:color w:val="080C0C"/>
                <w:lang w:val="it-IT"/>
              </w:rPr>
              <w:t>Rezultatet e të nxënit të orës mësimore:</w:t>
            </w:r>
          </w:p>
          <w:p w14:paraId="34812B9F" w14:textId="77777777" w:rsidR="00C8478A" w:rsidRPr="00C8478A" w:rsidRDefault="00C8478A" w:rsidP="00C8478A">
            <w:pPr>
              <w:pStyle w:val="NoSpacing"/>
              <w:numPr>
                <w:ilvl w:val="0"/>
                <w:numId w:val="13"/>
              </w:numPr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Këndon këngën duke zbatuar rregullat e këndimit.</w:t>
            </w:r>
          </w:p>
          <w:p w14:paraId="5A732FC1" w14:textId="77777777" w:rsidR="00C8478A" w:rsidRPr="00C8478A" w:rsidRDefault="00C8478A" w:rsidP="00C8478A">
            <w:pPr>
              <w:pStyle w:val="NoSpacing"/>
              <w:numPr>
                <w:ilvl w:val="0"/>
                <w:numId w:val="13"/>
              </w:numPr>
              <w:rPr>
                <w:color w:val="080C0C"/>
              </w:rPr>
            </w:pPr>
            <w:proofErr w:type="spellStart"/>
            <w:r w:rsidRPr="00C8478A">
              <w:rPr>
                <w:color w:val="080C0C"/>
              </w:rPr>
              <w:t>Shoqëron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këngën</w:t>
            </w:r>
            <w:proofErr w:type="spellEnd"/>
            <w:r w:rsidRPr="00C8478A">
              <w:rPr>
                <w:color w:val="080C0C"/>
              </w:rPr>
              <w:t xml:space="preserve"> me </w:t>
            </w:r>
            <w:proofErr w:type="spellStart"/>
            <w:r w:rsidRPr="00C8478A">
              <w:rPr>
                <w:color w:val="080C0C"/>
              </w:rPr>
              <w:t>duar</w:t>
            </w:r>
            <w:proofErr w:type="spellEnd"/>
            <w:r w:rsidRPr="00C8478A">
              <w:rPr>
                <w:color w:val="080C0C"/>
              </w:rPr>
              <w:t xml:space="preserve"> duke </w:t>
            </w:r>
            <w:proofErr w:type="spellStart"/>
            <w:r w:rsidRPr="00C8478A">
              <w:rPr>
                <w:color w:val="080C0C"/>
              </w:rPr>
              <w:t>kënduar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grupi</w:t>
            </w:r>
            <w:proofErr w:type="spellEnd"/>
            <w:r w:rsidRPr="00C8478A">
              <w:rPr>
                <w:color w:val="080C0C"/>
              </w:rPr>
              <w:t>.</w:t>
            </w:r>
          </w:p>
          <w:p w14:paraId="0FFBD369" w14:textId="77777777" w:rsidR="00C8478A" w:rsidRPr="00C8478A" w:rsidRDefault="00C8478A" w:rsidP="00C8478A">
            <w:pPr>
              <w:pStyle w:val="NoSpacing"/>
              <w:numPr>
                <w:ilvl w:val="0"/>
                <w:numId w:val="13"/>
              </w:numPr>
              <w:rPr>
                <w:color w:val="080C0C"/>
              </w:rPr>
            </w:pPr>
            <w:proofErr w:type="spellStart"/>
            <w:r w:rsidRPr="00C8478A">
              <w:rPr>
                <w:color w:val="080C0C"/>
              </w:rPr>
              <w:t>Paraqet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bukur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këngën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në</w:t>
            </w:r>
            <w:proofErr w:type="spellEnd"/>
            <w:r w:rsidRPr="00C8478A">
              <w:rPr>
                <w:color w:val="080C0C"/>
              </w:rPr>
              <w:t xml:space="preserve"> pentagram.</w:t>
            </w:r>
          </w:p>
          <w:p w14:paraId="4AEA23E2" w14:textId="77777777" w:rsidR="00C8478A" w:rsidRPr="00C8478A" w:rsidRDefault="00C8478A" w:rsidP="00C8478A">
            <w:pPr>
              <w:pStyle w:val="NoSpacing"/>
              <w:rPr>
                <w:color w:val="080C0C"/>
              </w:rPr>
            </w:pPr>
            <w:r w:rsidRPr="00C8478A">
              <w:rPr>
                <w:b/>
                <w:color w:val="080C0C"/>
              </w:rPr>
              <w:t xml:space="preserve">Kriteret e </w:t>
            </w:r>
            <w:proofErr w:type="spellStart"/>
            <w:r w:rsidRPr="00C8478A">
              <w:rPr>
                <w:b/>
                <w:color w:val="080C0C"/>
              </w:rPr>
              <w:t>suksesit</w:t>
            </w:r>
            <w:proofErr w:type="spellEnd"/>
            <w:r w:rsidRPr="00C8478A">
              <w:rPr>
                <w:b/>
                <w:color w:val="080C0C"/>
              </w:rPr>
              <w:t xml:space="preserve">: </w:t>
            </w:r>
            <w:proofErr w:type="spellStart"/>
            <w:r w:rsidRPr="00C8478A">
              <w:rPr>
                <w:color w:val="080C0C"/>
              </w:rPr>
              <w:t>Përcaktohen</w:t>
            </w:r>
            <w:proofErr w:type="spellEnd"/>
            <w:r w:rsidRPr="00C8478A">
              <w:rPr>
                <w:color w:val="080C0C"/>
              </w:rPr>
              <w:t xml:space="preserve"> me </w:t>
            </w:r>
            <w:proofErr w:type="spellStart"/>
            <w:r w:rsidRPr="00C8478A">
              <w:rPr>
                <w:color w:val="080C0C"/>
              </w:rPr>
              <w:t>nxënësit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në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klasë</w:t>
            </w:r>
            <w:proofErr w:type="spellEnd"/>
            <w:r w:rsidRPr="00C8478A">
              <w:rPr>
                <w:color w:val="080C0C"/>
              </w:rPr>
              <w:t>.</w:t>
            </w:r>
          </w:p>
          <w:p w14:paraId="136F6C8C" w14:textId="77777777" w:rsidR="00C8478A" w:rsidRPr="00C8478A" w:rsidRDefault="00C8478A" w:rsidP="00C8478A">
            <w:pPr>
              <w:pStyle w:val="NoSpacing"/>
              <w:rPr>
                <w:color w:val="080C0C"/>
              </w:rPr>
            </w:pPr>
            <w:proofErr w:type="spellStart"/>
            <w:r w:rsidRPr="00C8478A">
              <w:rPr>
                <w:b/>
                <w:color w:val="080C0C"/>
              </w:rPr>
              <w:t>Burimet</w:t>
            </w:r>
            <w:proofErr w:type="spellEnd"/>
            <w:r w:rsidRPr="00C8478A">
              <w:rPr>
                <w:b/>
                <w:color w:val="080C0C"/>
              </w:rPr>
              <w:t xml:space="preserve">, </w:t>
            </w:r>
            <w:proofErr w:type="spellStart"/>
            <w:r w:rsidRPr="00C8478A">
              <w:rPr>
                <w:b/>
                <w:color w:val="080C0C"/>
              </w:rPr>
              <w:t>mjetet</w:t>
            </w:r>
            <w:proofErr w:type="spellEnd"/>
            <w:r w:rsidRPr="00C8478A">
              <w:rPr>
                <w:b/>
                <w:color w:val="080C0C"/>
              </w:rPr>
              <w:t xml:space="preserve"> e </w:t>
            </w:r>
            <w:proofErr w:type="spellStart"/>
            <w:r w:rsidRPr="00C8478A">
              <w:rPr>
                <w:b/>
                <w:color w:val="080C0C"/>
              </w:rPr>
              <w:t>konkretizimit</w:t>
            </w:r>
            <w:proofErr w:type="spellEnd"/>
            <w:r w:rsidRPr="00C8478A">
              <w:rPr>
                <w:b/>
                <w:color w:val="080C0C"/>
              </w:rPr>
              <w:t xml:space="preserve"> </w:t>
            </w:r>
            <w:proofErr w:type="spellStart"/>
            <w:r w:rsidRPr="00C8478A">
              <w:rPr>
                <w:b/>
                <w:color w:val="080C0C"/>
              </w:rPr>
              <w:t>dhe</w:t>
            </w:r>
            <w:proofErr w:type="spellEnd"/>
            <w:r w:rsidRPr="00C8478A">
              <w:rPr>
                <w:b/>
                <w:color w:val="080C0C"/>
              </w:rPr>
              <w:t xml:space="preserve"> </w:t>
            </w:r>
            <w:proofErr w:type="spellStart"/>
            <w:r w:rsidRPr="00C8478A">
              <w:rPr>
                <w:b/>
                <w:color w:val="080C0C"/>
              </w:rPr>
              <w:t>materialet</w:t>
            </w:r>
            <w:proofErr w:type="spellEnd"/>
            <w:r w:rsidRPr="00C8478A">
              <w:rPr>
                <w:b/>
                <w:color w:val="080C0C"/>
              </w:rPr>
              <w:t xml:space="preserve"> </w:t>
            </w:r>
            <w:proofErr w:type="spellStart"/>
            <w:r w:rsidRPr="00C8478A">
              <w:rPr>
                <w:b/>
                <w:color w:val="080C0C"/>
              </w:rPr>
              <w:t>mësimore</w:t>
            </w:r>
            <w:proofErr w:type="spellEnd"/>
            <w:r w:rsidRPr="00C8478A">
              <w:rPr>
                <w:b/>
                <w:color w:val="080C0C"/>
              </w:rPr>
              <w:t xml:space="preserve">: </w:t>
            </w:r>
            <w:proofErr w:type="spellStart"/>
            <w:r w:rsidRPr="00C8478A">
              <w:rPr>
                <w:color w:val="080C0C"/>
              </w:rPr>
              <w:t>CD­ja</w:t>
            </w:r>
            <w:proofErr w:type="spellEnd"/>
            <w:r w:rsidRPr="00C8478A">
              <w:rPr>
                <w:color w:val="080C0C"/>
              </w:rPr>
              <w:t xml:space="preserve">, </w:t>
            </w:r>
            <w:proofErr w:type="spellStart"/>
            <w:r w:rsidRPr="00C8478A">
              <w:rPr>
                <w:color w:val="080C0C"/>
              </w:rPr>
              <w:t>projektori</w:t>
            </w:r>
            <w:proofErr w:type="spellEnd"/>
            <w:r w:rsidRPr="00C8478A">
              <w:rPr>
                <w:color w:val="080C0C"/>
              </w:rPr>
              <w:t xml:space="preserve">, </w:t>
            </w:r>
            <w:proofErr w:type="spellStart"/>
            <w:r w:rsidRPr="00C8478A">
              <w:rPr>
                <w:color w:val="080C0C"/>
              </w:rPr>
              <w:t>laptopi</w:t>
            </w:r>
            <w:proofErr w:type="spellEnd"/>
            <w:r w:rsidRPr="00C8478A">
              <w:rPr>
                <w:color w:val="080C0C"/>
              </w:rPr>
              <w:t>.</w:t>
            </w:r>
          </w:p>
          <w:p w14:paraId="34A3E95D" w14:textId="77777777" w:rsidR="009F1797" w:rsidRDefault="00E16CDB" w:rsidP="009F1797">
            <w:pPr>
              <w:pStyle w:val="NoSpacing"/>
              <w:jc w:val="right"/>
              <w:rPr>
                <w:b/>
                <w:i/>
                <w:color w:val="080C0C"/>
              </w:rPr>
            </w:pPr>
            <w:r w:rsidRPr="00C8478A">
              <w:rPr>
                <w:noProof/>
                <w:color w:val="080C0C"/>
              </w:rPr>
              <mc:AlternateContent>
                <mc:Choice Requires="wps">
                  <w:drawing>
                    <wp:anchor distT="0" distB="0" distL="0" distR="0" simplePos="0" relativeHeight="251693056" behindDoc="1" locked="0" layoutInCell="1" allowOverlap="1" wp14:anchorId="56D3C915" wp14:editId="15D620CB">
                      <wp:simplePos x="0" y="0"/>
                      <wp:positionH relativeFrom="page">
                        <wp:posOffset>62865</wp:posOffset>
                      </wp:positionH>
                      <wp:positionV relativeFrom="paragraph">
                        <wp:posOffset>422910</wp:posOffset>
                      </wp:positionV>
                      <wp:extent cx="4530090" cy="362585"/>
                      <wp:effectExtent l="0" t="0" r="0" b="3810"/>
                      <wp:wrapTopAndBottom/>
                      <wp:docPr id="38" name="Text Box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30090" cy="3625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3D6D7C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6E07195" w14:textId="77777777" w:rsidR="00C96725" w:rsidRDefault="00C96725" w:rsidP="00C8478A">
                                  <w:pPr>
                                    <w:spacing w:before="122"/>
                                    <w:ind w:left="187"/>
                                    <w:rPr>
                                      <w:rFonts w:ascii="Century Gothic" w:hAnsi="Century Gothic"/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5"/>
                                      <w:sz w:val="24"/>
                                    </w:rPr>
                                    <w:t>METODOLOGJIA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-12"/>
                                      <w:w w:val="9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5"/>
                                      <w:sz w:val="24"/>
                                    </w:rPr>
                                    <w:t>DHE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-21"/>
                                      <w:w w:val="9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5"/>
                                      <w:sz w:val="24"/>
                                    </w:rPr>
                                    <w:t>VEPRIMTARIA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-11"/>
                                      <w:w w:val="9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5"/>
                                      <w:sz w:val="24"/>
                                    </w:rPr>
                                    <w:t>ME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-12"/>
                                      <w:w w:val="9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5"/>
                                      <w:sz w:val="24"/>
                                    </w:rPr>
                                    <w:t>NXËNËS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4FCEDE" id="Text Box 38" o:spid="_x0000_s1045" type="#_x0000_t202" style="position:absolute;left:0;text-align:left;margin-left:4.95pt;margin-top:33.3pt;width:356.7pt;height:28.55pt;z-index:-2516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" fillcolor="#3d6d7c" stroked="f">
                      <v:textbox inset="0,0,0,0">
                        <w:txbxContent>
                          <w:p w:rsidR="00C96725" w:rsidRDefault="00C96725" w:rsidP="00C8478A">
                            <w:pPr>
                              <w:spacing w:before="122"/>
                              <w:ind w:left="187"/>
                              <w:rPr>
                                <w:rFonts w:ascii="Century Gothic" w:hAnsi="Century Gothic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5"/>
                                <w:sz w:val="24"/>
                              </w:rPr>
                              <w:t>METODOLOGJIA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-12"/>
                                <w:w w:val="9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5"/>
                                <w:sz w:val="24"/>
                              </w:rPr>
                              <w:t>DHE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-21"/>
                                <w:w w:val="9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5"/>
                                <w:sz w:val="24"/>
                              </w:rPr>
                              <w:t>VEPRIMTARIA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-11"/>
                                <w:w w:val="9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5"/>
                                <w:sz w:val="24"/>
                              </w:rPr>
                              <w:t>ME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-12"/>
                                <w:w w:val="9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5"/>
                                <w:sz w:val="24"/>
                              </w:rPr>
                              <w:t>NXËNËS</w:t>
                            </w:r>
                          </w:p>
                        </w:txbxContent>
                      </v:textbox>
                      <w10:wrap type="topAndBottom" anchorx="page"/>
                    </v:shape>
                  </w:pict>
                </mc:Fallback>
              </mc:AlternateContent>
            </w:r>
            <w:proofErr w:type="spellStart"/>
            <w:r w:rsidR="00C8478A" w:rsidRPr="00C8478A">
              <w:rPr>
                <w:b/>
                <w:color w:val="080C0C"/>
              </w:rPr>
              <w:t>Lidhja</w:t>
            </w:r>
            <w:proofErr w:type="spellEnd"/>
            <w:r w:rsidR="00C8478A" w:rsidRPr="00C8478A">
              <w:rPr>
                <w:b/>
                <w:color w:val="080C0C"/>
              </w:rPr>
              <w:t xml:space="preserve"> me </w:t>
            </w:r>
            <w:proofErr w:type="spellStart"/>
            <w:r w:rsidR="00C8478A" w:rsidRPr="00C8478A">
              <w:rPr>
                <w:b/>
                <w:color w:val="080C0C"/>
              </w:rPr>
              <w:t>lëndët</w:t>
            </w:r>
            <w:proofErr w:type="spellEnd"/>
            <w:r w:rsidR="00C8478A" w:rsidRPr="00C8478A">
              <w:rPr>
                <w:b/>
                <w:color w:val="080C0C"/>
              </w:rPr>
              <w:t xml:space="preserve"> e </w:t>
            </w:r>
            <w:proofErr w:type="spellStart"/>
            <w:r w:rsidR="00C8478A" w:rsidRPr="00C8478A">
              <w:rPr>
                <w:b/>
                <w:color w:val="080C0C"/>
              </w:rPr>
              <w:t>tjera</w:t>
            </w:r>
            <w:proofErr w:type="spellEnd"/>
            <w:r w:rsidR="00C8478A" w:rsidRPr="00C8478A">
              <w:rPr>
                <w:b/>
                <w:color w:val="080C0C"/>
              </w:rPr>
              <w:t xml:space="preserve"> </w:t>
            </w:r>
            <w:proofErr w:type="spellStart"/>
            <w:r w:rsidR="00C8478A" w:rsidRPr="00C8478A">
              <w:rPr>
                <w:b/>
                <w:color w:val="080C0C"/>
              </w:rPr>
              <w:t>mësimore</w:t>
            </w:r>
            <w:proofErr w:type="spellEnd"/>
            <w:r w:rsidR="00C8478A" w:rsidRPr="00C8478A">
              <w:rPr>
                <w:b/>
                <w:color w:val="080C0C"/>
              </w:rPr>
              <w:t xml:space="preserve"> </w:t>
            </w:r>
            <w:proofErr w:type="spellStart"/>
            <w:r w:rsidR="00C8478A" w:rsidRPr="00C8478A">
              <w:rPr>
                <w:b/>
                <w:color w:val="080C0C"/>
              </w:rPr>
              <w:t>dhe</w:t>
            </w:r>
            <w:proofErr w:type="spellEnd"/>
            <w:r w:rsidR="00C8478A" w:rsidRPr="00C8478A">
              <w:rPr>
                <w:b/>
                <w:color w:val="080C0C"/>
              </w:rPr>
              <w:t xml:space="preserve">/apo me </w:t>
            </w:r>
            <w:proofErr w:type="spellStart"/>
            <w:r w:rsidR="00C8478A" w:rsidRPr="00C8478A">
              <w:rPr>
                <w:b/>
                <w:color w:val="080C0C"/>
              </w:rPr>
              <w:t>çështjet</w:t>
            </w:r>
            <w:proofErr w:type="spellEnd"/>
            <w:r w:rsidR="00C8478A" w:rsidRPr="00C8478A">
              <w:rPr>
                <w:b/>
                <w:color w:val="080C0C"/>
              </w:rPr>
              <w:t xml:space="preserve"> </w:t>
            </w:r>
            <w:proofErr w:type="spellStart"/>
            <w:r w:rsidR="00C8478A" w:rsidRPr="00C8478A">
              <w:rPr>
                <w:b/>
                <w:color w:val="080C0C"/>
              </w:rPr>
              <w:t>ndërkurrikulare</w:t>
            </w:r>
            <w:proofErr w:type="spellEnd"/>
            <w:r w:rsidR="00C8478A" w:rsidRPr="00C8478A">
              <w:rPr>
                <w:b/>
                <w:color w:val="080C0C"/>
              </w:rPr>
              <w:t xml:space="preserve"> </w:t>
            </w:r>
            <w:proofErr w:type="spellStart"/>
            <w:r w:rsidR="00C8478A" w:rsidRPr="00C8478A">
              <w:rPr>
                <w:b/>
                <w:color w:val="080C0C"/>
              </w:rPr>
              <w:t>dhe</w:t>
            </w:r>
            <w:proofErr w:type="spellEnd"/>
            <w:r w:rsidR="00C8478A" w:rsidRPr="00C8478A">
              <w:rPr>
                <w:b/>
                <w:color w:val="080C0C"/>
              </w:rPr>
              <w:t xml:space="preserve"> </w:t>
            </w:r>
            <w:proofErr w:type="spellStart"/>
            <w:r w:rsidR="00C8478A" w:rsidRPr="00C8478A">
              <w:rPr>
                <w:b/>
                <w:color w:val="080C0C"/>
              </w:rPr>
              <w:t>situatat</w:t>
            </w:r>
            <w:proofErr w:type="spellEnd"/>
            <w:r w:rsidR="00C8478A" w:rsidRPr="00C8478A">
              <w:rPr>
                <w:b/>
                <w:color w:val="080C0C"/>
              </w:rPr>
              <w:t xml:space="preserve"> </w:t>
            </w:r>
            <w:proofErr w:type="spellStart"/>
            <w:r w:rsidR="00C8478A" w:rsidRPr="00C8478A">
              <w:rPr>
                <w:b/>
                <w:color w:val="080C0C"/>
              </w:rPr>
              <w:t>jetësore</w:t>
            </w:r>
            <w:proofErr w:type="spellEnd"/>
            <w:r w:rsidR="00C8478A" w:rsidRPr="00C8478A">
              <w:rPr>
                <w:b/>
                <w:color w:val="080C0C"/>
              </w:rPr>
              <w:t xml:space="preserve">: </w:t>
            </w:r>
            <w:proofErr w:type="spellStart"/>
            <w:r w:rsidR="00C8478A" w:rsidRPr="00C8478A">
              <w:rPr>
                <w:color w:val="080C0C"/>
              </w:rPr>
              <w:t>Gjuhë</w:t>
            </w:r>
            <w:proofErr w:type="spellEnd"/>
            <w:r w:rsidR="00C8478A" w:rsidRPr="00C8478A">
              <w:rPr>
                <w:color w:val="080C0C"/>
              </w:rPr>
              <w:t xml:space="preserve"> </w:t>
            </w:r>
            <w:proofErr w:type="spellStart"/>
            <w:r w:rsidR="00C8478A" w:rsidRPr="00C8478A">
              <w:rPr>
                <w:color w:val="080C0C"/>
              </w:rPr>
              <w:t>shqipe</w:t>
            </w:r>
            <w:proofErr w:type="spellEnd"/>
            <w:r w:rsidR="00C8478A" w:rsidRPr="00C8478A">
              <w:rPr>
                <w:color w:val="080C0C"/>
              </w:rPr>
              <w:t xml:space="preserve">, </w:t>
            </w:r>
            <w:proofErr w:type="spellStart"/>
            <w:r w:rsidR="00C8478A" w:rsidRPr="00C8478A">
              <w:rPr>
                <w:color w:val="080C0C"/>
              </w:rPr>
              <w:t>Njeriu</w:t>
            </w:r>
            <w:proofErr w:type="spellEnd"/>
            <w:r w:rsidR="00C8478A" w:rsidRPr="00C8478A">
              <w:rPr>
                <w:color w:val="080C0C"/>
              </w:rPr>
              <w:t xml:space="preserve"> </w:t>
            </w:r>
            <w:proofErr w:type="spellStart"/>
            <w:r w:rsidR="00C8478A" w:rsidRPr="00C8478A">
              <w:rPr>
                <w:color w:val="080C0C"/>
              </w:rPr>
              <w:t>dhe</w:t>
            </w:r>
            <w:proofErr w:type="spellEnd"/>
            <w:r w:rsidR="00C8478A" w:rsidRPr="00C8478A">
              <w:rPr>
                <w:color w:val="080C0C"/>
              </w:rPr>
              <w:t xml:space="preserve"> </w:t>
            </w:r>
            <w:proofErr w:type="spellStart"/>
            <w:r w:rsidR="00C8478A" w:rsidRPr="00C8478A">
              <w:rPr>
                <w:color w:val="080C0C"/>
              </w:rPr>
              <w:t>natyra</w:t>
            </w:r>
            <w:proofErr w:type="spellEnd"/>
            <w:r w:rsidR="00C8478A" w:rsidRPr="00C8478A">
              <w:rPr>
                <w:color w:val="080C0C"/>
              </w:rPr>
              <w:t xml:space="preserve">, </w:t>
            </w:r>
            <w:proofErr w:type="spellStart"/>
            <w:r w:rsidR="00C8478A" w:rsidRPr="00C8478A">
              <w:rPr>
                <w:color w:val="080C0C"/>
              </w:rPr>
              <w:t>Matematikë</w:t>
            </w:r>
            <w:proofErr w:type="spellEnd"/>
            <w:r w:rsidR="00C8478A" w:rsidRPr="00C8478A">
              <w:rPr>
                <w:color w:val="080C0C"/>
              </w:rPr>
              <w:t xml:space="preserve">, </w:t>
            </w:r>
            <w:proofErr w:type="spellStart"/>
            <w:r w:rsidR="00C8478A" w:rsidRPr="00C8478A">
              <w:rPr>
                <w:color w:val="080C0C"/>
              </w:rPr>
              <w:t>Edukatë</w:t>
            </w:r>
            <w:proofErr w:type="spellEnd"/>
            <w:r w:rsidR="00C8478A" w:rsidRPr="00C8478A">
              <w:rPr>
                <w:color w:val="080C0C"/>
              </w:rPr>
              <w:t xml:space="preserve"> figurative; </w:t>
            </w:r>
            <w:proofErr w:type="spellStart"/>
            <w:r w:rsidR="00C8478A" w:rsidRPr="00C8478A">
              <w:rPr>
                <w:color w:val="080C0C"/>
              </w:rPr>
              <w:t>Arsim</w:t>
            </w:r>
            <w:r w:rsidR="00783224">
              <w:rPr>
                <w:color w:val="080C0C"/>
              </w:rPr>
              <w:t>im</w:t>
            </w:r>
            <w:proofErr w:type="spellEnd"/>
            <w:r w:rsidR="00783224">
              <w:rPr>
                <w:color w:val="080C0C"/>
              </w:rPr>
              <w:t xml:space="preserve"> </w:t>
            </w:r>
            <w:proofErr w:type="spellStart"/>
            <w:r w:rsidR="00783224">
              <w:rPr>
                <w:color w:val="080C0C"/>
              </w:rPr>
              <w:t>për</w:t>
            </w:r>
            <w:proofErr w:type="spellEnd"/>
            <w:r w:rsidR="00783224">
              <w:rPr>
                <w:color w:val="080C0C"/>
              </w:rPr>
              <w:t xml:space="preserve"> </w:t>
            </w:r>
            <w:proofErr w:type="spellStart"/>
            <w:r w:rsidR="00783224">
              <w:rPr>
                <w:color w:val="080C0C"/>
              </w:rPr>
              <w:t>zhvillim</w:t>
            </w:r>
            <w:proofErr w:type="spellEnd"/>
            <w:r w:rsidR="00783224">
              <w:rPr>
                <w:color w:val="080C0C"/>
              </w:rPr>
              <w:t xml:space="preserve"> </w:t>
            </w:r>
            <w:proofErr w:type="spellStart"/>
            <w:r w:rsidR="00783224">
              <w:rPr>
                <w:color w:val="080C0C"/>
              </w:rPr>
              <w:t>të</w:t>
            </w:r>
            <w:proofErr w:type="spellEnd"/>
            <w:r w:rsidR="00783224">
              <w:rPr>
                <w:color w:val="080C0C"/>
              </w:rPr>
              <w:t xml:space="preserve"> </w:t>
            </w:r>
            <w:proofErr w:type="spellStart"/>
            <w:r w:rsidR="00783224">
              <w:rPr>
                <w:color w:val="080C0C"/>
              </w:rPr>
              <w:t>qëndrueshëm</w:t>
            </w:r>
            <w:proofErr w:type="spellEnd"/>
            <w:r w:rsidR="00783224">
              <w:rPr>
                <w:color w:val="080C0C"/>
              </w:rPr>
              <w:t>.</w:t>
            </w:r>
            <w:r w:rsidR="001C0DB4" w:rsidRPr="00C8478A">
              <w:rPr>
                <w:noProof/>
                <w:color w:val="080C0C"/>
              </w:rPr>
              <w:drawing>
                <wp:anchor distT="0" distB="0" distL="0" distR="0" simplePos="0" relativeHeight="251688960" behindDoc="0" locked="0" layoutInCell="1" allowOverlap="1" wp14:anchorId="52B4D061" wp14:editId="7DAB01C3">
                  <wp:simplePos x="0" y="0"/>
                  <wp:positionH relativeFrom="page">
                    <wp:posOffset>161290</wp:posOffset>
                  </wp:positionH>
                  <wp:positionV relativeFrom="paragraph">
                    <wp:posOffset>782320</wp:posOffset>
                  </wp:positionV>
                  <wp:extent cx="360045" cy="349885"/>
                  <wp:effectExtent l="0" t="0" r="0" b="0"/>
                  <wp:wrapNone/>
                  <wp:docPr id="157" name="image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image24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49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C0DB4" w:rsidRPr="001C0DB4">
              <w:rPr>
                <w:b/>
                <w:i/>
                <w:color w:val="080C0C"/>
              </w:rPr>
              <w:tab/>
            </w:r>
            <w:r w:rsidR="009F1797" w:rsidRPr="009F1797">
              <w:rPr>
                <w:b/>
                <w:i/>
                <w:color w:val="080C0C"/>
              </w:rPr>
              <w:t xml:space="preserve"> </w:t>
            </w:r>
          </w:p>
          <w:p w14:paraId="0F3C5899" w14:textId="77777777" w:rsidR="007D08B3" w:rsidRDefault="007D08B3" w:rsidP="009F1797">
            <w:pPr>
              <w:pStyle w:val="NoSpacing"/>
              <w:rPr>
                <w:b/>
                <w:i/>
                <w:color w:val="080C0C"/>
              </w:rPr>
            </w:pPr>
            <w:r>
              <w:rPr>
                <w:b/>
                <w:i/>
                <w:color w:val="080C0C"/>
              </w:rPr>
              <w:t xml:space="preserve">                      </w:t>
            </w:r>
            <w:proofErr w:type="spellStart"/>
            <w:proofErr w:type="gramStart"/>
            <w:r w:rsidR="009F1797" w:rsidRPr="009F1797">
              <w:rPr>
                <w:b/>
                <w:i/>
                <w:color w:val="080C0C"/>
              </w:rPr>
              <w:t>Parashiki</w:t>
            </w:r>
            <w:r w:rsidR="009F1797">
              <w:rPr>
                <w:b/>
                <w:i/>
                <w:color w:val="080C0C"/>
              </w:rPr>
              <w:t>mi</w:t>
            </w:r>
            <w:proofErr w:type="spellEnd"/>
            <w:r w:rsidR="009F1797">
              <w:rPr>
                <w:b/>
                <w:i/>
                <w:color w:val="080C0C"/>
              </w:rPr>
              <w:t xml:space="preserve"> </w:t>
            </w:r>
            <w:r>
              <w:rPr>
                <w:b/>
                <w:i/>
                <w:color w:val="080C0C"/>
              </w:rPr>
              <w:t>:</w:t>
            </w:r>
            <w:proofErr w:type="gramEnd"/>
          </w:p>
          <w:p w14:paraId="191FA7D2" w14:textId="77777777" w:rsidR="00783224" w:rsidRPr="009F1797" w:rsidRDefault="007D08B3" w:rsidP="007D08B3">
            <w:pPr>
              <w:pStyle w:val="NoSpacing"/>
              <w:rPr>
                <w:color w:val="080C0C"/>
              </w:rPr>
            </w:pPr>
            <w:proofErr w:type="spellStart"/>
            <w:r>
              <w:rPr>
                <w:b/>
                <w:i/>
                <w:color w:val="080C0C"/>
              </w:rPr>
              <w:t>Përgatitja</w:t>
            </w:r>
            <w:proofErr w:type="spellEnd"/>
            <w:r>
              <w:rPr>
                <w:b/>
                <w:i/>
                <w:color w:val="080C0C"/>
              </w:rPr>
              <w:t xml:space="preserve"> </w:t>
            </w:r>
            <w:proofErr w:type="spellStart"/>
            <w:r>
              <w:rPr>
                <w:b/>
                <w:i/>
                <w:color w:val="080C0C"/>
              </w:rPr>
              <w:t>për</w:t>
            </w:r>
            <w:proofErr w:type="spellEnd"/>
            <w:r>
              <w:rPr>
                <w:b/>
                <w:i/>
                <w:color w:val="080C0C"/>
              </w:rPr>
              <w:t xml:space="preserve"> </w:t>
            </w:r>
            <w:proofErr w:type="spellStart"/>
            <w:r>
              <w:rPr>
                <w:b/>
                <w:i/>
                <w:color w:val="080C0C"/>
              </w:rPr>
              <w:t>të</w:t>
            </w:r>
            <w:proofErr w:type="spellEnd"/>
            <w:r>
              <w:rPr>
                <w:b/>
                <w:i/>
                <w:color w:val="080C0C"/>
              </w:rPr>
              <w:t xml:space="preserve"> </w:t>
            </w:r>
            <w:proofErr w:type="spellStart"/>
            <w:r>
              <w:rPr>
                <w:b/>
                <w:i/>
                <w:color w:val="080C0C"/>
              </w:rPr>
              <w:t>zënë</w:t>
            </w:r>
            <w:proofErr w:type="spellEnd"/>
            <w:r>
              <w:rPr>
                <w:b/>
                <w:i/>
                <w:color w:val="080C0C"/>
              </w:rPr>
              <w:t>:</w:t>
            </w:r>
            <w:r w:rsidR="001C0DB4">
              <w:rPr>
                <w:b/>
                <w:i/>
                <w:color w:val="080C0C"/>
              </w:rPr>
              <w:tab/>
            </w:r>
            <w:r>
              <w:rPr>
                <w:b/>
                <w:i/>
                <w:color w:val="080C0C"/>
              </w:rPr>
              <w:t xml:space="preserve">             </w:t>
            </w:r>
            <w:r w:rsidR="009F1797">
              <w:rPr>
                <w:noProof/>
              </w:rPr>
              <w:drawing>
                <wp:inline distT="0" distB="0" distL="0" distR="0" wp14:anchorId="246F7E97" wp14:editId="64583E4B">
                  <wp:extent cx="3171825" cy="1481455"/>
                  <wp:effectExtent l="0" t="0" r="9525" b="4445"/>
                  <wp:docPr id="212" name="Picture 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1825" cy="1481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E75ECA4" w14:textId="77777777" w:rsidR="00C8478A" w:rsidRPr="00C8478A" w:rsidRDefault="00C8478A" w:rsidP="00C8478A">
            <w:pPr>
              <w:pStyle w:val="NoSpacing"/>
              <w:rPr>
                <w:color w:val="080C0C"/>
              </w:rPr>
            </w:pPr>
            <w:proofErr w:type="spellStart"/>
            <w:r w:rsidRPr="00C8478A">
              <w:rPr>
                <w:color w:val="080C0C"/>
              </w:rPr>
              <w:t>Mësuesi</w:t>
            </w:r>
            <w:proofErr w:type="spellEnd"/>
            <w:r w:rsidRPr="00C8478A">
              <w:rPr>
                <w:color w:val="080C0C"/>
              </w:rPr>
              <w:t xml:space="preserve">/ja </w:t>
            </w:r>
            <w:proofErr w:type="spellStart"/>
            <w:r w:rsidRPr="00C8478A">
              <w:rPr>
                <w:color w:val="080C0C"/>
              </w:rPr>
              <w:t>fillimisht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paraqet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përmes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projektorit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skemën</w:t>
            </w:r>
            <w:proofErr w:type="spellEnd"/>
            <w:r w:rsidRPr="00C8478A">
              <w:rPr>
                <w:color w:val="080C0C"/>
              </w:rPr>
              <w:t xml:space="preserve"> e </w:t>
            </w:r>
            <w:proofErr w:type="spellStart"/>
            <w:r w:rsidRPr="00C8478A">
              <w:rPr>
                <w:color w:val="080C0C"/>
              </w:rPr>
              <w:t>mëposhtme</w:t>
            </w:r>
            <w:proofErr w:type="spellEnd"/>
            <w:r w:rsidRPr="00C8478A">
              <w:rPr>
                <w:color w:val="080C0C"/>
              </w:rPr>
              <w:t xml:space="preserve">. Brenda </w:t>
            </w:r>
            <w:proofErr w:type="spellStart"/>
            <w:r w:rsidRPr="00C8478A">
              <w:rPr>
                <w:color w:val="080C0C"/>
              </w:rPr>
              <w:t>rrethit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shkruan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titullin</w:t>
            </w:r>
            <w:proofErr w:type="spellEnd"/>
          </w:p>
          <w:p w14:paraId="3D04491D" w14:textId="77777777" w:rsidR="00C8478A" w:rsidRPr="00C8478A" w:rsidRDefault="00C8478A" w:rsidP="00C8478A">
            <w:pPr>
              <w:pStyle w:val="NoSpacing"/>
              <w:rPr>
                <w:color w:val="080C0C"/>
              </w:rPr>
            </w:pPr>
            <w:r w:rsidRPr="00C8478A">
              <w:rPr>
                <w:noProof/>
                <w:color w:val="080C0C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285AC27A" wp14:editId="3CE38622">
                      <wp:simplePos x="0" y="0"/>
                      <wp:positionH relativeFrom="page">
                        <wp:posOffset>433705</wp:posOffset>
                      </wp:positionH>
                      <wp:positionV relativeFrom="paragraph">
                        <wp:posOffset>31750</wp:posOffset>
                      </wp:positionV>
                      <wp:extent cx="167640" cy="864870"/>
                      <wp:effectExtent l="0" t="0" r="0" b="2540"/>
                      <wp:wrapNone/>
                      <wp:docPr id="37" name="Text Box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7640" cy="8648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DBC4F2B" w14:textId="77777777" w:rsidR="00C96725" w:rsidRDefault="00C96725" w:rsidP="00C8478A">
                                  <w:pPr>
                                    <w:spacing w:before="17"/>
                                    <w:ind w:left="20"/>
                                    <w:rPr>
                                      <w:rFonts w:ascii="Century Gothic" w:hAnsi="Century Gothic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0"/>
                                      <w:sz w:val="18"/>
                                    </w:rPr>
                                    <w:t>Për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spacing w:val="7"/>
                                      <w:w w:val="9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FFFFFF"/>
                                      <w:w w:val="90"/>
                                      <w:sz w:val="18"/>
                                    </w:rPr>
                                    <w:t>mësuesin/en</w:t>
                                  </w:r>
                                </w:p>
                              </w:txbxContent>
                            </wps:txbx>
                            <wps:bodyPr rot="0" vert="vert270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7" o:spid="_x0000_s1046" type="#_x0000_t202" style="position:absolute;margin-left:34.15pt;margin-top:2.5pt;width:13.2pt;height:68.1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" filled="f" stroked="f">
                      <v:textbox style="layout-flow:vertical;mso-layout-flow-alt:bottom-to-top" inset="0,0,0,0">
                        <w:txbxContent>
                          <w:p w:rsidR="00C96725" w:rsidRDefault="00C96725" w:rsidP="00C8478A">
                            <w:pPr>
                              <w:spacing w:before="17"/>
                              <w:ind w:left="20"/>
                              <w:rPr>
                                <w:rFonts w:ascii="Century Gothic" w:hAnsi="Century Gothic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0"/>
                                <w:sz w:val="18"/>
                              </w:rPr>
                              <w:t>Për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pacing w:val="7"/>
                                <w:w w:val="9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w w:val="90"/>
                                <w:sz w:val="18"/>
                              </w:rPr>
                              <w:t>mësuesin/en</w:t>
                            </w:r>
                          </w:p>
                        </w:txbxContent>
                      </v:textbox>
                      <w10:wrap anchorx="page"/>
                    </v:shape>
                  </w:pict>
                </mc:Fallback>
              </mc:AlternateContent>
            </w:r>
            <w:r w:rsidRPr="00C8478A">
              <w:rPr>
                <w:color w:val="080C0C"/>
              </w:rPr>
              <w:t>“</w:t>
            </w:r>
            <w:proofErr w:type="spellStart"/>
            <w:r w:rsidRPr="00C8478A">
              <w:rPr>
                <w:color w:val="080C0C"/>
              </w:rPr>
              <w:t>Këngët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popullore</w:t>
            </w:r>
            <w:proofErr w:type="spellEnd"/>
            <w:r w:rsidRPr="00C8478A">
              <w:rPr>
                <w:color w:val="080C0C"/>
              </w:rPr>
              <w:t xml:space="preserve">”. </w:t>
            </w:r>
            <w:proofErr w:type="spellStart"/>
            <w:r w:rsidRPr="00C8478A">
              <w:rPr>
                <w:color w:val="080C0C"/>
              </w:rPr>
              <w:t>Mendimet</w:t>
            </w:r>
            <w:proofErr w:type="spellEnd"/>
            <w:r w:rsidRPr="00C8478A">
              <w:rPr>
                <w:color w:val="080C0C"/>
              </w:rPr>
              <w:t xml:space="preserve"> e </w:t>
            </w:r>
            <w:proofErr w:type="spellStart"/>
            <w:r w:rsidRPr="00C8478A">
              <w:rPr>
                <w:color w:val="080C0C"/>
              </w:rPr>
              <w:t>nxënësve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shkruhen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në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secilin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drejtkëndësh</w:t>
            </w:r>
            <w:proofErr w:type="spellEnd"/>
            <w:r w:rsidRPr="00C8478A">
              <w:rPr>
                <w:color w:val="080C0C"/>
              </w:rPr>
              <w:t>.</w:t>
            </w:r>
          </w:p>
          <w:p w14:paraId="6875A8FC" w14:textId="77777777" w:rsidR="001451F2" w:rsidRPr="00EA6328" w:rsidRDefault="00C8478A" w:rsidP="00F60F90">
            <w:pPr>
              <w:pStyle w:val="NoSpacing"/>
              <w:rPr>
                <w:color w:val="080C0C"/>
              </w:rPr>
            </w:pPr>
            <w:r w:rsidRPr="00C8478A">
              <w:rPr>
                <w:color w:val="080C0C"/>
              </w:rPr>
              <w:t xml:space="preserve">Varësisht </w:t>
            </w:r>
            <w:proofErr w:type="spellStart"/>
            <w:r w:rsidRPr="00C8478A">
              <w:rPr>
                <w:color w:val="080C0C"/>
              </w:rPr>
              <w:t>prej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kohës</w:t>
            </w:r>
            <w:proofErr w:type="spellEnd"/>
            <w:r w:rsidRPr="00C8478A">
              <w:rPr>
                <w:color w:val="080C0C"/>
              </w:rPr>
              <w:t xml:space="preserve">, </w:t>
            </w:r>
            <w:proofErr w:type="spellStart"/>
            <w:r w:rsidRPr="00C8478A">
              <w:rPr>
                <w:color w:val="080C0C"/>
              </w:rPr>
              <w:t>disa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prej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tyre</w:t>
            </w:r>
            <w:proofErr w:type="spellEnd"/>
            <w:r w:rsidRPr="00C8478A">
              <w:rPr>
                <w:color w:val="080C0C"/>
              </w:rPr>
              <w:t xml:space="preserve"> </w:t>
            </w:r>
            <w:proofErr w:type="spellStart"/>
            <w:r w:rsidRPr="00C8478A">
              <w:rPr>
                <w:color w:val="080C0C"/>
              </w:rPr>
              <w:t>lexohen</w:t>
            </w:r>
            <w:proofErr w:type="spellEnd"/>
          </w:p>
          <w:p w14:paraId="04E0C862" w14:textId="77777777" w:rsidR="007E3E35" w:rsidRPr="00EA6328" w:rsidRDefault="007E3E35" w:rsidP="00C8478A">
            <w:pPr>
              <w:pStyle w:val="NoSpacing"/>
              <w:rPr>
                <w:color w:val="080C0C"/>
              </w:rPr>
            </w:pPr>
          </w:p>
          <w:p w14:paraId="3E73FC3E" w14:textId="77777777" w:rsidR="00C8478A" w:rsidRPr="00C8478A" w:rsidRDefault="007E3E35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7F9D8896" wp14:editId="598DD236">
                  <wp:extent cx="359410" cy="347345"/>
                  <wp:effectExtent l="0" t="0" r="2540" b="0"/>
                  <wp:docPr id="304" name="Picture 3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8478A" w:rsidRPr="00C8478A">
              <w:rPr>
                <w:color w:val="080C0C"/>
                <w:lang w:val="it-IT"/>
              </w:rPr>
              <w:t>Ndërtimi i njohurive dhe i shkathtësive: Përpunimi i përmbajtjes</w:t>
            </w:r>
          </w:p>
          <w:p w14:paraId="02A0A98C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Dëgjim i drejtuar</w:t>
            </w:r>
          </w:p>
          <w:p w14:paraId="68951D39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Aktiviteti 1: Nxënësit njoftohen me këngën që do të mësojnë. Titujt “Këngë labe” dhe “Moj lulja e blinit” paraqiten përmes projektorit (titujt shkruhen në tabelë në mungesë të projektorit). Pastaj këngët e ndara në strofa paraqiten në tabelë. Mësohen këngët strofë për strofë.</w:t>
            </w:r>
          </w:p>
          <w:p w14:paraId="3B8F0AD9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Aktiviteti 2: Lëshohen këngët dhe dëgjohet me vëmendje interpretimi i tyre.</w:t>
            </w:r>
          </w:p>
          <w:p w14:paraId="799FE9F7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Aktiviteti 3: Njoftohen nxënësit se këngët këndohen sipas rregullave: Një grup këndon këngën, kurse nxënësit e tjerë e shoqërojnë me duar. Nxënësit në grupe këndojnë këngën e mësuar, duke i shoqëruar me zë dhe me duar.</w:t>
            </w:r>
          </w:p>
          <w:p w14:paraId="06DF9F59" w14:textId="77777777" w:rsidR="00C8478A" w:rsidRPr="00C8478A" w:rsidRDefault="004A283B" w:rsidP="00C8478A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30C634DD" wp14:editId="3EE6D48F">
                  <wp:extent cx="359410" cy="353695"/>
                  <wp:effectExtent l="0" t="0" r="2540" b="8255"/>
                  <wp:docPr id="334" name="Picture 3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8478A" w:rsidRPr="00C8478A">
              <w:rPr>
                <w:color w:val="080C0C"/>
                <w:lang w:val="it-IT"/>
              </w:rPr>
              <w:t>Përforcimi:</w:t>
            </w:r>
          </w:p>
          <w:p w14:paraId="4BF0BB20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Konsolidimi i të nxënit</w:t>
            </w:r>
          </w:p>
          <w:p w14:paraId="6D479164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Në këtë pjesë të orës mësimore, nxënësit shkruajnë në pentagram njërën prej dy këngëve që kanë dëgjuar.</w:t>
            </w:r>
          </w:p>
          <w:p w14:paraId="6DA19034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Mësuesi/ja i monitoron dhe i ndihmon kur kanë nevojë.</w:t>
            </w:r>
          </w:p>
          <w:p w14:paraId="6A2603DD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lastRenderedPageBreak/>
              <w:t>Vlerësohen për saktësinë e përgjigjeve, mënyrën e interpretimit të këngëve.</w:t>
            </w:r>
          </w:p>
          <w:p w14:paraId="4F6F218E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Detyrë:</w:t>
            </w:r>
          </w:p>
          <w:p w14:paraId="7567307B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  <w:r w:rsidRPr="00C8478A">
              <w:rPr>
                <w:color w:val="080C0C"/>
                <w:lang w:val="it-IT"/>
              </w:rPr>
              <w:t>Të pyesin të moshuarit për këngët e vjetra popullore.</w:t>
            </w:r>
            <w:r w:rsidRPr="00C8478A">
              <w:rPr>
                <w:color w:val="080C0C"/>
                <w:lang w:val="it-IT"/>
              </w:rPr>
              <w:tab/>
            </w:r>
            <w:r w:rsidR="00FE2E81"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3875365C" wp14:editId="03B33B0C">
                  <wp:extent cx="7178040" cy="1333500"/>
                  <wp:effectExtent l="0" t="0" r="3810" b="0"/>
                  <wp:docPr id="239" name="Picture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2BBCE1B" w14:textId="77777777" w:rsidR="00C8478A" w:rsidRPr="00C8478A" w:rsidRDefault="00C8478A" w:rsidP="00C8478A">
            <w:pPr>
              <w:pStyle w:val="NoSpacing"/>
              <w:rPr>
                <w:color w:val="080C0C"/>
                <w:lang w:val="it-IT"/>
              </w:rPr>
            </w:pPr>
          </w:p>
          <w:p w14:paraId="49DE992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BA75C77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E932A8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4ED278A5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B6B2D5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9B7C69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A4B44AE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3496CAA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7E899C5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515FEA24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7A63D2B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6F858F82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1DF55DA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1FED6E21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2A6AB0C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EFCDB00" w14:textId="77777777" w:rsidR="001451F2" w:rsidRPr="00112C98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21FF26EB" w14:textId="77777777" w:rsidR="001451F2" w:rsidRPr="00EA6328" w:rsidRDefault="001451F2" w:rsidP="001451F2">
      <w:pPr>
        <w:rPr>
          <w:lang w:val="it-IT"/>
        </w:rPr>
      </w:pPr>
    </w:p>
    <w:p w14:paraId="5484CC41" w14:textId="77777777" w:rsidR="001451F2" w:rsidRPr="00EA6328" w:rsidRDefault="001451F2" w:rsidP="001451F2">
      <w:pPr>
        <w:rPr>
          <w:lang w:val="it-IT"/>
        </w:rPr>
      </w:pPr>
    </w:p>
    <w:tbl>
      <w:tblPr>
        <w:tblpPr w:leftFromText="180" w:rightFromText="180" w:vertAnchor="text" w:horzAnchor="margin" w:tblpY="-938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1451F2" w:rsidRPr="00EA6328" w14:paraId="66A605EF" w14:textId="77777777" w:rsidTr="00F60F90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059CAD03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2</w:t>
            </w:r>
            <w:r w:rsidR="00881FF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8</w:t>
            </w:r>
          </w:p>
        </w:tc>
      </w:tr>
      <w:tr w:rsidR="001451F2" w:rsidRPr="00EA6328" w14:paraId="0FEE22AC" w14:textId="77777777" w:rsidTr="00F60F90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0A3E845C" w14:textId="77777777" w:rsidR="001451F2" w:rsidRPr="00FB47FE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1B686B6E" w14:textId="77777777" w:rsidR="001451F2" w:rsidRPr="003E7646" w:rsidRDefault="001451F2" w:rsidP="00F60F90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451F2" w:rsidRPr="00112C98" w14:paraId="3F98C698" w14:textId="77777777" w:rsidTr="00F60F90">
        <w:trPr>
          <w:trHeight w:val="13630"/>
        </w:trPr>
        <w:tc>
          <w:tcPr>
            <w:tcW w:w="11552" w:type="dxa"/>
            <w:tcBorders>
              <w:top w:val="nil"/>
            </w:tcBorders>
          </w:tcPr>
          <w:p w14:paraId="3DB4CD71" w14:textId="77777777" w:rsidR="001451F2" w:rsidRDefault="00E16CDB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0DECE3C0" wp14:editId="53E9EC8E">
                  <wp:extent cx="2712720" cy="554990"/>
                  <wp:effectExtent l="0" t="0" r="0" b="0"/>
                  <wp:docPr id="128" name="Pictur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C3A414A" w14:textId="77777777" w:rsidR="00252457" w:rsidRPr="00252457" w:rsidRDefault="00252457" w:rsidP="00252457">
            <w:pPr>
              <w:pStyle w:val="NoSpacing"/>
              <w:rPr>
                <w:color w:val="080C0C"/>
                <w:lang w:val="it-IT"/>
              </w:rPr>
            </w:pPr>
            <w:r w:rsidRPr="00252457">
              <w:rPr>
                <w:color w:val="080C0C"/>
                <w:lang w:val="it-IT"/>
              </w:rPr>
              <w:t>Tema: Krijimet muzikore</w:t>
            </w:r>
          </w:p>
          <w:p w14:paraId="41E79A89" w14:textId="77777777" w:rsidR="00252457" w:rsidRPr="00252457" w:rsidRDefault="00252457" w:rsidP="00252457">
            <w:pPr>
              <w:pStyle w:val="NoSpacing"/>
              <w:rPr>
                <w:color w:val="080C0C"/>
                <w:lang w:val="it-IT"/>
              </w:rPr>
            </w:pPr>
            <w:r w:rsidRPr="00252457">
              <w:rPr>
                <w:color w:val="080C0C"/>
                <w:lang w:val="it-IT"/>
              </w:rPr>
              <w:t>Rezultatet e të nxënit të temës:</w:t>
            </w:r>
          </w:p>
          <w:p w14:paraId="6D204DC3" w14:textId="77777777" w:rsidR="00252457" w:rsidRPr="00252457" w:rsidRDefault="00252457" w:rsidP="00252457">
            <w:pPr>
              <w:pStyle w:val="NoSpacing"/>
              <w:rPr>
                <w:color w:val="080C0C"/>
                <w:lang w:val="it-IT"/>
              </w:rPr>
            </w:pPr>
            <w:r w:rsidRPr="00252457">
              <w:rPr>
                <w:color w:val="080C0C"/>
                <w:lang w:val="it-IT"/>
              </w:rPr>
              <w:t>Ritmizon në mënyrë kreative vargjet, poezitë, gjëegjëzat etj.</w:t>
            </w:r>
          </w:p>
          <w:p w14:paraId="0B54236F" w14:textId="77777777" w:rsidR="001451F2" w:rsidRDefault="00252457" w:rsidP="00252457">
            <w:pPr>
              <w:pStyle w:val="NoSpacing"/>
              <w:rPr>
                <w:color w:val="080C0C"/>
                <w:lang w:val="it-IT"/>
              </w:rPr>
            </w:pPr>
            <w:r w:rsidRPr="00252457">
              <w:rPr>
                <w:color w:val="080C0C"/>
                <w:lang w:val="it-IT"/>
              </w:rPr>
              <w:t>Kontributi në rezultatet për kompetencat kryesore të shkallës: I.3; II.4; III.4; VI.2.</w:t>
            </w:r>
          </w:p>
          <w:p w14:paraId="35E01AE3" w14:textId="77777777" w:rsidR="001451F2" w:rsidRDefault="001451F2" w:rsidP="00F60F90">
            <w:pPr>
              <w:pStyle w:val="NoSpacing"/>
              <w:rPr>
                <w:color w:val="080C0C"/>
                <w:lang w:val="it-IT"/>
              </w:rPr>
            </w:pPr>
          </w:p>
          <w:p w14:paraId="71744DD4" w14:textId="77777777" w:rsidR="001451F2" w:rsidRDefault="00252457" w:rsidP="00F60F90">
            <w:pPr>
              <w:pStyle w:val="NoSpacing"/>
              <w:rPr>
                <w:color w:val="080C0C"/>
                <w:lang w:val="it-IT"/>
              </w:rPr>
            </w:pPr>
            <w:r w:rsidRPr="00252457">
              <w:rPr>
                <w:color w:val="080C0C"/>
                <w:lang w:val="it-IT"/>
              </w:rPr>
              <w:t>Kontributi në rezulta</w:t>
            </w:r>
            <w:r>
              <w:rPr>
                <w:color w:val="080C0C"/>
                <w:lang w:val="it-IT"/>
              </w:rPr>
              <w:t>tet e fushës së kurriku</w:t>
            </w:r>
          </w:p>
          <w:p w14:paraId="15DAB647" w14:textId="77777777" w:rsidR="001451F2" w:rsidRDefault="009E7339" w:rsidP="00F60F90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5024D914" wp14:editId="30A8B7C6">
                  <wp:extent cx="2712720" cy="554990"/>
                  <wp:effectExtent l="0" t="0" r="0" b="0"/>
                  <wp:docPr id="184" name="Picture 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28F89CE" w14:textId="77777777" w:rsidR="00252457" w:rsidRPr="00252457" w:rsidRDefault="00252457" w:rsidP="00252457">
            <w:pPr>
              <w:pStyle w:val="NoSpacing"/>
              <w:rPr>
                <w:color w:val="080C0C"/>
                <w:lang w:val="it-IT"/>
              </w:rPr>
            </w:pPr>
            <w:r w:rsidRPr="00B74D93">
              <w:rPr>
                <w:b/>
                <w:color w:val="080C0C"/>
                <w:lang w:val="it-IT"/>
              </w:rPr>
              <w:t>Njësia mësimore</w:t>
            </w:r>
            <w:r w:rsidRPr="00252457">
              <w:rPr>
                <w:color w:val="080C0C"/>
                <w:lang w:val="it-IT"/>
              </w:rPr>
              <w:t>: Dinamika</w:t>
            </w:r>
          </w:p>
          <w:p w14:paraId="57A6464D" w14:textId="77777777" w:rsidR="00252457" w:rsidRPr="00B74D93" w:rsidRDefault="00252457" w:rsidP="00252457">
            <w:pPr>
              <w:pStyle w:val="NoSpacing"/>
              <w:rPr>
                <w:b/>
                <w:color w:val="080C0C"/>
                <w:lang w:val="it-IT"/>
              </w:rPr>
            </w:pPr>
            <w:r w:rsidRPr="00B74D93">
              <w:rPr>
                <w:b/>
                <w:color w:val="080C0C"/>
                <w:lang w:val="it-IT"/>
              </w:rPr>
              <w:t>Rezultatet e të nxënit të orës mësimore:</w:t>
            </w:r>
          </w:p>
          <w:p w14:paraId="20E3E719" w14:textId="77777777" w:rsidR="001451F2" w:rsidRDefault="00252457" w:rsidP="00252457">
            <w:pPr>
              <w:pStyle w:val="NoSpacing"/>
              <w:rPr>
                <w:color w:val="080C0C"/>
                <w:lang w:val="it-IT"/>
              </w:rPr>
            </w:pPr>
            <w:r w:rsidRPr="00252457">
              <w:rPr>
                <w:color w:val="080C0C"/>
                <w:lang w:val="it-IT"/>
              </w:rPr>
              <w:t>•</w:t>
            </w:r>
            <w:r w:rsidRPr="00252457">
              <w:rPr>
                <w:color w:val="080C0C"/>
                <w:lang w:val="it-IT"/>
              </w:rPr>
              <w:tab/>
              <w:t>Zbulon së paku emrin e një gjëegjëze.</w:t>
            </w:r>
          </w:p>
          <w:p w14:paraId="62255C82" w14:textId="77777777" w:rsidR="00C868B5" w:rsidRDefault="00252457" w:rsidP="00B74D93">
            <w:pPr>
              <w:pStyle w:val="NoSpacing"/>
              <w:numPr>
                <w:ilvl w:val="0"/>
                <w:numId w:val="19"/>
              </w:numPr>
              <w:rPr>
                <w:color w:val="080C0C"/>
                <w:lang w:val="it-IT"/>
              </w:rPr>
            </w:pPr>
            <w:r w:rsidRPr="00252457">
              <w:rPr>
                <w:color w:val="080C0C"/>
                <w:lang w:val="it-IT"/>
              </w:rPr>
              <w:t>Vizaton katrorët e mëdhenj dhe të vegjël sipas ritmit të rrokjeve</w:t>
            </w:r>
          </w:p>
          <w:p w14:paraId="4E5ACA6E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•</w:t>
            </w:r>
            <w:r w:rsidRPr="00C868B5">
              <w:rPr>
                <w:color w:val="080C0C"/>
                <w:lang w:val="it-IT"/>
              </w:rPr>
              <w:tab/>
              <w:t>Shoqëron rrokjet me shtagëza apo duartrokitje.</w:t>
            </w:r>
          </w:p>
          <w:p w14:paraId="0C14CAAF" w14:textId="77777777" w:rsidR="00C868B5" w:rsidRPr="00EA6328" w:rsidRDefault="00C868B5" w:rsidP="00C868B5">
            <w:pPr>
              <w:pStyle w:val="NoSpacing"/>
              <w:rPr>
                <w:color w:val="080C0C"/>
              </w:rPr>
            </w:pPr>
            <w:r w:rsidRPr="00EA6328">
              <w:rPr>
                <w:b/>
                <w:color w:val="080C0C"/>
              </w:rPr>
              <w:t xml:space="preserve">Kriteret e </w:t>
            </w:r>
            <w:proofErr w:type="spellStart"/>
            <w:r w:rsidRPr="00EA6328">
              <w:rPr>
                <w:b/>
                <w:color w:val="080C0C"/>
              </w:rPr>
              <w:t>suksesit</w:t>
            </w:r>
            <w:proofErr w:type="spellEnd"/>
            <w:r w:rsidRPr="00EA6328">
              <w:rPr>
                <w:b/>
                <w:color w:val="080C0C"/>
              </w:rPr>
              <w:t>:</w:t>
            </w:r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Përcaktohen</w:t>
            </w:r>
            <w:proofErr w:type="spellEnd"/>
            <w:r w:rsidRPr="00EA6328">
              <w:rPr>
                <w:color w:val="080C0C"/>
              </w:rPr>
              <w:t xml:space="preserve"> me </w:t>
            </w:r>
            <w:proofErr w:type="spellStart"/>
            <w:r w:rsidRPr="00EA6328">
              <w:rPr>
                <w:color w:val="080C0C"/>
              </w:rPr>
              <w:t>nxënësit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në</w:t>
            </w:r>
            <w:proofErr w:type="spellEnd"/>
            <w:r w:rsidRPr="00EA6328">
              <w:rPr>
                <w:color w:val="080C0C"/>
              </w:rPr>
              <w:t xml:space="preserve"> </w:t>
            </w:r>
            <w:proofErr w:type="spellStart"/>
            <w:r w:rsidRPr="00EA6328">
              <w:rPr>
                <w:color w:val="080C0C"/>
              </w:rPr>
              <w:t>klasë</w:t>
            </w:r>
            <w:proofErr w:type="spellEnd"/>
            <w:r w:rsidRPr="00EA6328">
              <w:rPr>
                <w:color w:val="080C0C"/>
              </w:rPr>
              <w:t>.</w:t>
            </w:r>
          </w:p>
          <w:p w14:paraId="14B0648F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B74D93">
              <w:rPr>
                <w:b/>
                <w:color w:val="080C0C"/>
                <w:lang w:val="it-IT"/>
              </w:rPr>
              <w:t>Burimet, mjetet e konkretizimit dhe materialet mësimore</w:t>
            </w:r>
            <w:r w:rsidRPr="00C868B5">
              <w:rPr>
                <w:color w:val="080C0C"/>
                <w:lang w:val="it-IT"/>
              </w:rPr>
              <w:t>: libri, shtagëza, projektori, laptopi.</w:t>
            </w:r>
          </w:p>
          <w:p w14:paraId="4E0E7247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1B42EDB4" w14:textId="77777777" w:rsidR="00C868B5" w:rsidRPr="00C868B5" w:rsidRDefault="00B74D93" w:rsidP="00C868B5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539EE2CC" wp14:editId="116F8AF9">
                  <wp:extent cx="4534535" cy="361950"/>
                  <wp:effectExtent l="0" t="0" r="0" b="0"/>
                  <wp:docPr id="213" name="Picture 2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4535" cy="361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1A5D90C" w14:textId="77777777" w:rsidR="00C868B5" w:rsidRPr="00B74D93" w:rsidRDefault="007D08B3" w:rsidP="00C868B5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b/>
                <w:color w:val="080C0C"/>
                <w:lang w:val="it-IT"/>
              </w:rPr>
              <w:t xml:space="preserve">      </w:t>
            </w:r>
            <w:r>
              <w:rPr>
                <w:b/>
                <w:noProof/>
                <w:color w:val="080C0C"/>
              </w:rPr>
              <w:drawing>
                <wp:inline distT="0" distB="0" distL="0" distR="0" wp14:anchorId="7F332448" wp14:editId="6803D657">
                  <wp:extent cx="359410" cy="353695"/>
                  <wp:effectExtent l="0" t="0" r="2540" b="8255"/>
                  <wp:docPr id="273" name="Picture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color w:val="080C0C"/>
                <w:lang w:val="it-IT"/>
              </w:rPr>
              <w:t xml:space="preserve"> </w:t>
            </w:r>
            <w:r w:rsidR="00C868B5" w:rsidRPr="00B74D93">
              <w:rPr>
                <w:b/>
                <w:color w:val="080C0C"/>
                <w:lang w:val="it-IT"/>
              </w:rPr>
              <w:t>Parashikimi:</w:t>
            </w:r>
          </w:p>
          <w:p w14:paraId="02848638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Përgatitja për të nxënët</w:t>
            </w:r>
          </w:p>
          <w:p w14:paraId="311DB257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Diskutim i njohurive paraprake</w:t>
            </w:r>
          </w:p>
          <w:p w14:paraId="5B4F7C96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Në këtë pjesë të orës mësimore, mësuesi/ja parashtron disa pyetje për të nxitur diskutimin.</w:t>
            </w:r>
          </w:p>
          <w:p w14:paraId="136B7431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Çfarë janë gjëegjëzat? Kush i ka krijuar?</w:t>
            </w:r>
          </w:p>
          <w:p w14:paraId="1C552C48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A dini ndonjë gjëegjëzë?</w:t>
            </w:r>
          </w:p>
          <w:p w14:paraId="0A908DA4" w14:textId="77777777" w:rsid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Mendimet e nxënësve diskutohen me klasën</w:t>
            </w:r>
          </w:p>
          <w:p w14:paraId="66968AFE" w14:textId="77777777" w:rsidR="00C868B5" w:rsidRDefault="00C868B5" w:rsidP="00252457">
            <w:pPr>
              <w:pStyle w:val="NoSpacing"/>
              <w:rPr>
                <w:color w:val="080C0C"/>
                <w:lang w:val="it-IT"/>
              </w:rPr>
            </w:pPr>
          </w:p>
          <w:p w14:paraId="385F17E1" w14:textId="77777777" w:rsidR="00C868B5" w:rsidRPr="00C868B5" w:rsidRDefault="007E3E35" w:rsidP="00C868B5">
            <w:pPr>
              <w:pStyle w:val="NoSpacing"/>
              <w:rPr>
                <w:color w:val="080C0C"/>
                <w:lang w:val="it-IT"/>
              </w:rPr>
            </w:pPr>
            <w:r>
              <w:rPr>
                <w:noProof/>
                <w:color w:val="080C0C"/>
              </w:rPr>
              <w:drawing>
                <wp:inline distT="0" distB="0" distL="0" distR="0" wp14:anchorId="7642AEEE" wp14:editId="773DCCCE">
                  <wp:extent cx="359410" cy="347345"/>
                  <wp:effectExtent l="0" t="0" r="2540" b="0"/>
                  <wp:docPr id="308" name="Picture 3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868B5" w:rsidRPr="00C868B5">
              <w:rPr>
                <w:color w:val="080C0C"/>
                <w:lang w:val="it-IT"/>
              </w:rPr>
              <w:t>Ndërtimi i njohurive dhe i shkathtësive: Përpunimi i përmbajtjes</w:t>
            </w:r>
          </w:p>
          <w:p w14:paraId="3323D1E7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Dëgjim i drejtuar</w:t>
            </w:r>
          </w:p>
          <w:p w14:paraId="0038697B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Aktiviteti 1: Nxënësit ndahen në dyshe. Në secilën dyshe, mësuesi/ja shpërndan gjëegjëzat e përgatitura nga vetë ai/ajo. Detyrë e nxënësve është që të gjejnë se për kë bëhet fjalë. Grupi që zbulon gjëegjëzat shpallet fitues.</w:t>
            </w:r>
          </w:p>
          <w:p w14:paraId="0F335001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Aktiviteti 2: Vizatojnë rrokje të gjata me katrorët e mëdhenj dhe rrokje të shkurtra me katrorët e vegjël.</w:t>
            </w:r>
          </w:p>
          <w:p w14:paraId="3E90F24F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Aktiviteti 3: Përvetësojnë mirë dhe pa gabime dy gjëegjëzat e paraqitura në libër.</w:t>
            </w:r>
          </w:p>
          <w:p w14:paraId="59AC8E88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</w:p>
          <w:p w14:paraId="4BE4CE8C" w14:textId="77777777" w:rsidR="00C868B5" w:rsidRPr="00B74D93" w:rsidRDefault="004A283B" w:rsidP="00C868B5">
            <w:pPr>
              <w:pStyle w:val="NoSpacing"/>
              <w:rPr>
                <w:b/>
                <w:color w:val="080C0C"/>
                <w:lang w:val="it-IT"/>
              </w:rPr>
            </w:pPr>
            <w:r>
              <w:rPr>
                <w:b/>
                <w:noProof/>
                <w:color w:val="080C0C"/>
              </w:rPr>
              <w:drawing>
                <wp:inline distT="0" distB="0" distL="0" distR="0" wp14:anchorId="18E6EDDB" wp14:editId="6E3F9723">
                  <wp:extent cx="359410" cy="353695"/>
                  <wp:effectExtent l="0" t="0" r="2540" b="8255"/>
                  <wp:docPr id="339" name="Picture 3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868B5" w:rsidRPr="00B74D93">
              <w:rPr>
                <w:b/>
                <w:color w:val="080C0C"/>
                <w:lang w:val="it-IT"/>
              </w:rPr>
              <w:t>Përforcimi:</w:t>
            </w:r>
          </w:p>
          <w:p w14:paraId="23D4B437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Konsolidimi i të nxënit</w:t>
            </w:r>
          </w:p>
          <w:p w14:paraId="32127647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Në këtë pjesë të orës mësimore, pasi ta kenë përvetësuar mirë dhe pa gabime, provojnë që rrokjet t’i shoqërojnë me shtagëza ose duartrokitje.</w:t>
            </w:r>
          </w:p>
          <w:p w14:paraId="09504289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</w:p>
          <w:p w14:paraId="671532D8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</w:p>
          <w:p w14:paraId="334C87B3" w14:textId="77777777" w:rsidR="00C868B5" w:rsidRPr="00B74D93" w:rsidRDefault="00B74D93" w:rsidP="00C868B5">
            <w:pPr>
              <w:pStyle w:val="NoSpacing"/>
              <w:rPr>
                <w:b/>
                <w:color w:val="080C0C"/>
                <w:lang w:val="it-IT"/>
              </w:rPr>
            </w:pPr>
            <w:r w:rsidRPr="00B74D93">
              <w:rPr>
                <w:b/>
                <w:color w:val="080C0C"/>
                <w:lang w:val="it-IT"/>
              </w:rPr>
              <w:t>Vlerësimi i nxënësve</w:t>
            </w:r>
          </w:p>
          <w:p w14:paraId="19FEA1D7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</w:p>
          <w:p w14:paraId="58937757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Vlerësohen për saktësinë e përgjigjeve, mënyrën e interpretimit të gjëegjëzave dhe gjetjen e tyre.</w:t>
            </w:r>
          </w:p>
          <w:p w14:paraId="2C563453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Detyrë:</w:t>
            </w:r>
          </w:p>
          <w:p w14:paraId="02222754" w14:textId="77777777" w:rsidR="00C868B5" w:rsidRPr="00C868B5" w:rsidRDefault="00C868B5" w:rsidP="00C868B5">
            <w:pPr>
              <w:pStyle w:val="NoSpacing"/>
              <w:rPr>
                <w:color w:val="080C0C"/>
                <w:lang w:val="it-IT"/>
              </w:rPr>
            </w:pPr>
            <w:r w:rsidRPr="00C868B5">
              <w:rPr>
                <w:color w:val="080C0C"/>
                <w:lang w:val="it-IT"/>
              </w:rPr>
              <w:t>Shkruajnë nga dy gjëegjëza secili prej tyre.</w:t>
            </w:r>
            <w:r w:rsidRPr="00C868B5">
              <w:rPr>
                <w:color w:val="080C0C"/>
                <w:lang w:val="it-IT"/>
              </w:rPr>
              <w:tab/>
            </w:r>
          </w:p>
          <w:p w14:paraId="734B6674" w14:textId="77777777" w:rsidR="00C868B5" w:rsidRPr="00C868B5" w:rsidRDefault="00FE2E81" w:rsidP="00FE2E81">
            <w:pPr>
              <w:pStyle w:val="NoSpacing"/>
              <w:tabs>
                <w:tab w:val="left" w:pos="4245"/>
              </w:tabs>
              <w:rPr>
                <w:color w:val="080C0C"/>
                <w:lang w:val="it-IT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lastRenderedPageBreak/>
              <w:drawing>
                <wp:inline distT="0" distB="0" distL="0" distR="0" wp14:anchorId="18961CD8" wp14:editId="51DD3926">
                  <wp:extent cx="7178040" cy="1333500"/>
                  <wp:effectExtent l="0" t="0" r="3810" b="0"/>
                  <wp:docPr id="240" name="Picture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80C0C"/>
                <w:lang w:val="it-IT"/>
              </w:rPr>
              <w:tab/>
            </w:r>
          </w:p>
          <w:p w14:paraId="2EA65F0A" w14:textId="77777777" w:rsidR="00252457" w:rsidRPr="00112C98" w:rsidRDefault="00252457" w:rsidP="00252457">
            <w:pPr>
              <w:pStyle w:val="NoSpacing"/>
              <w:rPr>
                <w:color w:val="080C0C"/>
                <w:lang w:val="it-IT"/>
              </w:rPr>
            </w:pPr>
          </w:p>
        </w:tc>
      </w:tr>
    </w:tbl>
    <w:p w14:paraId="63078564" w14:textId="77777777" w:rsidR="001451F2" w:rsidRPr="00FB6E8C" w:rsidRDefault="001451F2" w:rsidP="001451F2"/>
    <w:p w14:paraId="329534CE" w14:textId="77777777" w:rsidR="002C2CB4" w:rsidRPr="00FB6E8C" w:rsidRDefault="002C2CB4" w:rsidP="002C2CB4"/>
    <w:p w14:paraId="211796C2" w14:textId="77777777" w:rsidR="002C2CB4" w:rsidRPr="00FB6E8C" w:rsidRDefault="002C2CB4" w:rsidP="002C2CB4"/>
    <w:p w14:paraId="20FF54BD" w14:textId="77777777" w:rsidR="002C2CB4" w:rsidRPr="007C1155" w:rsidRDefault="002C2CB4" w:rsidP="002C2CB4">
      <w:pPr>
        <w:pStyle w:val="Heading6"/>
        <w:spacing w:before="117"/>
        <w:rPr>
          <w:lang w:val="it-IT"/>
        </w:rPr>
        <w:sectPr w:rsidR="002C2CB4" w:rsidRPr="007C1155">
          <w:headerReference w:type="even" r:id="rId57"/>
          <w:headerReference w:type="default" r:id="rId58"/>
          <w:footerReference w:type="even" r:id="rId59"/>
          <w:footerReference w:type="default" r:id="rId60"/>
          <w:type w:val="continuous"/>
          <w:pgSz w:w="12470" w:h="17000"/>
          <w:pgMar w:top="1600" w:right="700" w:bottom="280" w:left="620" w:header="720" w:footer="720" w:gutter="0"/>
          <w:cols w:space="720"/>
        </w:sectPr>
      </w:pPr>
    </w:p>
    <w:tbl>
      <w:tblPr>
        <w:tblpPr w:leftFromText="180" w:rightFromText="180" w:vertAnchor="text" w:horzAnchor="margin" w:tblpXSpec="center" w:tblpY="-1232"/>
        <w:tblW w:w="1138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26"/>
      </w:tblGrid>
      <w:tr w:rsidR="00252457" w:rsidRPr="00EA6328" w14:paraId="2814B2F6" w14:textId="77777777" w:rsidTr="00C7743E">
        <w:trPr>
          <w:trHeight w:val="346"/>
        </w:trPr>
        <w:tc>
          <w:tcPr>
            <w:tcW w:w="11386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E629C57" w14:textId="77777777" w:rsidR="00252457" w:rsidRPr="00C7743E" w:rsidRDefault="00252457" w:rsidP="00252457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3E7646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2</w:t>
            </w:r>
            <w:r w:rsidR="00881FF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9</w:t>
            </w:r>
          </w:p>
        </w:tc>
      </w:tr>
      <w:tr w:rsidR="00252457" w:rsidRPr="00EA6328" w14:paraId="4B2E02D4" w14:textId="77777777" w:rsidTr="00C7743E">
        <w:trPr>
          <w:trHeight w:val="637"/>
        </w:trPr>
        <w:tc>
          <w:tcPr>
            <w:tcW w:w="11386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D225CDC" w14:textId="77777777" w:rsidR="00252457" w:rsidRPr="00FB47FE" w:rsidRDefault="00252457" w:rsidP="0025245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Fusha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kurrikulare: Artet   Lënda:   : Edukatë muzikore</w:t>
            </w:r>
          </w:p>
          <w:p w14:paraId="6A51476D" w14:textId="77777777" w:rsidR="00252457" w:rsidRPr="003E7646" w:rsidRDefault="00252457" w:rsidP="0025245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B47FE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C7743E" w:rsidRPr="00EA6328" w14:paraId="0C0F62BE" w14:textId="77777777" w:rsidTr="00C7743E">
        <w:trPr>
          <w:trHeight w:val="637"/>
        </w:trPr>
        <w:tc>
          <w:tcPr>
            <w:tcW w:w="11386" w:type="dxa"/>
            <w:tcBorders>
              <w:top w:val="single" w:sz="8" w:space="0" w:color="000000"/>
              <w:bottom w:val="single" w:sz="8" w:space="0" w:color="000000"/>
            </w:tcBorders>
          </w:tcPr>
          <w:p w14:paraId="3F2F5DE0" w14:textId="77777777" w:rsidR="00AD5333" w:rsidRDefault="00AD5333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2EE646DD" wp14:editId="533960E1">
                  <wp:extent cx="2712720" cy="554990"/>
                  <wp:effectExtent l="0" t="0" r="0" b="0"/>
                  <wp:docPr id="130" name="Picture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7313292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Tema: Ngjarjet artistike</w:t>
            </w:r>
          </w:p>
          <w:p w14:paraId="556DB67F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Rezultatet e të nxënit të temës:</w:t>
            </w:r>
          </w:p>
          <w:p w14:paraId="6CFF0D76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Çmon dhe vlerëson performancën/krijimet artistike vetanake dhe të të tjerëve me fjalor e terma adekuatë.</w:t>
            </w:r>
          </w:p>
          <w:p w14:paraId="0FB45437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Kontributi në rezultatet për kompetencat kryesore të shkallës: III.4,5.</w:t>
            </w:r>
          </w:p>
          <w:p w14:paraId="140F8EA3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Kontributi në rezultatet e fushës së kurrikulës: 4.1,2.</w:t>
            </w:r>
          </w:p>
          <w:p w14:paraId="33DFAFB9" w14:textId="77777777" w:rsidR="00C7743E" w:rsidRPr="00881FFF" w:rsidRDefault="009E7339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5B467459" wp14:editId="38EA67A7">
                  <wp:extent cx="2712720" cy="554990"/>
                  <wp:effectExtent l="0" t="0" r="0" b="0"/>
                  <wp:docPr id="185" name="Picture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7652200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Njësia mësimore: Vlerësim i njohurive</w:t>
            </w:r>
          </w:p>
          <w:p w14:paraId="6DD63303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Rezultatet e të nxënit të orës mësimore:</w:t>
            </w:r>
          </w:p>
          <w:p w14:paraId="4D6FF233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ab/>
              <w:t>Ndjek udhëzimet për plotësimin e vlerësimit.</w:t>
            </w:r>
          </w:p>
          <w:p w14:paraId="5AAB6EF5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ab/>
              <w:t>Plotëson duke iu përgjigjur saktë pyetjeve.</w:t>
            </w:r>
          </w:p>
          <w:p w14:paraId="7DCCA470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Kriteret e suksesit: Përcaktohen me nxënësit në klasë.</w:t>
            </w:r>
          </w:p>
          <w:p w14:paraId="2ECD4B0F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Burimet, mjetet e konkretizimit dhe materialet mësimore: vlerësimi i njohurive.</w:t>
            </w:r>
          </w:p>
          <w:p w14:paraId="14C5475B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6F4F3DC8" w14:textId="77777777" w:rsidR="00C7743E" w:rsidRPr="00881FFF" w:rsidRDefault="003C5CA2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13974C09" wp14:editId="2E4CAAFF">
                  <wp:extent cx="4535805" cy="359410"/>
                  <wp:effectExtent l="0" t="0" r="0" b="2540"/>
                  <wp:docPr id="214" name="Picture 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E0205AF" w14:textId="77777777" w:rsidR="00C7743E" w:rsidRPr="00881FFF" w:rsidRDefault="007D08B3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E48B52E" wp14:editId="565B768F">
                  <wp:extent cx="359410" cy="353695"/>
                  <wp:effectExtent l="0" t="0" r="2540" b="8255"/>
                  <wp:docPr id="274" name="Picture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7743E"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Parashikimi:</w:t>
            </w:r>
          </w:p>
          <w:p w14:paraId="3EA0F74C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Përgatitja për të nxënët</w:t>
            </w:r>
          </w:p>
          <w:p w14:paraId="403BE797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Diskutim i njohurive paraprake</w:t>
            </w:r>
          </w:p>
          <w:p w14:paraId="5530628C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Në këtë veprimtari, mësuesi/ja njofton nxënësit lidhur me vlerësimin. Njoftohen nxënësit për numrin e pyetjeve, kohën sa do të zgjasë si dhe pikët.</w:t>
            </w:r>
          </w:p>
          <w:p w14:paraId="3C4174C5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Bashkëbisedim me nxënësit.</w:t>
            </w:r>
          </w:p>
          <w:p w14:paraId="3629703A" w14:textId="77777777" w:rsidR="00C7743E" w:rsidRPr="00881FFF" w:rsidRDefault="007E3E35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0DE0256B" wp14:editId="6B0828B3">
                  <wp:extent cx="359410" cy="347345"/>
                  <wp:effectExtent l="0" t="0" r="2540" b="0"/>
                  <wp:docPr id="309" name="Picture 3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7743E"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Ndërtimi i njohurive dhe i shkathtësive: Përpunimi i përmbajtjes</w:t>
            </w:r>
          </w:p>
          <w:p w14:paraId="6EC31F8F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Dëgjim i drejtuar</w:t>
            </w:r>
          </w:p>
          <w:p w14:paraId="4E9E9D85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Në këtë veprimtari, mësuesi/ja i shpërndan testin secilit nxënës në mënyrë individuale.</w:t>
            </w:r>
          </w:p>
          <w:p w14:paraId="360DD8CD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Nxënësit duhet të punojnë në mënyrë të pavarur.</w:t>
            </w:r>
          </w:p>
          <w:p w14:paraId="4C42F003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Duhet respektuar koha dhe nuk duhet penguar njëri­tjetrin.</w:t>
            </w:r>
          </w:p>
          <w:p w14:paraId="3EFE7E21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Pas plotësimit, secili nxënës e dorëzon fletën te mësuesi/ja.</w:t>
            </w:r>
          </w:p>
          <w:p w14:paraId="44398610" w14:textId="77777777" w:rsidR="00C7743E" w:rsidRPr="00881FFF" w:rsidRDefault="004A283B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Cs/>
                <w:noProof/>
                <w:color w:val="0D0D0D"/>
                <w:sz w:val="24"/>
                <w:szCs w:val="24"/>
              </w:rPr>
              <w:lastRenderedPageBreak/>
              <w:drawing>
                <wp:inline distT="0" distB="0" distL="0" distR="0" wp14:anchorId="330E4906" wp14:editId="46143788">
                  <wp:extent cx="359410" cy="353695"/>
                  <wp:effectExtent l="0" t="0" r="2540" b="8255"/>
                  <wp:docPr id="341" name="Picture 3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C7743E"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Përforcimi:</w:t>
            </w:r>
          </w:p>
          <w:p w14:paraId="6DD8F7FD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Konsolidimi i të nxënit</w:t>
            </w:r>
          </w:p>
          <w:p w14:paraId="37AE9F7E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Në këtë veprimtari, mësuesi/ja së bashku me nxënësit bëjnë analizën e pyetjeve.</w:t>
            </w:r>
          </w:p>
          <w:p w14:paraId="412984E8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Parashtron pyetjet dhe kërkon nga nxënësit që të gjejnë përgjigjet e tyre. Diskutohen mendimet e tyre. Puna e tyre monitorohet.</w:t>
            </w:r>
            <w:r w:rsidRPr="00EA6328">
              <w:rPr>
                <w:lang w:val="sq-AL"/>
              </w:rPr>
              <w:t xml:space="preserve"> </w:t>
            </w: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Vlerësohen për respektimin e kohës, dhënien e përgjigjeve.</w:t>
            </w:r>
          </w:p>
          <w:p w14:paraId="70DC93D7" w14:textId="77777777" w:rsidR="00C7743E" w:rsidRPr="00881FFF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Detyrë:</w:t>
            </w:r>
          </w:p>
          <w:p w14:paraId="59209DF5" w14:textId="77777777" w:rsidR="00654C7F" w:rsidRDefault="00C7743E" w:rsidP="0025245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Përshkruajnë përgjigjet në fletore</w:t>
            </w:r>
          </w:p>
          <w:p w14:paraId="5358ADC6" w14:textId="77777777" w:rsidR="00C7743E" w:rsidRPr="00881FFF" w:rsidRDefault="00C7743E" w:rsidP="00252457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881FFF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.</w:t>
            </w:r>
            <w:r w:rsidR="00FE2E81"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10A339C5" wp14:editId="60EBFA7B">
                  <wp:extent cx="7178040" cy="1333500"/>
                  <wp:effectExtent l="0" t="0" r="3810" b="0"/>
                  <wp:docPr id="241" name="Picture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54BD662" w14:textId="77777777" w:rsidR="00C868B5" w:rsidRPr="00EA6328" w:rsidRDefault="00C868B5" w:rsidP="00C868B5">
      <w:pPr>
        <w:rPr>
          <w:lang w:val="sq-AL"/>
        </w:rPr>
        <w:sectPr w:rsidR="00C868B5" w:rsidRPr="00EA6328">
          <w:pgSz w:w="12470" w:h="17000"/>
          <w:pgMar w:top="880" w:right="700" w:bottom="1340" w:left="620" w:header="0" w:footer="1146" w:gutter="0"/>
          <w:cols w:space="720"/>
        </w:sectPr>
      </w:pPr>
    </w:p>
    <w:p w14:paraId="096C52C2" w14:textId="77777777" w:rsidR="002B0894" w:rsidRPr="00EA6328" w:rsidRDefault="002B0894" w:rsidP="002B0894">
      <w:pPr>
        <w:rPr>
          <w:lang w:val="sq-AL"/>
        </w:rPr>
      </w:pPr>
    </w:p>
    <w:tbl>
      <w:tblPr>
        <w:tblpPr w:leftFromText="180" w:rightFromText="180" w:vertAnchor="text" w:horzAnchor="margin" w:tblpXSpec="center" w:tblpY="-1232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2B0894" w:rsidRPr="00EA6328" w14:paraId="3A6E8716" w14:textId="77777777" w:rsidTr="005E7609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1BAF9832" w14:textId="77777777" w:rsidR="002B0894" w:rsidRPr="002B0894" w:rsidRDefault="002B0894" w:rsidP="002B0894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</w:t>
            </w:r>
            <w:r w:rsidR="00881FF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MESIMORE        NR -  30</w:t>
            </w:r>
          </w:p>
        </w:tc>
      </w:tr>
      <w:tr w:rsidR="002B0894" w:rsidRPr="00EA6328" w14:paraId="0F308B7E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D41376D" w14:textId="77777777" w:rsidR="002B0894" w:rsidRPr="002B0894" w:rsidRDefault="002B0894" w:rsidP="002B0894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Fusha kurrikulare: Artet   Lënda:   : Edukatë muzikore</w:t>
            </w:r>
          </w:p>
          <w:p w14:paraId="09F821AC" w14:textId="77777777" w:rsidR="002B0894" w:rsidRPr="002B0894" w:rsidRDefault="002B0894" w:rsidP="002B0894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C7743E" w:rsidRPr="002B0894" w14:paraId="1F367BDF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</w:tcPr>
          <w:p w14:paraId="5464299A" w14:textId="77777777" w:rsidR="00AD5333" w:rsidRDefault="00AD5333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57F51833" wp14:editId="70AE3C5C">
                  <wp:extent cx="2712720" cy="554990"/>
                  <wp:effectExtent l="0" t="0" r="0" b="0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19CE811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Tema: Elementet bazike të gjuhës artistike</w:t>
            </w:r>
          </w:p>
          <w:p w14:paraId="1B7F95F7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temës: Identifikon llojet e institucioneve artistike (galeri, teatër, muze, sallë koncertale etj.).</w:t>
            </w:r>
          </w:p>
          <w:p w14:paraId="08A8EAA4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për kompetencat kryesore të shkallës: I.3; II.1; III.4.</w:t>
            </w:r>
          </w:p>
          <w:p w14:paraId="533E5B1C" w14:textId="77777777" w:rsid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e fushës së kurrikulës: 3.3.</w:t>
            </w:r>
          </w:p>
          <w:p w14:paraId="1A3A3098" w14:textId="77777777" w:rsidR="00AD5333" w:rsidRPr="00F8724F" w:rsidRDefault="009E7339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74E7B79" wp14:editId="48E3BA15">
                  <wp:extent cx="2712720" cy="554990"/>
                  <wp:effectExtent l="0" t="0" r="0" b="0"/>
                  <wp:docPr id="187" name="Picture 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566EE84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Njësia mësimore: T’i njohim institucionet kulturore</w:t>
            </w:r>
          </w:p>
          <w:p w14:paraId="18D919BE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Rezultatet </w:t>
            </w:r>
            <w:r w:rsidR="007D08B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e të nxënit të orës mësimore:</w:t>
            </w:r>
            <w:r w:rsidR="007D08B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</w:r>
          </w:p>
          <w:p w14:paraId="5BBD550E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Vendos saktë në kolonat përkatëse fotografitë dhe emrat e institucioneve.</w:t>
            </w:r>
          </w:p>
          <w:p w14:paraId="0974DB6C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Përgjigjet saktë në njërën nga pyetjet e parashtruara.</w:t>
            </w:r>
          </w:p>
          <w:p w14:paraId="63126FD6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Krijon teatrin e kukullave sipas hapave që sheh përmes projektorit</w:t>
            </w:r>
          </w:p>
          <w:p w14:paraId="55594805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5D2CDB81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Kriteret e suksesit: Përcaktohen me nxënësit në klasë.</w:t>
            </w:r>
          </w:p>
          <w:p w14:paraId="1CEDCF17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Burimet, mjetet e konkretizimit dhe matrialeet mësimore: libri, fotografi me institucione, projektori, laptopi.</w:t>
            </w:r>
          </w:p>
          <w:p w14:paraId="6A2E560E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0EA859D7" w14:textId="77777777" w:rsidR="00F8724F" w:rsidRPr="00F8724F" w:rsidRDefault="003C5CA2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3668B66" wp14:editId="6FFEA4BD">
                  <wp:extent cx="4535805" cy="359410"/>
                  <wp:effectExtent l="0" t="0" r="0" b="2540"/>
                  <wp:docPr id="215" name="Picture 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B8B3F28" w14:textId="77777777" w:rsidR="00F8724F" w:rsidRPr="00F8724F" w:rsidRDefault="007D08B3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1702DAF4" wp14:editId="63967285">
                  <wp:extent cx="359410" cy="353695"/>
                  <wp:effectExtent l="0" t="0" r="2540" b="8255"/>
                  <wp:docPr id="275" name="Picture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F8724F"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Parashikimi:</w:t>
            </w:r>
          </w:p>
          <w:p w14:paraId="5802C842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Përgatitja për të nxënët</w:t>
            </w:r>
          </w:p>
          <w:p w14:paraId="7DC96703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Diskutim i njohurive paraprake</w:t>
            </w:r>
          </w:p>
          <w:p w14:paraId="3281D288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mësuesi/ja parashtron disa pyetje për të nxitur diskutimin.</w:t>
            </w:r>
          </w:p>
          <w:p w14:paraId="3976695F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Cilat janë institucionet kulturore?</w:t>
            </w:r>
          </w:p>
          <w:p w14:paraId="0EB543AC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 dini ju ndonjë institucion kulturor?</w:t>
            </w:r>
          </w:p>
          <w:p w14:paraId="5AF1CF03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 keni vizituar ndonjë institucion kulturor?</w:t>
            </w:r>
          </w:p>
          <w:p w14:paraId="099F8268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Mendimet e nxënësve diskutohen me klasën.</w:t>
            </w:r>
          </w:p>
          <w:p w14:paraId="475A7ADD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</w:t>
            </w:r>
          </w:p>
          <w:p w14:paraId="75285B21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283D01F1" w14:textId="77777777" w:rsidR="00F8724F" w:rsidRPr="00F8724F" w:rsidRDefault="007E3E35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1DB434C8" wp14:editId="255995AE">
                  <wp:extent cx="359410" cy="347345"/>
                  <wp:effectExtent l="0" t="0" r="2540" b="0"/>
                  <wp:docPr id="310" name="Picture 3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F8724F"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Ndërtimi i njohurive dhe i shkathtësive: Përpunimi i përmbajtjes</w:t>
            </w:r>
          </w:p>
          <w:p w14:paraId="47804541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Dëgjim i drejtuar</w:t>
            </w:r>
          </w:p>
          <w:p w14:paraId="1EEDAC20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Nxënësit ndahen në grupe.</w:t>
            </w:r>
          </w:p>
          <w:p w14:paraId="1EF1157A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secilin grup mësuesi/ja shpërndan ushtrimin e përgatitur.</w:t>
            </w:r>
          </w:p>
          <w:p w14:paraId="21D1B899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1: Detyrë e nxënësve është që në kolonën e parë të vendosin fotografitë e institucioneve, kurse në kolonën e dytë të gjejnë emrin që i takon.</w:t>
            </w:r>
          </w:p>
          <w:p w14:paraId="05A37FCE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2: Detyrë e nxënësve është që në kolonën e dytë të gjejnë përgjigjet e pyetjeve që ndodhen në kolonën e parë.</w:t>
            </w:r>
          </w:p>
          <w:p w14:paraId="6C6ABA7B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 keni qenë ndonjëherë në teatër? Cila është shfaqja që keni parë?</w:t>
            </w:r>
          </w:p>
          <w:p w14:paraId="5580E6CF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 e dini se pse quhet “Teatri i Kukullave”?</w:t>
            </w:r>
          </w:p>
          <w:p w14:paraId="4D238337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 keni parë ndonjë shfaqje në “Teatrin e Kukullave”?</w:t>
            </w:r>
          </w:p>
          <w:p w14:paraId="666DC406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Puna e nxënësve prezantohet.</w:t>
            </w:r>
          </w:p>
          <w:p w14:paraId="1C05FB5D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</w:t>
            </w:r>
            <w:r w:rsidR="00EE20AD"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78CFF073" wp14:editId="5C486D7A">
                  <wp:extent cx="359410" cy="353695"/>
                  <wp:effectExtent l="0" t="0" r="2540" b="8255"/>
                  <wp:docPr id="342" name="Picture 3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Përforcimi: Konsolidimi i të nxënit</w:t>
            </w:r>
          </w:p>
          <w:p w14:paraId="2C88E8D1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Mësuesi/ja fillimisht shfaq për disa minuta në videoprojektor videon me përrallën me fluturat. (https://www.youtube.com/watch?v=X4QaKvZqzX4 ). Nga nxënësit kërkohet që ta vështrojnë me kujdes videon e paraqitur. Nxënësit në grupe, duke ndjekur hapat në videon e paraqitur në projektor, punojnë teatrin e kukullave. Puna monitorohet dhe ndihmohet. Pas mbarimit të punës, krijimet ekspozohen në grupe.</w:t>
            </w:r>
          </w:p>
          <w:p w14:paraId="1B585F16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28449B92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Vlerësohen për saktësinë e përgjigjeve, mënyrën e punimit të teatrit të kukullave me mjete ricikluese.</w:t>
            </w:r>
          </w:p>
          <w:p w14:paraId="6B10FBF0" w14:textId="77777777" w:rsidR="00654C7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Detyrë:Në pentagram të paraqesin këngën me notat muzikore.</w:t>
            </w:r>
          </w:p>
          <w:p w14:paraId="059E2678" w14:textId="77777777" w:rsidR="00C7743E" w:rsidRPr="002B0894" w:rsidRDefault="00654C7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19CCB58" wp14:editId="5731C9A2">
                  <wp:extent cx="7178040" cy="1333500"/>
                  <wp:effectExtent l="0" t="0" r="3810" b="0"/>
                  <wp:docPr id="242" name="Picture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pPr w:leftFromText="180" w:rightFromText="180" w:vertAnchor="text" w:horzAnchor="margin" w:tblpXSpec="center" w:tblpY="-1109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C7743E" w:rsidRPr="00EA6328" w14:paraId="3D04B9B5" w14:textId="77777777" w:rsidTr="00C7743E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083AEF49" w14:textId="77777777" w:rsidR="00C7743E" w:rsidRPr="002B0894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>Fusha kurrikulare: Artet   Lënda:   : Edukatë muzikore</w:t>
            </w:r>
            <w:r w:rsid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   NR.31</w:t>
            </w:r>
          </w:p>
          <w:p w14:paraId="57FA6BC1" w14:textId="77777777" w:rsidR="00C7743E" w:rsidRPr="002B0894" w:rsidRDefault="00C7743E" w:rsidP="00C7743E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F8724F" w:rsidRPr="00EA6328" w14:paraId="6A22A612" w14:textId="77777777" w:rsidTr="00C7743E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</w:tcPr>
          <w:p w14:paraId="7955327C" w14:textId="77777777" w:rsidR="00AD5333" w:rsidRDefault="00AD5333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2C111D73" wp14:editId="27A39733">
                  <wp:extent cx="2712720" cy="554990"/>
                  <wp:effectExtent l="0" t="0" r="0" b="0"/>
                  <wp:docPr id="132" name="Picture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47EC82A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Tema: Krijuesit dhe performuesit</w:t>
            </w:r>
          </w:p>
          <w:p w14:paraId="1ED1DCAF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temës:</w:t>
            </w:r>
          </w:p>
          <w:p w14:paraId="740BEEDA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Identifikon ndonjë figurë markante nga krijuesit dhe performuesit artistikë botërorë dhe vendorë.</w:t>
            </w:r>
          </w:p>
          <w:p w14:paraId="08D713C4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për kompetencat kryesore të shkallës: I.3; II.1; VI.2.</w:t>
            </w:r>
          </w:p>
          <w:p w14:paraId="3E1DEF57" w14:textId="77777777" w:rsid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e fushës së kurrikulës: 3.4.</w:t>
            </w:r>
          </w:p>
          <w:p w14:paraId="1D73ABBB" w14:textId="77777777" w:rsidR="00AD5333" w:rsidRPr="00F8724F" w:rsidRDefault="009E7339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9EC51E0" wp14:editId="0A0DC9C2">
                  <wp:extent cx="2712720" cy="554990"/>
                  <wp:effectExtent l="0" t="0" r="0" b="0"/>
                  <wp:docPr id="186" name="Picture 1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98FF794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Njësia mësimore: Profesionet muzikore:</w:t>
            </w:r>
          </w:p>
          <w:p w14:paraId="2319D005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Kompozitor</w:t>
            </w:r>
            <w:r w:rsidR="007D08B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i, dirigjenti, interpretuesit</w:t>
            </w:r>
            <w:r w:rsidR="007D08B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</w:r>
          </w:p>
          <w:p w14:paraId="304E0EFB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orës mësimore:</w:t>
            </w:r>
          </w:p>
          <w:p w14:paraId="3DA191BE" w14:textId="77777777" w:rsidR="00F8724F" w:rsidRPr="007D08B3" w:rsidRDefault="00F8724F" w:rsidP="007D08B3">
            <w:pPr>
              <w:pStyle w:val="ListParagraph"/>
              <w:numPr>
                <w:ilvl w:val="0"/>
                <w:numId w:val="25"/>
              </w:num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7D08B3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Liston dallimet dhe të përbashkëtat e kompozitorit, dirigjentit dhe interpretuesit.</w:t>
            </w:r>
          </w:p>
          <w:p w14:paraId="7A6108B3" w14:textId="77777777" w:rsidR="00F8724F" w:rsidRPr="007D08B3" w:rsidRDefault="00F8724F" w:rsidP="007D08B3">
            <w:pPr>
              <w:pStyle w:val="ListParagraph"/>
              <w:numPr>
                <w:ilvl w:val="0"/>
                <w:numId w:val="25"/>
              </w:num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7D08B3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Përgjigjet saktë në pyetjet e parashtruara.</w:t>
            </w:r>
          </w:p>
          <w:p w14:paraId="7797C3B2" w14:textId="77777777" w:rsidR="00F8724F" w:rsidRPr="007D08B3" w:rsidRDefault="00F8724F" w:rsidP="007D08B3">
            <w:pPr>
              <w:pStyle w:val="ListParagraph"/>
              <w:numPr>
                <w:ilvl w:val="0"/>
                <w:numId w:val="25"/>
              </w:num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7D08B3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Imiton dirigjentin në bazë të muzikës</w:t>
            </w:r>
            <w:r w:rsidRPr="007D08B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.</w:t>
            </w:r>
          </w:p>
          <w:p w14:paraId="143B697F" w14:textId="77777777" w:rsid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Kriter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et e suksesit:</w:t>
            </w:r>
            <w:r>
              <w:t xml:space="preserve"> </w:t>
            </w: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Përcaktohen 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me nxënësit</w:t>
            </w: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klasë</w:t>
            </w:r>
          </w:p>
          <w:p w14:paraId="464ADAEB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Burimet, mjetet e konkretizimit dhe materialet mësimore: CD­ja, projektori, laptopi.</w:t>
            </w:r>
          </w:p>
          <w:p w14:paraId="40BD4289" w14:textId="77777777" w:rsid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37AE6174" w14:textId="77777777" w:rsidR="006307FA" w:rsidRPr="00F8724F" w:rsidRDefault="006307FA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E01C09D" wp14:editId="34471629">
                  <wp:extent cx="4535805" cy="359410"/>
                  <wp:effectExtent l="0" t="0" r="0" b="2540"/>
                  <wp:docPr id="277" name="Picture 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7DD7742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2629F58B" wp14:editId="32BD9663">
                  <wp:extent cx="359410" cy="353695"/>
                  <wp:effectExtent l="0" t="0" r="2540" b="8255"/>
                  <wp:docPr id="278" name="Picture 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Parashikimi:</w:t>
            </w:r>
          </w:p>
          <w:p w14:paraId="4634E9D4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Përgatitja për të nxënët</w:t>
            </w:r>
          </w:p>
          <w:p w14:paraId="76FB5576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Diskutim i njohurive paraprake</w:t>
            </w:r>
          </w:p>
          <w:p w14:paraId="230A7BD7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mësuesi/ja parashtron disa pyetje për të nxitur diskutimin.</w:t>
            </w:r>
          </w:p>
          <w:p w14:paraId="643DB734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Trego emrin e ndonjë kompozitori nga Shqipëria apo nga Kosova. A njihni ndonjë kompozitor të njohur botëror?</w:t>
            </w:r>
          </w:p>
          <w:p w14:paraId="2EAA2666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 njihni ndonjë interpretues kosovar?</w:t>
            </w:r>
          </w:p>
          <w:p w14:paraId="508FEF18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Veço ndonjë këngëtar apo instrumentist të njohur botëror apo të vendit.</w:t>
            </w:r>
          </w:p>
          <w:p w14:paraId="3CD455F8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Mendimet e nxënësve diskutohen me klasën.</w:t>
            </w:r>
          </w:p>
          <w:p w14:paraId="38F2D44D" w14:textId="77777777" w:rsidR="006307FA" w:rsidRPr="006307FA" w:rsidRDefault="007E3E35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lastRenderedPageBreak/>
              <w:drawing>
                <wp:inline distT="0" distB="0" distL="0" distR="0" wp14:anchorId="2E3F12FB" wp14:editId="44C7F7CE">
                  <wp:extent cx="359410" cy="347345"/>
                  <wp:effectExtent l="0" t="0" r="2540" b="0"/>
                  <wp:docPr id="311" name="Picture 3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6307FA"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Ndërtimi i njohurive dhe i shkathtësive: Përpunimi i përmbajtjes</w:t>
            </w:r>
          </w:p>
          <w:p w14:paraId="56C75335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Dëgjim i drejtuar</w:t>
            </w:r>
          </w:p>
          <w:p w14:paraId="37CFEBCD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Nxënësit ndahen në grupe.</w:t>
            </w:r>
          </w:p>
          <w:p w14:paraId="3E95DF41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secilin grup mësuesi/ja shpërndan ushtrimin e përgatitur.</w:t>
            </w:r>
          </w:p>
          <w:p w14:paraId="16A29AE8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1: Detyrë e nxënësve është që të dallojnë kompozitorin nga dirigjenti, interpretuesi dhe anasjelltas.</w:t>
            </w:r>
          </w:p>
          <w:p w14:paraId="771D6509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2: Detyrë e nxënësve është që në kolonën e dytë të gjejnë përgjigjet e pyetjeve që ndodhen në kolonën e parë.</w:t>
            </w:r>
          </w:p>
          <w:p w14:paraId="3DB9F14C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Çfarë bën kompozitori? Çfarë bën dirigjenti?</w:t>
            </w:r>
          </w:p>
          <w:p w14:paraId="216AC129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Çfarë bën interpretuesi?</w:t>
            </w:r>
          </w:p>
          <w:p w14:paraId="1780FF7D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3: Dëgjojnë me vëmendje nga CD­ ja dhe bëjnë dallimin në mes instrumenteve që dëgjojnë. Demonstrojnë dhe përshkruajnë se në ç’mënyrë këta interpretues luajnë në instrumentet e tyre.</w:t>
            </w:r>
          </w:p>
          <w:p w14:paraId="4AD61DB9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133F2EB5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79EF89D3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75876D11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67702A79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nxënësit imitojnë dirigjentin në bazë të muzikës së dëgjuar. Përshkruajnë emocionet që kanë përjetuar gjatë një koncerti. Puna e tyre monitorohet, ndihmohet dhe prezantohet.</w:t>
            </w:r>
          </w:p>
          <w:p w14:paraId="551A4331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6B908378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Vlerësohen për saktësinë e përgjigjeve, mënyrën e imitimit të dirigjentit.</w:t>
            </w:r>
          </w:p>
          <w:p w14:paraId="2210762D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Detyrë:</w:t>
            </w:r>
          </w:p>
          <w:p w14:paraId="6C925F42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Shkruajnë për biografinë e ndonjë dirigjenti ose kompozitori.</w:t>
            </w:r>
            <w:r w:rsidRPr="006307FA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</w:r>
          </w:p>
          <w:p w14:paraId="465D48AF" w14:textId="77777777" w:rsidR="006307FA" w:rsidRPr="006307FA" w:rsidRDefault="006307FA" w:rsidP="006307FA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3BA3606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19B72C7E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2332ACFA" w14:textId="77777777" w:rsidR="00F8724F" w:rsidRPr="002B0894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</w:tbl>
    <w:p w14:paraId="4E49E3AB" w14:textId="77777777" w:rsidR="002B0894" w:rsidRPr="00EA6328" w:rsidRDefault="002B0894" w:rsidP="002B0894">
      <w:pPr>
        <w:rPr>
          <w:lang w:val="sq-AL"/>
        </w:rPr>
      </w:pPr>
    </w:p>
    <w:p w14:paraId="03AFFCE1" w14:textId="77777777" w:rsidR="002B0894" w:rsidRPr="00EA6328" w:rsidRDefault="002B0894" w:rsidP="002B0894">
      <w:pPr>
        <w:rPr>
          <w:lang w:val="sq-AL"/>
        </w:rPr>
      </w:pPr>
    </w:p>
    <w:p w14:paraId="1184EA7B" w14:textId="77777777" w:rsidR="002B0894" w:rsidRPr="00EA6328" w:rsidRDefault="002B0894" w:rsidP="002B0894">
      <w:pPr>
        <w:rPr>
          <w:lang w:val="sq-AL"/>
        </w:rPr>
      </w:pPr>
    </w:p>
    <w:p w14:paraId="332420A4" w14:textId="77777777" w:rsidR="002B0894" w:rsidRPr="00EA6328" w:rsidRDefault="002B0894" w:rsidP="00C7743E">
      <w:pPr>
        <w:rPr>
          <w:lang w:val="sq-AL"/>
        </w:rPr>
      </w:pPr>
    </w:p>
    <w:p w14:paraId="0C04F0A6" w14:textId="77777777" w:rsidR="002B0894" w:rsidRPr="00EA6328" w:rsidRDefault="002B0894" w:rsidP="002B0894">
      <w:pPr>
        <w:rPr>
          <w:lang w:val="sq-AL"/>
        </w:rPr>
      </w:pPr>
    </w:p>
    <w:p w14:paraId="3490C535" w14:textId="77777777" w:rsidR="002B0894" w:rsidRPr="00EA6328" w:rsidRDefault="002B0894" w:rsidP="002B0894">
      <w:pPr>
        <w:rPr>
          <w:lang w:val="sq-AL"/>
        </w:rPr>
      </w:pPr>
    </w:p>
    <w:p w14:paraId="30EA3EDF" w14:textId="77777777" w:rsidR="002B0894" w:rsidRPr="00EA6328" w:rsidRDefault="002B0894" w:rsidP="002B0894">
      <w:pPr>
        <w:rPr>
          <w:lang w:val="sq-AL"/>
        </w:rPr>
      </w:pPr>
    </w:p>
    <w:p w14:paraId="257AC8D4" w14:textId="77777777" w:rsidR="002B0894" w:rsidRPr="00EA6328" w:rsidRDefault="002B0894" w:rsidP="002B0894">
      <w:pPr>
        <w:rPr>
          <w:lang w:val="sq-AL"/>
        </w:rPr>
      </w:pPr>
    </w:p>
    <w:p w14:paraId="7277425B" w14:textId="77777777" w:rsidR="002B0894" w:rsidRPr="00EA6328" w:rsidRDefault="002B0894" w:rsidP="002B0894">
      <w:pPr>
        <w:rPr>
          <w:lang w:val="sq-AL"/>
        </w:rPr>
      </w:pPr>
    </w:p>
    <w:p w14:paraId="643998FD" w14:textId="77777777" w:rsidR="002B0894" w:rsidRPr="00EA6328" w:rsidRDefault="002B0894" w:rsidP="002B0894">
      <w:pPr>
        <w:rPr>
          <w:lang w:val="sq-AL"/>
        </w:rPr>
      </w:pPr>
    </w:p>
    <w:p w14:paraId="10AF0C89" w14:textId="77777777" w:rsidR="002B0894" w:rsidRPr="00EA6328" w:rsidRDefault="002B0894" w:rsidP="002B0894">
      <w:pPr>
        <w:rPr>
          <w:lang w:val="sq-AL"/>
        </w:rPr>
      </w:pPr>
    </w:p>
    <w:p w14:paraId="2680A974" w14:textId="77777777" w:rsidR="002B0894" w:rsidRPr="00EA6328" w:rsidRDefault="002B0894" w:rsidP="002B0894">
      <w:pPr>
        <w:rPr>
          <w:lang w:val="sq-AL"/>
        </w:rPr>
      </w:pPr>
    </w:p>
    <w:p w14:paraId="30F19E22" w14:textId="77777777" w:rsidR="002B0894" w:rsidRPr="00EA6328" w:rsidRDefault="002B0894" w:rsidP="002B0894">
      <w:pPr>
        <w:rPr>
          <w:lang w:val="sq-AL"/>
        </w:rPr>
      </w:pPr>
    </w:p>
    <w:p w14:paraId="404C53C5" w14:textId="77777777" w:rsidR="002B0894" w:rsidRPr="00EA6328" w:rsidRDefault="002B0894" w:rsidP="002B0894">
      <w:pPr>
        <w:rPr>
          <w:lang w:val="sq-AL"/>
        </w:rPr>
      </w:pPr>
    </w:p>
    <w:tbl>
      <w:tblPr>
        <w:tblpPr w:leftFromText="180" w:rightFromText="180" w:vertAnchor="text" w:horzAnchor="margin" w:tblpXSpec="center" w:tblpY="-1232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841"/>
      </w:tblGrid>
      <w:tr w:rsidR="002B0894" w:rsidRPr="00EA6328" w14:paraId="063690CD" w14:textId="77777777" w:rsidTr="005E7609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4B36891A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</w:t>
            </w:r>
            <w:r w:rsid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TË ORËS MESIMORE        NR -  32</w:t>
            </w:r>
          </w:p>
        </w:tc>
      </w:tr>
      <w:tr w:rsidR="002B0894" w:rsidRPr="00EA6328" w14:paraId="278A2AE4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765DC097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Fusha kurrikulare: Artet   Lënda:   : Edukatë muzikore</w:t>
            </w:r>
          </w:p>
          <w:p w14:paraId="05B262EF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F8724F" w:rsidRPr="00EA6328" w14:paraId="405FD584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</w:tcPr>
          <w:p w14:paraId="7A9C2BEA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544DADF6" w14:textId="77777777" w:rsidR="00F8724F" w:rsidRDefault="00AD5333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67A84C2" wp14:editId="6543E808">
                  <wp:extent cx="2712720" cy="554990"/>
                  <wp:effectExtent l="0" t="0" r="0" b="0"/>
                  <wp:docPr id="136" name="Picture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3179D3E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Tema: Krijimet muzikore</w:t>
            </w:r>
          </w:p>
          <w:p w14:paraId="7BF83C6B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temës:</w:t>
            </w:r>
          </w:p>
          <w:p w14:paraId="7D32E076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Këndon ose luan në instrumente fëmijërore ndonjë krijim origjinal të shkurtër.</w:t>
            </w:r>
          </w:p>
          <w:p w14:paraId="23D9F7FE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për kompetencat kryesore të shkallës: I.3; II.5; III.4,8.</w:t>
            </w:r>
          </w:p>
          <w:p w14:paraId="7C0B9F1D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e fushës së kurrikulës: 1.2.</w:t>
            </w:r>
          </w:p>
          <w:p w14:paraId="64E4258D" w14:textId="77777777" w:rsidR="00F8724F" w:rsidRPr="00F8724F" w:rsidRDefault="009E7339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792967C6" wp14:editId="447F1436">
                  <wp:extent cx="2712720" cy="554990"/>
                  <wp:effectExtent l="0" t="0" r="0" b="0"/>
                  <wp:docPr id="188" name="Picture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F81828B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Njësia mësimore: Kompozitorët e vegjël</w:t>
            </w:r>
          </w:p>
          <w:p w14:paraId="4679CCB0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orës mësimore:</w:t>
            </w:r>
          </w:p>
          <w:p w14:paraId="49AE4CA3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Punon të gjitha llojet e figurave gjeometrike T, K, D, Rr.</w:t>
            </w:r>
          </w:p>
          <w:p w14:paraId="3EBED4BE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Radhit figurat gjeometrike sipas shembullit të dhënë.</w:t>
            </w:r>
          </w:p>
          <w:p w14:paraId="39F45A76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Aplikon melodi sipas figurave gjeometrike.</w:t>
            </w:r>
          </w:p>
          <w:p w14:paraId="6E3F27BF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Krijon ritmin e tyre me figura gjeometrike.</w:t>
            </w:r>
          </w:p>
          <w:p w14:paraId="07E4C426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Kriteret e suksesit: Përcaktohen me nxënësit në klasë.</w:t>
            </w:r>
          </w:p>
          <w:p w14:paraId="6E459FB9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Burimet, mjetet e konkretizimit dhe materialet mësimore: libri, etiketa me figura gjeometrike, laptopi, projektori.</w:t>
            </w:r>
          </w:p>
          <w:p w14:paraId="000D65B6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1D03A101" w14:textId="77777777" w:rsidR="00F8724F" w:rsidRPr="00F8724F" w:rsidRDefault="003C5CA2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5A372A11" wp14:editId="1155AED6">
                  <wp:extent cx="4535805" cy="359410"/>
                  <wp:effectExtent l="0" t="0" r="0" b="2540"/>
                  <wp:docPr id="216" name="Picture 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F446B72" w14:textId="77777777" w:rsidR="00F8724F" w:rsidRPr="00F8724F" w:rsidRDefault="0034344D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1F21075C" wp14:editId="51241010">
                  <wp:extent cx="359410" cy="353695"/>
                  <wp:effectExtent l="0" t="0" r="2540" b="8255"/>
                  <wp:docPr id="280" name="Picture 2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F8724F"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Parashikimi:</w:t>
            </w:r>
          </w:p>
          <w:p w14:paraId="6EDAD1D9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Përgatitja për të nxënët</w:t>
            </w:r>
          </w:p>
          <w:p w14:paraId="5BB15F13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Diskutim i njohurive paraprake</w:t>
            </w:r>
          </w:p>
          <w:p w14:paraId="3E9955D0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mësuesi/ja parashtron disa pyetje për të nxitur diskutimin.</w:t>
            </w:r>
          </w:p>
          <w:p w14:paraId="1B7DD459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Çfarë kuptoni me fjalën kompozitor? Çfarë krijon një kompozitor?</w:t>
            </w:r>
          </w:p>
          <w:p w14:paraId="45480E42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Mendimet e nxënësve diskutohen me klasën.</w:t>
            </w:r>
          </w:p>
          <w:p w14:paraId="7857CF18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5BB0B2BE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24C619F0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5EDDC9C7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7D92BCF8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1686298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1C9B154C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48CC14E" w14:textId="77777777" w:rsidR="00F8724F" w:rsidRPr="00F8724F" w:rsidRDefault="007E3E35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F892621" wp14:editId="7B88A48A">
                  <wp:extent cx="359410" cy="347345"/>
                  <wp:effectExtent l="0" t="0" r="2540" b="0"/>
                  <wp:docPr id="312" name="Picture 3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F8724F"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Ndërtimi i njohurive dhe i shkathtësive: Përpunimi i përmbajtjes</w:t>
            </w:r>
          </w:p>
          <w:p w14:paraId="26E09143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Dëgjim i drejtuar</w:t>
            </w:r>
          </w:p>
          <w:p w14:paraId="103170DA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Nxënësit ndahen në grupe.</w:t>
            </w:r>
          </w:p>
          <w:p w14:paraId="53C30B30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1: Nxënësit në grupe krijojnë figura gjeometrike. Secili grup duhet të ketë para vetes trekëndësha, katrorë, rrathë dhe drejtkëndësha.</w:t>
            </w:r>
          </w:p>
          <w:p w14:paraId="7C91042B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2: Mësuesi/ja udhëzon nxënësit që figurat e krijuara t’i radhisin sipas shembullit të dhënë.</w:t>
            </w:r>
          </w:p>
          <w:p w14:paraId="6259D1F7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2AD8E3BF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5DA5E942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3: Nxënësit zëvendësojnë figurat sipas shembullit të dhënë:</w:t>
            </w:r>
          </w:p>
          <w:p w14:paraId="40F25EC5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Duartrokasin</w:t>
            </w: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Godit me gjunjë Trokit me gishtërinj</w:t>
            </w:r>
          </w:p>
          <w:p w14:paraId="2D2A8495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Godit me këmbë në dysheme</w:t>
            </w:r>
          </w:p>
          <w:p w14:paraId="532D19E0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4: Krijojnë muzikë së bashku</w:t>
            </w:r>
          </w:p>
          <w:p w14:paraId="044686BD" w14:textId="77777777" w:rsidR="00EE20AD" w:rsidRPr="00EE20AD" w:rsidRDefault="00EE20AD" w:rsidP="00EE20AD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41D3958" wp14:editId="302DBE82">
                  <wp:extent cx="359410" cy="353695"/>
                  <wp:effectExtent l="0" t="0" r="2540" b="8255"/>
                  <wp:docPr id="343" name="Picture 3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EE20AD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Përforcimi:</w:t>
            </w:r>
          </w:p>
          <w:p w14:paraId="20ABA467" w14:textId="77777777" w:rsidR="00F8724F" w:rsidRPr="00F8724F" w:rsidRDefault="00EE20AD" w:rsidP="00EE20AD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E20AD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Konsolidimi i të nxënit</w:t>
            </w:r>
          </w:p>
          <w:p w14:paraId="73CECF8B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nxënësit në grupe krijojnë ritmin e tyre. Mësuesi/ja i monitoron dhe i ndihmon ata që kanë nevojë. Pas përfundimit, secili grup prezanton ritmin e krijuar.</w:t>
            </w:r>
          </w:p>
          <w:p w14:paraId="5FFCF650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6824DC8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Vlerësohen për saktësinë e përgjigjeve, mënyrën e interpretimit të ritmit të krijuar.</w:t>
            </w:r>
          </w:p>
          <w:p w14:paraId="4FEEA8A7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Detyrë:</w:t>
            </w:r>
          </w:p>
          <w:p w14:paraId="11C8F4F3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>Të krijojnë ritmin e tyre.</w:t>
            </w:r>
            <w:r w:rsidRPr="00F8724F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</w:r>
            <w:r w:rsidR="00654C7F"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5F25D63" wp14:editId="1DF588D7">
                  <wp:extent cx="7178040" cy="1333500"/>
                  <wp:effectExtent l="0" t="0" r="3810" b="0"/>
                  <wp:docPr id="243" name="Picture 2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569BF6E" w14:textId="77777777" w:rsidR="00F8724F" w:rsidRPr="00F8724F" w:rsidRDefault="00F8724F" w:rsidP="00F8724F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24E1BECC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36157CD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48721615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5BC60FD3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5859F694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E557F4F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101B0A0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38E1A312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4339C52D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1A4E3A46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461E4A9F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1321A2A3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C68F7C6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31F60F04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47AAED1C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3573127" w14:textId="77777777" w:rsidR="00F8724F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430560D0" w14:textId="77777777" w:rsidR="00F8724F" w:rsidRPr="002B0894" w:rsidRDefault="00F8724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</w:tc>
      </w:tr>
    </w:tbl>
    <w:p w14:paraId="378F0D82" w14:textId="77777777" w:rsidR="002B0894" w:rsidRPr="00EA6328" w:rsidRDefault="002B0894" w:rsidP="002B0894">
      <w:pPr>
        <w:rPr>
          <w:lang w:val="sq-AL"/>
        </w:rPr>
      </w:pPr>
    </w:p>
    <w:p w14:paraId="060604EE" w14:textId="77777777" w:rsidR="002B0894" w:rsidRPr="00EA6328" w:rsidRDefault="002B0894" w:rsidP="002B0894">
      <w:pPr>
        <w:rPr>
          <w:lang w:val="sq-AL"/>
        </w:rPr>
      </w:pPr>
    </w:p>
    <w:p w14:paraId="2FF7C3A0" w14:textId="77777777" w:rsidR="002B0894" w:rsidRPr="00EA6328" w:rsidRDefault="002B0894" w:rsidP="002B0894">
      <w:pPr>
        <w:rPr>
          <w:lang w:val="sq-AL"/>
        </w:rPr>
      </w:pPr>
    </w:p>
    <w:p w14:paraId="4F18AE8F" w14:textId="77777777" w:rsidR="002B0894" w:rsidRPr="00EA6328" w:rsidRDefault="002B0894" w:rsidP="002B0894">
      <w:pPr>
        <w:rPr>
          <w:lang w:val="sq-AL"/>
        </w:rPr>
      </w:pPr>
    </w:p>
    <w:p w14:paraId="00ED9133" w14:textId="77777777" w:rsidR="002B0894" w:rsidRPr="00EA6328" w:rsidRDefault="002B0894" w:rsidP="002B0894">
      <w:pPr>
        <w:rPr>
          <w:lang w:val="sq-AL"/>
        </w:rPr>
      </w:pPr>
    </w:p>
    <w:p w14:paraId="34E7FE8F" w14:textId="77777777" w:rsidR="002B0894" w:rsidRPr="00EA6328" w:rsidRDefault="002B0894" w:rsidP="002B0894">
      <w:pPr>
        <w:rPr>
          <w:lang w:val="sq-AL"/>
        </w:rPr>
      </w:pPr>
    </w:p>
    <w:p w14:paraId="431D9429" w14:textId="77777777" w:rsidR="002B0894" w:rsidRPr="00EA6328" w:rsidRDefault="002B0894" w:rsidP="002B0894">
      <w:pPr>
        <w:rPr>
          <w:lang w:val="sq-AL"/>
        </w:rPr>
      </w:pPr>
    </w:p>
    <w:p w14:paraId="60C9B090" w14:textId="77777777" w:rsidR="002B0894" w:rsidRPr="00EA6328" w:rsidRDefault="002B0894" w:rsidP="002B0894">
      <w:pPr>
        <w:rPr>
          <w:lang w:val="sq-AL"/>
        </w:rPr>
      </w:pPr>
    </w:p>
    <w:p w14:paraId="3487675E" w14:textId="77777777" w:rsidR="002B0894" w:rsidRPr="00EA6328" w:rsidRDefault="002B0894" w:rsidP="002B0894">
      <w:pPr>
        <w:rPr>
          <w:lang w:val="sq-AL"/>
        </w:rPr>
      </w:pPr>
    </w:p>
    <w:p w14:paraId="49955FEF" w14:textId="77777777" w:rsidR="002B0894" w:rsidRPr="00EA6328" w:rsidRDefault="002B0894" w:rsidP="002B0894">
      <w:pPr>
        <w:rPr>
          <w:lang w:val="sq-AL"/>
        </w:rPr>
      </w:pPr>
    </w:p>
    <w:p w14:paraId="028E250D" w14:textId="77777777" w:rsidR="002B0894" w:rsidRPr="00EA6328" w:rsidRDefault="002B0894" w:rsidP="002B0894">
      <w:pPr>
        <w:rPr>
          <w:lang w:val="sq-AL"/>
        </w:rPr>
      </w:pPr>
    </w:p>
    <w:p w14:paraId="2230134E" w14:textId="77777777" w:rsidR="002B0894" w:rsidRPr="00EA6328" w:rsidRDefault="002B0894" w:rsidP="002B0894">
      <w:pPr>
        <w:rPr>
          <w:lang w:val="sq-AL"/>
        </w:rPr>
      </w:pPr>
    </w:p>
    <w:p w14:paraId="296157EE" w14:textId="77777777" w:rsidR="002B0894" w:rsidRPr="00EA6328" w:rsidRDefault="002B0894" w:rsidP="002B0894">
      <w:pPr>
        <w:rPr>
          <w:lang w:val="sq-AL"/>
        </w:rPr>
      </w:pPr>
    </w:p>
    <w:p w14:paraId="1676FF9C" w14:textId="77777777" w:rsidR="002B0894" w:rsidRPr="00EA6328" w:rsidRDefault="002B0894" w:rsidP="002B0894">
      <w:pPr>
        <w:rPr>
          <w:lang w:val="sq-AL"/>
        </w:rPr>
      </w:pPr>
    </w:p>
    <w:p w14:paraId="6E38B559" w14:textId="77777777" w:rsidR="002B0894" w:rsidRPr="00EA6328" w:rsidRDefault="002B0894" w:rsidP="002B0894">
      <w:pPr>
        <w:rPr>
          <w:lang w:val="sq-AL"/>
        </w:rPr>
      </w:pPr>
    </w:p>
    <w:p w14:paraId="10920195" w14:textId="77777777" w:rsidR="002B0894" w:rsidRPr="00EA6328" w:rsidRDefault="002B0894" w:rsidP="002B0894">
      <w:pPr>
        <w:rPr>
          <w:lang w:val="sq-AL"/>
        </w:rPr>
      </w:pPr>
    </w:p>
    <w:p w14:paraId="4C537A7C" w14:textId="77777777" w:rsidR="002B0894" w:rsidRPr="00EA6328" w:rsidRDefault="002B0894" w:rsidP="002B0894">
      <w:pPr>
        <w:rPr>
          <w:lang w:val="sq-AL"/>
        </w:rPr>
      </w:pPr>
    </w:p>
    <w:p w14:paraId="398EBA38" w14:textId="77777777" w:rsidR="002B0894" w:rsidRPr="00EA6328" w:rsidRDefault="002B0894" w:rsidP="002B0894">
      <w:pPr>
        <w:rPr>
          <w:lang w:val="sq-AL"/>
        </w:rPr>
      </w:pPr>
    </w:p>
    <w:tbl>
      <w:tblPr>
        <w:tblpPr w:leftFromText="180" w:rightFromText="180" w:vertAnchor="text" w:horzAnchor="margin" w:tblpXSpec="center" w:tblpY="-1232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2246"/>
      </w:tblGrid>
      <w:tr w:rsidR="002B0894" w:rsidRPr="00EA6328" w14:paraId="6D33C5D5" w14:textId="77777777" w:rsidTr="005E7609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38AC1A6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24</w:t>
            </w:r>
          </w:p>
        </w:tc>
      </w:tr>
      <w:tr w:rsidR="002B0894" w:rsidRPr="00EA6328" w14:paraId="0DEAD86F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763975FC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Fusha kurrikulare: Artet   Lënda:   : Edukatë muzikore</w:t>
            </w:r>
          </w:p>
          <w:p w14:paraId="15703D42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976C02" w:rsidRPr="002B0894" w14:paraId="64B96B2A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</w:tcPr>
          <w:p w14:paraId="057DCA6F" w14:textId="77777777" w:rsidR="00976C02" w:rsidRDefault="007E3E35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F8F6CD4" wp14:editId="6C4F0137">
                  <wp:extent cx="359410" cy="347345"/>
                  <wp:effectExtent l="0" t="0" r="2540" b="0"/>
                  <wp:docPr id="313" name="Picture 3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D5333"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2DEE9318" wp14:editId="348DB9CA">
                  <wp:extent cx="2712720" cy="554990"/>
                  <wp:effectExtent l="0" t="0" r="0" b="0"/>
                  <wp:docPr id="138" name="Picture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5CBA8F7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Tema: Elementet bazike të gjuhës artistike</w:t>
            </w:r>
          </w:p>
          <w:p w14:paraId="311DDEC1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temës:</w:t>
            </w:r>
          </w:p>
          <w:p w14:paraId="61F74F7A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Njeh notacionin grafik për disa nga vetitë themelore të tingullit muzikor.</w:t>
            </w:r>
          </w:p>
          <w:p w14:paraId="67B0F274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për kompetencat kryesore të shkallës: I.3; III.4,7; VI.2.</w:t>
            </w:r>
          </w:p>
          <w:p w14:paraId="0A524501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e fushës së kurrikulës: 2.1.</w:t>
            </w:r>
          </w:p>
          <w:p w14:paraId="112DEA51" w14:textId="77777777" w:rsidR="00EA1A91" w:rsidRPr="00EA1A91" w:rsidRDefault="009E7339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3C1D4B75" wp14:editId="4AE48F82">
                  <wp:extent cx="2712720" cy="554990"/>
                  <wp:effectExtent l="0" t="0" r="0" b="0"/>
                  <wp:docPr id="189" name="Picture 1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982ECAF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Njësia mësimore: Plotëso katrorët e zbrazët dhe zbulo!</w:t>
            </w:r>
          </w:p>
          <w:p w14:paraId="1EBEC573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orës mësimore:</w:t>
            </w:r>
          </w:p>
          <w:p w14:paraId="17A99862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Bashkon rrokjet për të formuar fjalë me kuptim.</w:t>
            </w:r>
          </w:p>
          <w:p w14:paraId="6047A5A4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Zbulon notën muzikore në fjalët e formuara.</w:t>
            </w:r>
          </w:p>
          <w:p w14:paraId="37AA6DB4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Shkruan të gjitha notat në pentagram sipas rregullave.</w:t>
            </w:r>
          </w:p>
          <w:p w14:paraId="203F662A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Kriteret e suksesit: Përcaktohen me nxënësit në klasë.</w:t>
            </w:r>
          </w:p>
          <w:p w14:paraId="3B3F0F95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Burimet, mjetet e konkretizimit dhe materialet mësimore: etiketat me rrokje, pentagrami.</w:t>
            </w:r>
          </w:p>
          <w:p w14:paraId="7D45950D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71741053" w14:textId="77777777" w:rsidR="00EA1A91" w:rsidRPr="00EA1A91" w:rsidRDefault="003C5CA2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3D625D6C" wp14:editId="01A6C0FE">
                  <wp:extent cx="4535805" cy="359410"/>
                  <wp:effectExtent l="0" t="0" r="0" b="2540"/>
                  <wp:docPr id="217" name="Picture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CA3430E" w14:textId="77777777" w:rsidR="00EA1A91" w:rsidRPr="00EA1A91" w:rsidRDefault="0034344D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7546920F" wp14:editId="2F5E35B9">
                  <wp:extent cx="359410" cy="353695"/>
                  <wp:effectExtent l="0" t="0" r="2540" b="8255"/>
                  <wp:docPr id="281" name="Picture 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EA1A91"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Parashikimi:</w:t>
            </w:r>
          </w:p>
          <w:p w14:paraId="6E503026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Përgatitja për të nxënët</w:t>
            </w:r>
          </w:p>
          <w:p w14:paraId="15540743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Diskutim i njohurive paraprake</w:t>
            </w:r>
          </w:p>
          <w:p w14:paraId="53A746B7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mësuesi/ja parashtron disa pyetje për të nxitur diskutimin.</w:t>
            </w:r>
          </w:p>
          <w:p w14:paraId="5350CF38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Si quhet shtëpia e notave?</w:t>
            </w:r>
          </w:p>
          <w:p w14:paraId="5E2A7108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Prej sa notave përbëhet vargu i tingujve? Si quhet vargu i notave?</w:t>
            </w:r>
          </w:p>
          <w:p w14:paraId="1D3F2A02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Nxënësit në dyshe mendojnë përgjigjen. Mendimet e nxënësve diskutohen me klasën.</w:t>
            </w:r>
          </w:p>
          <w:p w14:paraId="1B3B49FF" w14:textId="77777777" w:rsidR="00EA1A91" w:rsidRPr="00EA1A91" w:rsidRDefault="007E3E35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C3FCB5B" wp14:editId="46693108">
                  <wp:extent cx="359410" cy="347345"/>
                  <wp:effectExtent l="0" t="0" r="2540" b="0"/>
                  <wp:docPr id="314" name="Picture 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EA1A91"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Ndërtimi i njohurive dhe i shkathtësive: Përpunimi i përmbajtjes</w:t>
            </w:r>
          </w:p>
          <w:p w14:paraId="4C92891D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>Mendo - puno - thuaja grupit</w:t>
            </w:r>
          </w:p>
          <w:p w14:paraId="2CA2F055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nxënësit ndahen në grupe.</w:t>
            </w:r>
          </w:p>
          <w:p w14:paraId="01EABBB5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1: Në secilin grup shpërndahen fjalë të ndara në rrokje.</w:t>
            </w:r>
          </w:p>
          <w:p w14:paraId="252FC587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Detyrë e nxënësve është që duke bashkuar rrokjet të formojnë fjalë me kuptim.</w:t>
            </w:r>
          </w:p>
          <w:p w14:paraId="34B99D6B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2: Nxënësit zbulojnë se cila rrokje cilën notë muzikore paraqet.</w:t>
            </w:r>
          </w:p>
          <w:p w14:paraId="4FD8E664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Puna e nxënësve prezantohet.</w:t>
            </w:r>
          </w:p>
          <w:p w14:paraId="4F0B5FF8" w14:textId="77777777" w:rsidR="00EA1A91" w:rsidRPr="00EA1A91" w:rsidRDefault="00EE20AD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C8AEAFA" wp14:editId="08656851">
                  <wp:extent cx="359410" cy="353695"/>
                  <wp:effectExtent l="0" t="0" r="2540" b="8255"/>
                  <wp:docPr id="344" name="Picture 3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EA1A91"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Përforcimi:</w:t>
            </w:r>
          </w:p>
          <w:p w14:paraId="026D9E8A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Konsolidimi i të nxënit</w:t>
            </w:r>
          </w:p>
          <w:p w14:paraId="4267C7C2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nxënësit shkrua­ jnë notat muzikore në pentagram.</w:t>
            </w:r>
          </w:p>
          <w:p w14:paraId="22673D17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Mësuesi/ja i monitoron dhe i ndihmon kur kanë nevojë.</w:t>
            </w:r>
          </w:p>
          <w:p w14:paraId="6D9F5D24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15C51A5A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4590B44E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Vlerësohen për saktësinë e gjetjes së përgjigjeve dhe zbulimit të notave muzikore në çdo fjalë.</w:t>
            </w:r>
          </w:p>
          <w:p w14:paraId="5B61E45C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Detyrë:</w:t>
            </w:r>
          </w:p>
          <w:p w14:paraId="558276F6" w14:textId="77777777" w:rsidR="00654C7F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pentagram paraqesin notat muzikore.</w:t>
            </w:r>
          </w:p>
          <w:p w14:paraId="091A9788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</w:r>
            <w:r w:rsidR="00654C7F"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355FA9B1" wp14:editId="31FDC2F8">
                  <wp:extent cx="7178040" cy="1333500"/>
                  <wp:effectExtent l="0" t="0" r="3810" b="0"/>
                  <wp:docPr id="244" name="Picture 2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C33FFEA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51EDA719" w14:textId="77777777" w:rsidR="00976C02" w:rsidRDefault="00976C02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253043EC" w14:textId="77777777" w:rsidR="00976C02" w:rsidRDefault="00976C02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47AA8668" w14:textId="77777777" w:rsidR="00976C02" w:rsidRDefault="00976C02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73F31D2B" w14:textId="77777777" w:rsidR="00976C02" w:rsidRDefault="00976C02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50B2EF35" w14:textId="77777777" w:rsidR="00976C02" w:rsidRDefault="00976C02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7B8FB65E" w14:textId="77777777" w:rsidR="00976C02" w:rsidRDefault="00976C02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5354267D" w14:textId="77777777" w:rsidR="00976C02" w:rsidRDefault="00976C02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5E556A71" w14:textId="77777777" w:rsidR="00976C02" w:rsidRDefault="00976C02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DE15383" w14:textId="77777777" w:rsidR="00976C02" w:rsidRDefault="00976C02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184D6FA1" w14:textId="77777777" w:rsidR="00976C02" w:rsidRDefault="00976C02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6DC03F50" w14:textId="77777777" w:rsidR="00976C02" w:rsidRDefault="00976C02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349D960" w14:textId="77777777" w:rsidR="00976C02" w:rsidRDefault="00976C02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4324EE59" w14:textId="77777777" w:rsidR="00976C02" w:rsidRDefault="00976C02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7AD8A831" w14:textId="77777777" w:rsidR="00976C02" w:rsidRPr="002B0894" w:rsidRDefault="00976C02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</w:tc>
      </w:tr>
    </w:tbl>
    <w:p w14:paraId="385124C4" w14:textId="77777777" w:rsidR="002B0894" w:rsidRDefault="002B0894" w:rsidP="002B0894"/>
    <w:p w14:paraId="1BFC4C5F" w14:textId="77777777" w:rsidR="002B0894" w:rsidRDefault="002B0894" w:rsidP="002B0894"/>
    <w:p w14:paraId="390A91D5" w14:textId="77777777" w:rsidR="002B0894" w:rsidRDefault="002B0894" w:rsidP="002B0894"/>
    <w:p w14:paraId="6589707E" w14:textId="77777777" w:rsidR="002B0894" w:rsidRDefault="002B0894" w:rsidP="002B0894"/>
    <w:p w14:paraId="64AD82FD" w14:textId="77777777" w:rsidR="002B0894" w:rsidRDefault="002B0894" w:rsidP="002B0894"/>
    <w:p w14:paraId="6F870F5B" w14:textId="77777777" w:rsidR="002B0894" w:rsidRDefault="002B0894" w:rsidP="002B0894"/>
    <w:p w14:paraId="2B650208" w14:textId="77777777" w:rsidR="002B0894" w:rsidRDefault="002B0894" w:rsidP="002B0894"/>
    <w:p w14:paraId="5D0BBD01" w14:textId="77777777" w:rsidR="002B0894" w:rsidRDefault="002B0894" w:rsidP="002B0894"/>
    <w:p w14:paraId="265EAFDF" w14:textId="77777777" w:rsidR="002B0894" w:rsidRDefault="002B0894" w:rsidP="002B0894"/>
    <w:p w14:paraId="198DD60E" w14:textId="77777777" w:rsidR="002B0894" w:rsidRDefault="002B0894" w:rsidP="002B0894"/>
    <w:p w14:paraId="71599AF8" w14:textId="77777777" w:rsidR="002B0894" w:rsidRDefault="002B0894" w:rsidP="002B0894"/>
    <w:p w14:paraId="159B0BAA" w14:textId="77777777" w:rsidR="002B0894" w:rsidRDefault="002B0894" w:rsidP="002B0894"/>
    <w:p w14:paraId="781B3E10" w14:textId="77777777" w:rsidR="002B0894" w:rsidRDefault="002B0894" w:rsidP="002B0894"/>
    <w:p w14:paraId="4828ECB0" w14:textId="77777777" w:rsidR="002B0894" w:rsidRDefault="002B0894" w:rsidP="002B0894"/>
    <w:p w14:paraId="650D05F6" w14:textId="77777777" w:rsidR="002B0894" w:rsidRDefault="002B0894" w:rsidP="002B0894"/>
    <w:p w14:paraId="3FAA8908" w14:textId="77777777" w:rsidR="002B0894" w:rsidRDefault="002B0894" w:rsidP="002B0894"/>
    <w:tbl>
      <w:tblPr>
        <w:tblpPr w:leftFromText="180" w:rightFromText="180" w:vertAnchor="text" w:horzAnchor="margin" w:tblpXSpec="center" w:tblpY="-944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EA1A91" w:rsidRPr="002B0894" w14:paraId="1EDA2C49" w14:textId="77777777" w:rsidTr="00EA1A91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0C57C982" w14:textId="77777777" w:rsidR="00EA1A91" w:rsidRPr="002B0894" w:rsidRDefault="00EA1A91" w:rsidP="00EA1A91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27</w:t>
            </w:r>
          </w:p>
        </w:tc>
      </w:tr>
      <w:tr w:rsidR="00EA1A91" w:rsidRPr="00EA6328" w14:paraId="2FADDA0B" w14:textId="77777777" w:rsidTr="00EA1A91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2E1BEDE" w14:textId="77777777" w:rsidR="00EA1A91" w:rsidRPr="002B0894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Fusha kurrikulare: Artet   Lënda:   : Edukatë muzikore</w:t>
            </w:r>
          </w:p>
          <w:p w14:paraId="19641607" w14:textId="77777777" w:rsidR="00EA1A91" w:rsidRPr="002B0894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EA1A91" w:rsidRPr="002B0894" w14:paraId="38D691B4" w14:textId="77777777" w:rsidTr="00EA1A91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</w:tcPr>
          <w:p w14:paraId="3B92A71F" w14:textId="77777777" w:rsidR="00AD5333" w:rsidRDefault="00AD5333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F2D6B7F" wp14:editId="3C81EB50">
                  <wp:extent cx="2712720" cy="554990"/>
                  <wp:effectExtent l="0" t="0" r="0" b="0"/>
                  <wp:docPr id="140" name="Picture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42222E9" w14:textId="77777777" w:rsid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Tema: Këngët</w:t>
            </w:r>
          </w:p>
          <w:p w14:paraId="2CA20589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ezultatet e të nxënit të temës</w:t>
            </w:r>
            <w:r w:rsid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:</w:t>
            </w:r>
          </w:p>
          <w:p w14:paraId="5EBB17C8" w14:textId="77777777" w:rsidR="00EA1A91" w:rsidRPr="00AD5333" w:rsidRDefault="00EA1A91" w:rsidP="00AD5333">
            <w:pPr>
              <w:pStyle w:val="ListParagraph"/>
              <w:numPr>
                <w:ilvl w:val="0"/>
                <w:numId w:val="19"/>
              </w:num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D53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Këndon dhe interpreton në instrumente.</w:t>
            </w:r>
          </w:p>
          <w:p w14:paraId="4A8C4AA4" w14:textId="77777777" w:rsidR="00EA1A91" w:rsidRPr="00AD5333" w:rsidRDefault="00EA1A91" w:rsidP="00EA1A91">
            <w:pPr>
              <w:pStyle w:val="ListParagraph"/>
              <w:numPr>
                <w:ilvl w:val="0"/>
                <w:numId w:val="19"/>
              </w:num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D53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Shoqëron këndimin me zë, me duar.</w:t>
            </w:r>
          </w:p>
          <w:p w14:paraId="03186081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</w:t>
            </w:r>
            <w:r w:rsidR="00AD53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i në rezultatet për kompetencat </w:t>
            </w: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kryesore të shkallës:</w:t>
            </w:r>
            <w:r w:rsidR="00AD53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I.3; II.5; III.4; III.9; VI.2.</w:t>
            </w:r>
          </w:p>
          <w:p w14:paraId="593AF00E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e fushës së kurrikulës: 1.1,2.</w:t>
            </w:r>
          </w:p>
          <w:p w14:paraId="451835F6" w14:textId="77777777" w:rsidR="00EA1A91" w:rsidRPr="00EA1A91" w:rsidRDefault="009E7339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5F2D1F6C" wp14:editId="611B5763">
                  <wp:extent cx="2712720" cy="554990"/>
                  <wp:effectExtent l="0" t="0" r="0" b="0"/>
                  <wp:docPr id="190" name="Pictur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CDAE5EC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Njësia mësimore: “Lulet e marsit” ­ Kompozitorë</w:t>
            </w:r>
          </w:p>
          <w:p w14:paraId="04B37A7C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të</w:t>
            </w:r>
            <w:r w:rsid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njohur të muzikës për fëmijë</w:t>
            </w:r>
            <w:r w:rsid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</w:r>
          </w:p>
          <w:p w14:paraId="746EA22A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orës mësimore:</w:t>
            </w:r>
          </w:p>
          <w:p w14:paraId="53500B29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Këndon këngën duke zbatuar rregullat e këndimit.</w:t>
            </w:r>
          </w:p>
          <w:p w14:paraId="40C8FEEF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Shoqëron këngën me duar duke kënduar grupi.</w:t>
            </w:r>
          </w:p>
          <w:p w14:paraId="79E8E4E5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Jep së paku një përgjigje në pyetjen e parashtruar.</w:t>
            </w:r>
          </w:p>
          <w:p w14:paraId="76A22FBB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Kriteret e suksesit: Pë</w:t>
            </w:r>
            <w:r w:rsidR="00AD53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rcaktohen me nxënësit në klasë.</w:t>
            </w:r>
          </w:p>
          <w:p w14:paraId="470E1397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Burimet, mjetet e konkretizimit dhe materialet mësimore: CD­ja, printeri, laptopi.</w:t>
            </w:r>
          </w:p>
          <w:p w14:paraId="02126F09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183A6452" w14:textId="77777777" w:rsidR="00EA1A91" w:rsidRPr="00EA1A91" w:rsidRDefault="003C5CA2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70F4530B" wp14:editId="6822C448">
                  <wp:extent cx="4535805" cy="359410"/>
                  <wp:effectExtent l="0" t="0" r="0" b="2540"/>
                  <wp:docPr id="218" name="Picture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3274C2D" w14:textId="77777777" w:rsidR="00EA1A91" w:rsidRPr="00EA1A91" w:rsidRDefault="0034344D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18D0DE97" wp14:editId="1FF817EE">
                  <wp:extent cx="359410" cy="353695"/>
                  <wp:effectExtent l="0" t="0" r="2540" b="8255"/>
                  <wp:docPr id="282" name="Picture 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EA1A91"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Parashikimi:</w:t>
            </w:r>
          </w:p>
          <w:p w14:paraId="65A20F2C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Përgatitja për të nxënët</w:t>
            </w:r>
          </w:p>
          <w:p w14:paraId="152CE700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Diskutim i njohurive paraprake</w:t>
            </w:r>
          </w:p>
          <w:p w14:paraId="76A6A092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mësuesi/ja parashtron disa pyetje për të nxitur diskutimin.</w:t>
            </w:r>
          </w:p>
          <w:p w14:paraId="716AFC5E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Cilat janë ngjyrat e pranverës? Kur fillon stina e pranverës?</w:t>
            </w:r>
          </w:p>
          <w:p w14:paraId="3060A1C1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Çfarë pamje ka natyra? Çfarë bën bujku?</w:t>
            </w:r>
          </w:p>
          <w:p w14:paraId="062A297B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>Cilat janë këngët që dini për pranverën? Cilat janë rregullat e këndimit?</w:t>
            </w:r>
          </w:p>
          <w:p w14:paraId="1A860849" w14:textId="77777777" w:rsid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Mendimet e nxënësve diskutohen me klasën.</w:t>
            </w:r>
          </w:p>
          <w:p w14:paraId="22F89FA1" w14:textId="77777777" w:rsidR="00104222" w:rsidRPr="00104222" w:rsidRDefault="007E3E35" w:rsidP="0010422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0BBACD78" wp14:editId="18693D6D">
                  <wp:extent cx="359410" cy="347345"/>
                  <wp:effectExtent l="0" t="0" r="2540" b="0"/>
                  <wp:docPr id="315" name="Picture 3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104222" w:rsidRP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Ndërtimi i njohurive dhe i shkathtësive: Përpunimi i përmbajtjes</w:t>
            </w:r>
          </w:p>
          <w:p w14:paraId="3710A56D" w14:textId="77777777" w:rsidR="00104222" w:rsidRPr="00104222" w:rsidRDefault="00104222" w:rsidP="0010422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Dëgjim i drejtuar</w:t>
            </w:r>
          </w:p>
          <w:p w14:paraId="14A71A72" w14:textId="77777777" w:rsidR="00104222" w:rsidRPr="00104222" w:rsidRDefault="00104222" w:rsidP="0010422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1: Nxënësit njoftohen me këngën që do ta mësojnë. Titulli “Lulet e marsit” paraqitet përmes projektorit (titulli shkruhet në tabelë në mungesë të projektorit).</w:t>
            </w:r>
          </w:p>
          <w:p w14:paraId="69AE44B4" w14:textId="77777777" w:rsidR="00104222" w:rsidRPr="00104222" w:rsidRDefault="00104222" w:rsidP="0010422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Pastaj kënga e ndarë në strofa paraqitet në tabelë. Mësohet kënga strofë për strofë.</w:t>
            </w:r>
          </w:p>
          <w:p w14:paraId="5D8E9D8F" w14:textId="77777777" w:rsidR="00104222" w:rsidRPr="00104222" w:rsidRDefault="00104222" w:rsidP="0010422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2: Lëshohet kënga në CD dhe dëgjohet me vëmendje interpretimi i këngës.</w:t>
            </w:r>
          </w:p>
          <w:p w14:paraId="433F4D91" w14:textId="77777777" w:rsidR="00104222" w:rsidRPr="00104222" w:rsidRDefault="00104222" w:rsidP="0010422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3: Njoftohen nxënësit se kënga këndohet sipas rregullave: Një nxënës këndon këngën, kurse nxënësit e tjerë e shoqërojnë me duar. Nxënësit individualisht dhe në grup këndojnë këngën e mësuar, duke e shoqëruar me zë dhe me duar.</w:t>
            </w:r>
          </w:p>
          <w:p w14:paraId="6E8F8C9D" w14:textId="77777777" w:rsidR="00104222" w:rsidRPr="00104222" w:rsidRDefault="00EE20AD" w:rsidP="0010422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1866475B" wp14:editId="26CC2FD9">
                  <wp:extent cx="359410" cy="353695"/>
                  <wp:effectExtent l="0" t="0" r="2540" b="8255"/>
                  <wp:docPr id="345" name="Picture 3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104222" w:rsidRP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Përforcimi: Konsolidimi i të nxënit</w:t>
            </w:r>
          </w:p>
          <w:p w14:paraId="1412542E" w14:textId="77777777" w:rsidR="00104222" w:rsidRPr="00104222" w:rsidRDefault="00104222" w:rsidP="0010422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Te kjo pjesë e orës mësimore, mësuesi/ja parashtron një pyetje.</w:t>
            </w:r>
          </w:p>
          <w:p w14:paraId="1E3426FB" w14:textId="77777777" w:rsidR="00104222" w:rsidRPr="00104222" w:rsidRDefault="00104222" w:rsidP="0010422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Ndër emrat e njohur të muzikës për fëmijë në Kosovë, cilët kompozitorë dallohen?</w:t>
            </w:r>
          </w:p>
          <w:p w14:paraId="51C81C7C" w14:textId="77777777" w:rsidR="00104222" w:rsidRPr="00104222" w:rsidRDefault="00104222" w:rsidP="0010422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Nxënësit në grupe gjejnë përgjigjen e pyetjes së dhënë. Mendimet e tyre diskutohen me klasën. Puna e tyre monitorohet dhe ndihmohet.</w:t>
            </w:r>
          </w:p>
          <w:p w14:paraId="04F9AED2" w14:textId="77777777" w:rsidR="00104222" w:rsidRPr="00104222" w:rsidRDefault="00104222" w:rsidP="0010422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79B465BC" w14:textId="77777777" w:rsidR="00104222" w:rsidRPr="00104222" w:rsidRDefault="00104222" w:rsidP="0010422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Vlerësohen për saktësinë e përgjigjeve, mënyrën e interpretimit të këngës.</w:t>
            </w:r>
          </w:p>
          <w:p w14:paraId="18AFC706" w14:textId="77777777" w:rsidR="00104222" w:rsidRPr="00104222" w:rsidRDefault="00104222" w:rsidP="0010422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Detyrë:</w:t>
            </w:r>
          </w:p>
          <w:p w14:paraId="2A72F00C" w14:textId="77777777" w:rsidR="00104222" w:rsidRPr="00104222" w:rsidRDefault="00104222" w:rsidP="0010422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pentagram të paraqesin këngën me notat muzikore.</w:t>
            </w:r>
            <w:r w:rsidRPr="00104222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</w:r>
          </w:p>
          <w:p w14:paraId="166FBF0C" w14:textId="77777777" w:rsidR="00104222" w:rsidRPr="00104222" w:rsidRDefault="00654C7F" w:rsidP="0010422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02545DBF" wp14:editId="799D078E">
                  <wp:extent cx="7178040" cy="1333500"/>
                  <wp:effectExtent l="0" t="0" r="3810" b="0"/>
                  <wp:docPr id="245" name="Picture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800FC29" w14:textId="77777777" w:rsidR="00104222" w:rsidRPr="002B0894" w:rsidRDefault="00104222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</w:tc>
      </w:tr>
    </w:tbl>
    <w:p w14:paraId="1AA073F2" w14:textId="77777777" w:rsidR="002B0894" w:rsidRDefault="002B0894" w:rsidP="002B0894"/>
    <w:p w14:paraId="188CBE51" w14:textId="77777777" w:rsidR="002B0894" w:rsidRDefault="002B0894" w:rsidP="002B0894"/>
    <w:p w14:paraId="6A6DF421" w14:textId="77777777" w:rsidR="002B0894" w:rsidRDefault="002B0894" w:rsidP="002B0894"/>
    <w:p w14:paraId="173B7380" w14:textId="77777777" w:rsidR="002B0894" w:rsidRDefault="002B0894" w:rsidP="002B0894"/>
    <w:p w14:paraId="5ECAC359" w14:textId="77777777" w:rsidR="002B0894" w:rsidRDefault="002B0894" w:rsidP="002B0894"/>
    <w:p w14:paraId="23B522F9" w14:textId="77777777" w:rsidR="002B0894" w:rsidRDefault="002B0894" w:rsidP="002B0894"/>
    <w:p w14:paraId="770B64AC" w14:textId="77777777" w:rsidR="002B0894" w:rsidRDefault="002B0894" w:rsidP="002B0894"/>
    <w:p w14:paraId="0B221FDC" w14:textId="77777777" w:rsidR="002B0894" w:rsidRDefault="002B0894" w:rsidP="002B0894"/>
    <w:p w14:paraId="372CFAB0" w14:textId="77777777" w:rsidR="002B0894" w:rsidRDefault="002B0894" w:rsidP="002B0894"/>
    <w:tbl>
      <w:tblPr>
        <w:tblpPr w:leftFromText="180" w:rightFromText="180" w:vertAnchor="text" w:horzAnchor="margin" w:tblpXSpec="center" w:tblpY="-1232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2B0894" w:rsidRPr="00EA6328" w14:paraId="5552DF07" w14:textId="77777777" w:rsidTr="005E7609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5399FB84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26</w:t>
            </w:r>
          </w:p>
        </w:tc>
      </w:tr>
      <w:tr w:rsidR="002B0894" w:rsidRPr="00EA6328" w14:paraId="41DE6E17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6742F4D8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Fusha kurrikulare: Artet   Lënda:   : Edukatë muzikore</w:t>
            </w:r>
          </w:p>
          <w:p w14:paraId="0EB7F27D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EA1A91" w:rsidRPr="002B0894" w14:paraId="70B7879A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</w:tcPr>
          <w:p w14:paraId="0D32498A" w14:textId="77777777" w:rsidR="00AD5333" w:rsidRDefault="00AD5333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1837C202" wp14:editId="2E1A9507">
                  <wp:extent cx="2712720" cy="554990"/>
                  <wp:effectExtent l="0" t="0" r="0" b="0"/>
                  <wp:docPr id="142" name="Picture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D3BFD29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Tema: Instrumentet muzikore</w:t>
            </w:r>
          </w:p>
          <w:p w14:paraId="616BF96A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temës:</w:t>
            </w:r>
          </w:p>
          <w:p w14:paraId="064C4A74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Dallon ngjyrën tingullore të instrumenteve muzikore (popullore dhe klasike) përmes dëgjimit të veprave muzikore të përshtatshme për moshën e tyre.</w:t>
            </w:r>
          </w:p>
          <w:p w14:paraId="37D0E9AE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për kompetencat kryesore të shkallës: I.3; III.4; V.8; VI.2.</w:t>
            </w:r>
          </w:p>
          <w:p w14:paraId="64A1921F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e fushës së kurrikulës: 3.1.</w:t>
            </w:r>
          </w:p>
          <w:p w14:paraId="256FAE44" w14:textId="77777777" w:rsidR="00EA1A91" w:rsidRPr="00EA1A91" w:rsidRDefault="009E7339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CD40043" wp14:editId="7C1AF88E">
                  <wp:extent cx="2712720" cy="554990"/>
                  <wp:effectExtent l="0" t="0" r="0" b="0"/>
                  <wp:docPr id="191" name="Picture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87D3BF9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Njësia mësimore: “Karnavali i kafshëve”</w:t>
            </w:r>
          </w:p>
          <w:p w14:paraId="07728E10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orës mësimore:</w:t>
            </w:r>
          </w:p>
          <w:p w14:paraId="50C09DAE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Përmbledh rrjedhshëm karakteristikat kryesore të aktivitetit të caktuar.</w:t>
            </w:r>
          </w:p>
          <w:p w14:paraId="086DF9F3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Imiton me lëvizje trupore veprën që dëgjon.</w:t>
            </w:r>
          </w:p>
          <w:p w14:paraId="7E1A9BAB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Kriteret e suksesit: Përcaktohen me nxënësit në klasë.</w:t>
            </w:r>
          </w:p>
          <w:p w14:paraId="5DD2D865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Burimet, mjetet e konkretizimit dhe materialet mësimore: CD­ja, projektori, laptopi.</w:t>
            </w:r>
          </w:p>
          <w:p w14:paraId="7CC47C78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18E8095F" w14:textId="77777777" w:rsidR="00EA1A91" w:rsidRPr="00EA1A91" w:rsidRDefault="003C5CA2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31BE6735" wp14:editId="708A2D66">
                  <wp:extent cx="4535805" cy="359410"/>
                  <wp:effectExtent l="0" t="0" r="0" b="2540"/>
                  <wp:docPr id="219" name="Picture 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8BC4C11" w14:textId="77777777" w:rsidR="00EA1A91" w:rsidRPr="00EA1A91" w:rsidRDefault="0034344D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7FFC9764" wp14:editId="1848C28E">
                  <wp:extent cx="359410" cy="353695"/>
                  <wp:effectExtent l="0" t="0" r="2540" b="8255"/>
                  <wp:docPr id="283" name="Picture 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EA1A91"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Parashikimi:</w:t>
            </w:r>
          </w:p>
          <w:p w14:paraId="0ABEF7C1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Përgatitja për të nxënët</w:t>
            </w:r>
          </w:p>
          <w:p w14:paraId="5B3356D7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Diskutim i njohurive paraprake</w:t>
            </w:r>
          </w:p>
          <w:p w14:paraId="5B976AFE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Mësuesi/ja fillimisht shfaq për disa minuta në videoprojektor videon me veprën “Mjellma” të Camille Saint­Saënsit.</w:t>
            </w:r>
          </w:p>
          <w:p w14:paraId="5AF079E6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(https://www.youtube.com/watch?v=LDUKcv2wEy0).</w:t>
            </w:r>
          </w:p>
          <w:p w14:paraId="56814E69" w14:textId="77777777" w:rsid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Nga nxënësit kërkohet që ta vështrojnë me kujdes videon e paraqitur.</w:t>
            </w:r>
          </w:p>
          <w:p w14:paraId="39A9F487" w14:textId="77777777" w:rsidR="00EA1A91" w:rsidRPr="00EA1A91" w:rsidRDefault="007E3E35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3A5C725D" wp14:editId="079C3D25">
                  <wp:extent cx="359410" cy="347345"/>
                  <wp:effectExtent l="0" t="0" r="2540" b="0"/>
                  <wp:docPr id="317" name="Picture 3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EA1A91"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Ndërtimi i njohurive dhe i shkathtësive: Përpunimi i përmbajtjes</w:t>
            </w:r>
          </w:p>
          <w:p w14:paraId="4816A57A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>Lexim i drejtuar</w:t>
            </w:r>
          </w:p>
          <w:p w14:paraId="27D70945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nxënësit ndahen në 4 grupe dhe udhëzohen të hapin librin. Grupi i parë e lexon aktivitetin e parë, grupi i dytë aktivitetin e dytë, grupi i tretë aktivitetin e tretë dhe grupi i katërt aktivitetin e katërt. Secili grup prezanton punën e grupit, kurse mësuesi/ja ndihmon dhe plotëson grupin me njohuritë e reja.</w:t>
            </w:r>
          </w:p>
          <w:p w14:paraId="7F8B6EA2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1: Nxënësit mësojnë se në veprën “Karnavali i kafshëve”, kompozitori Camille Saint­ Saënsi, përmes muzikës, përshkruan kafshët e ndryshme, si: pulën, breshkën, elefantin, kangurin etj.</w:t>
            </w:r>
          </w:p>
          <w:p w14:paraId="23204380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2: Nxënësit mësojnë se veprat muzikore mund të jenë të ndryshme: për orkestër ose për instrumente specifike.</w:t>
            </w:r>
          </w:p>
          <w:p w14:paraId="27CA48B6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3: Nxënësit mësojnë se vepra “Mjellma” nga Camille Saint­Saënsi ka shumë variante. Një nga to është përshtatur për instrumentin e violonçelit.</w:t>
            </w:r>
          </w:p>
          <w:p w14:paraId="16544556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39F4B834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4: Nxënësit mësojnë se Camille Saint­ Saënsi ishte kompozitor, pianist e dirigjent francez. Nga kompozitorët e mëdhenj botërorë u cilësua si gjeni, pasi për herë të parë kishte koncertuar qysh në moshën 10­vjeçare.</w:t>
            </w:r>
          </w:p>
          <w:p w14:paraId="7C4B730F" w14:textId="77777777" w:rsidR="00EA1A91" w:rsidRPr="00EA1A91" w:rsidRDefault="00EE20AD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0FE26260" wp14:editId="7AE4BD9C">
                  <wp:extent cx="359410" cy="353695"/>
                  <wp:effectExtent l="0" t="0" r="2540" b="8255"/>
                  <wp:docPr id="346" name="Picture 3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EA1A91"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Përforcimi:</w:t>
            </w:r>
          </w:p>
          <w:p w14:paraId="758A1449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Konsolidimi i të nxënit</w:t>
            </w:r>
          </w:p>
          <w:p w14:paraId="4D392EE1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nxënësit dëgjojnë me vëmendje veprën dhe shprehin emocionet e tyre. Imitojnë përmes lëvizjeve të tyre trupore.</w:t>
            </w:r>
          </w:p>
          <w:p w14:paraId="25C8390B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D412388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Vlerësohen për përmbledhjen e aktivitetit, mënyrën e imitimit përmes lëvizjeve të tyre trupore.</w:t>
            </w:r>
          </w:p>
          <w:p w14:paraId="16FCC54B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Detyrë:</w:t>
            </w:r>
          </w:p>
          <w:p w14:paraId="7A297A27" w14:textId="77777777" w:rsidR="00EA1A91" w:rsidRPr="00EA1A91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Shikojnë dhe analizojnë ndonjë koncert të “Karnavalit të kafshëve”.</w:t>
            </w:r>
            <w:r w:rsidRPr="00EA1A9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</w:r>
          </w:p>
          <w:p w14:paraId="244014F1" w14:textId="77777777" w:rsidR="00EA1A91" w:rsidRPr="00EA1A91" w:rsidRDefault="00654C7F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344B077A" wp14:editId="3D6AAC43">
                  <wp:extent cx="7178040" cy="1333500"/>
                  <wp:effectExtent l="0" t="0" r="3810" b="0"/>
                  <wp:docPr id="246" name="Picture 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970353F" w14:textId="77777777" w:rsidR="00EA1A91" w:rsidRPr="002B0894" w:rsidRDefault="00EA1A91" w:rsidP="00EA1A91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</w:tc>
      </w:tr>
    </w:tbl>
    <w:p w14:paraId="4BDA175B" w14:textId="77777777" w:rsidR="002B0894" w:rsidRDefault="002B0894" w:rsidP="002B0894"/>
    <w:p w14:paraId="08BED401" w14:textId="77777777" w:rsidR="002B0894" w:rsidRDefault="002B0894" w:rsidP="002B0894"/>
    <w:p w14:paraId="1BD7EAF4" w14:textId="77777777" w:rsidR="002B0894" w:rsidRDefault="002B0894" w:rsidP="002B0894"/>
    <w:p w14:paraId="455D5C25" w14:textId="77777777" w:rsidR="002B0894" w:rsidRDefault="002B0894" w:rsidP="002B0894"/>
    <w:p w14:paraId="29A4D88D" w14:textId="77777777" w:rsidR="002B0894" w:rsidRDefault="002B0894" w:rsidP="002B0894"/>
    <w:p w14:paraId="34145C49" w14:textId="77777777" w:rsidR="002B0894" w:rsidRDefault="002B0894" w:rsidP="002B0894"/>
    <w:p w14:paraId="0C2525CE" w14:textId="77777777" w:rsidR="002B0894" w:rsidRDefault="002B0894" w:rsidP="002B0894"/>
    <w:p w14:paraId="0827F5AE" w14:textId="77777777" w:rsidR="002B0894" w:rsidRDefault="002B0894" w:rsidP="002B0894"/>
    <w:p w14:paraId="0008BD47" w14:textId="77777777" w:rsidR="002B0894" w:rsidRDefault="002B0894" w:rsidP="002B0894"/>
    <w:p w14:paraId="6A51EE95" w14:textId="77777777" w:rsidR="002B0894" w:rsidRDefault="002B0894" w:rsidP="002B0894"/>
    <w:p w14:paraId="643AC742" w14:textId="77777777" w:rsidR="002B0894" w:rsidRDefault="002B0894" w:rsidP="002B0894"/>
    <w:p w14:paraId="3DFB237E" w14:textId="77777777" w:rsidR="002B0894" w:rsidRDefault="002B0894" w:rsidP="002B0894"/>
    <w:p w14:paraId="668D5D8E" w14:textId="77777777" w:rsidR="002B0894" w:rsidRDefault="002B0894" w:rsidP="002B0894"/>
    <w:p w14:paraId="584B070C" w14:textId="77777777" w:rsidR="002B0894" w:rsidRDefault="002B0894" w:rsidP="002B0894"/>
    <w:p w14:paraId="515A37DE" w14:textId="77777777" w:rsidR="002B0894" w:rsidRDefault="002B0894" w:rsidP="002B0894"/>
    <w:p w14:paraId="0D1E17B1" w14:textId="77777777" w:rsidR="002B0894" w:rsidRDefault="002B0894" w:rsidP="002B0894"/>
    <w:p w14:paraId="567FA52F" w14:textId="77777777" w:rsidR="002B0894" w:rsidRDefault="002B0894" w:rsidP="002B0894"/>
    <w:p w14:paraId="79F0EBA4" w14:textId="77777777" w:rsidR="002B0894" w:rsidRDefault="002B0894" w:rsidP="002B0894"/>
    <w:p w14:paraId="2A8CDE2D" w14:textId="77777777" w:rsidR="002B0894" w:rsidRDefault="002B0894" w:rsidP="002B0894"/>
    <w:p w14:paraId="793437E4" w14:textId="77777777" w:rsidR="002B0894" w:rsidRDefault="002B0894" w:rsidP="002B0894"/>
    <w:p w14:paraId="635113F9" w14:textId="77777777" w:rsidR="002B0894" w:rsidRDefault="002B0894" w:rsidP="002B0894"/>
    <w:p w14:paraId="387811E5" w14:textId="77777777" w:rsidR="002B0894" w:rsidRDefault="002B0894" w:rsidP="002B0894"/>
    <w:p w14:paraId="7153613E" w14:textId="77777777" w:rsidR="002B0894" w:rsidRDefault="002B0894" w:rsidP="002B0894"/>
    <w:p w14:paraId="26C68CAC" w14:textId="77777777" w:rsidR="002B0894" w:rsidRDefault="002B0894" w:rsidP="002B0894"/>
    <w:p w14:paraId="2A0F73C9" w14:textId="77777777" w:rsidR="002B0894" w:rsidRDefault="002B0894" w:rsidP="002B0894"/>
    <w:p w14:paraId="2DD99C92" w14:textId="77777777" w:rsidR="002B0894" w:rsidRDefault="002B0894" w:rsidP="002B0894"/>
    <w:p w14:paraId="10584982" w14:textId="77777777" w:rsidR="002B0894" w:rsidRDefault="002B0894" w:rsidP="002B0894"/>
    <w:p w14:paraId="2608CA1C" w14:textId="77777777" w:rsidR="002B0894" w:rsidRDefault="002B0894" w:rsidP="002B0894"/>
    <w:p w14:paraId="3A3E4B65" w14:textId="77777777" w:rsidR="002B0894" w:rsidRDefault="002B0894" w:rsidP="002B0894"/>
    <w:p w14:paraId="02DF3684" w14:textId="77777777" w:rsidR="002B0894" w:rsidRDefault="002B0894" w:rsidP="002B0894"/>
    <w:p w14:paraId="483B0ABE" w14:textId="77777777" w:rsidR="002B0894" w:rsidRDefault="002B0894" w:rsidP="002B0894"/>
    <w:p w14:paraId="1C17FBFC" w14:textId="77777777" w:rsidR="002B0894" w:rsidRDefault="002B0894" w:rsidP="002B0894"/>
    <w:p w14:paraId="5F2ABEAC" w14:textId="77777777" w:rsidR="002B0894" w:rsidRDefault="002B0894" w:rsidP="002B0894"/>
    <w:p w14:paraId="05E1BB4F" w14:textId="77777777" w:rsidR="002B0894" w:rsidRDefault="002B0894" w:rsidP="002B0894"/>
    <w:p w14:paraId="3FDB6B9D" w14:textId="77777777" w:rsidR="002B0894" w:rsidRDefault="002B0894" w:rsidP="002B0894"/>
    <w:tbl>
      <w:tblPr>
        <w:tblpPr w:leftFromText="180" w:rightFromText="180" w:vertAnchor="text" w:horzAnchor="margin" w:tblpXSpec="center" w:tblpY="-1232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2B0894" w:rsidRPr="002B0894" w14:paraId="53670BFF" w14:textId="77777777" w:rsidTr="005E7609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5FBC3C6D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602759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33</w:t>
            </w:r>
          </w:p>
        </w:tc>
      </w:tr>
      <w:tr w:rsidR="002B0894" w:rsidRPr="00EA6328" w14:paraId="41D0E199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33440CC8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Fusha kurrikulare: Artet   Lënda:   : Edukatë muzikore</w:t>
            </w:r>
          </w:p>
          <w:p w14:paraId="54AB11A6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1D4182" w:rsidRPr="002B0894" w14:paraId="09B09A4A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</w:tcPr>
          <w:p w14:paraId="056B91B0" w14:textId="77777777" w:rsidR="00AD5333" w:rsidRDefault="00AD53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05F511E" wp14:editId="23B7D061">
                  <wp:extent cx="2712720" cy="554990"/>
                  <wp:effectExtent l="0" t="0" r="0" b="0"/>
                  <wp:docPr id="144" name="Picture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AC0BE05" w14:textId="77777777" w:rsidR="00A67933" w:rsidRPr="00A67933" w:rsidRDefault="00AD53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Tema: Këngët</w:t>
            </w:r>
          </w:p>
          <w:p w14:paraId="1F467852" w14:textId="77777777" w:rsidR="00A67933" w:rsidRPr="00AD5333" w:rsidRDefault="00A67933" w:rsidP="00AD53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D53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temës</w:t>
            </w:r>
            <w:r w:rsidRPr="00AD53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</w:r>
          </w:p>
          <w:p w14:paraId="6D82A599" w14:textId="77777777" w:rsidR="00A67933" w:rsidRPr="00AD5333" w:rsidRDefault="00A67933" w:rsidP="00AD5333">
            <w:pPr>
              <w:pStyle w:val="ListParagraph"/>
              <w:numPr>
                <w:ilvl w:val="0"/>
                <w:numId w:val="21"/>
              </w:num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D53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Këndon dhe interpreton në instrumente.</w:t>
            </w:r>
          </w:p>
          <w:p w14:paraId="4817C72F" w14:textId="77777777" w:rsidR="00A67933" w:rsidRPr="00AD5333" w:rsidRDefault="00A67933" w:rsidP="00AD5333">
            <w:pPr>
              <w:pStyle w:val="ListParagraph"/>
              <w:numPr>
                <w:ilvl w:val="0"/>
                <w:numId w:val="21"/>
              </w:num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D53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Shoqëron këndimin me zë, me duar.</w:t>
            </w:r>
          </w:p>
          <w:p w14:paraId="53411F6E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për kompetencat kryesore të shkallës: I.3; II.5; III.4; III.9; VI.2.</w:t>
            </w:r>
          </w:p>
          <w:p w14:paraId="045F9223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e fushës së kurrikulës: 1.1,2.</w:t>
            </w:r>
          </w:p>
          <w:p w14:paraId="6175EDA7" w14:textId="77777777" w:rsidR="00A67933" w:rsidRPr="00A67933" w:rsidRDefault="009E7339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5DC1E2F7" wp14:editId="722D13BD">
                  <wp:extent cx="2712720" cy="554990"/>
                  <wp:effectExtent l="0" t="0" r="0" b="0"/>
                  <wp:docPr id="192" name="Picture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42B0E91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Njësia mësimore: “Xixëllonja”</w:t>
            </w:r>
          </w:p>
          <w:p w14:paraId="02DA7D90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orës mësimore:</w:t>
            </w:r>
          </w:p>
          <w:p w14:paraId="130FA939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Këndon këngën duke zbatuar rregullat e këndimit.</w:t>
            </w:r>
          </w:p>
          <w:p w14:paraId="5ADBB41E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Shoqëron kën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gën me duar duke kënduar grupi.</w:t>
            </w:r>
          </w:p>
          <w:p w14:paraId="3999CD86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Përshkruan xixëllonjën duke plotësuar skemën sipas udhëzimeve.</w:t>
            </w:r>
          </w:p>
          <w:p w14:paraId="5C6E535D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Kriteret e suksesit: Përcaktohen me nxënësit në klasë.</w:t>
            </w:r>
          </w:p>
          <w:p w14:paraId="0F80EDC8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Burimet, mjetet e konkretizimit dhe materialet mësimore: fletët A4, CD­ja, printeri, laptopi.</w:t>
            </w:r>
          </w:p>
          <w:p w14:paraId="602EC0B6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7CA3E2A6" w14:textId="77777777" w:rsidR="00A67933" w:rsidRPr="00A67933" w:rsidRDefault="003C5CA2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65B3D16" wp14:editId="35433F8C">
                  <wp:extent cx="4535805" cy="359410"/>
                  <wp:effectExtent l="0" t="0" r="0" b="2540"/>
                  <wp:docPr id="220" name="Picture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63B0705" w14:textId="77777777" w:rsidR="00A67933" w:rsidRPr="00A67933" w:rsidRDefault="0034344D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FE9AD6E" wp14:editId="72AF516A">
                  <wp:extent cx="359410" cy="353695"/>
                  <wp:effectExtent l="0" t="0" r="2540" b="8255"/>
                  <wp:docPr id="284" name="Picture 2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Parashikimi:</w:t>
            </w:r>
          </w:p>
          <w:p w14:paraId="11892974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Përgatitja për të nxënët</w:t>
            </w:r>
          </w:p>
          <w:p w14:paraId="56080A6D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Diskutim i njohurive paraprake</w:t>
            </w:r>
          </w:p>
          <w:p w14:paraId="0D84D5C9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mësuesi/ja lexon një gjëegjëzë para nxënësve.</w:t>
            </w:r>
          </w:p>
          <w:p w14:paraId="3C0A3FDC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Detyrë e nxënësve është që në dyshe të gjejnë përgjigjen e gjëegjëzës.</w:t>
            </w:r>
          </w:p>
          <w:p w14:paraId="7040AB78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(Hap e mbyll, ndrit si yll.)</w:t>
            </w:r>
          </w:p>
          <w:p w14:paraId="7BFEFE8B" w14:textId="77777777" w:rsid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Mendimet e nxënësve diskutohen me klasën. Dyshja më e shpejtë dhe më e saktë shpallet fituese.</w:t>
            </w:r>
          </w:p>
          <w:p w14:paraId="007826B1" w14:textId="77777777" w:rsidR="00A67933" w:rsidRPr="00A67933" w:rsidRDefault="007E3E35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lastRenderedPageBreak/>
              <w:drawing>
                <wp:inline distT="0" distB="0" distL="0" distR="0" wp14:anchorId="4AD34478" wp14:editId="25F69E44">
                  <wp:extent cx="359410" cy="347345"/>
                  <wp:effectExtent l="0" t="0" r="2540" b="0"/>
                  <wp:docPr id="318" name="Picture 3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Ndërtimi i njohurive dhe i shkathtësive: Përpunimi i përmbajtjes</w:t>
            </w:r>
          </w:p>
          <w:p w14:paraId="1C710216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Dëgjim i drejtuar</w:t>
            </w:r>
          </w:p>
          <w:p w14:paraId="3669B8CC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1: Nxënësit njoftohen me këngën që do ta mësojnë. Titulli “Xixëllonja” paraqitet përmes projektorit (titulli shkruhet në tabelë në mungesë të projektorit).</w:t>
            </w:r>
          </w:p>
          <w:p w14:paraId="10E32EEF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Pastaj kënga e ndarë në strofa paraqitet në tabelë. Mësohet kënga strofë për strofë.</w:t>
            </w:r>
          </w:p>
          <w:p w14:paraId="768C4742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2: Lëshohet kënga në CD dhe dëgjohet me vëmendje interpretimi i këngës.</w:t>
            </w:r>
          </w:p>
          <w:p w14:paraId="7E96B745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3: Njoftohen nxënësit se kënga këndohet sipas rregullave: Një nxënës këndon këngën, kurse nxënësit e tjerë e shoqërojnë me duar.</w:t>
            </w:r>
          </w:p>
          <w:p w14:paraId="7701BB7D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Nxënësit individualisht dhe në grup këndojnë këngën e mësuar, duke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e shoqëruar me zë dhe me duar.</w:t>
            </w:r>
          </w:p>
          <w:p w14:paraId="18829A22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mësuesi/ja. Detyrë e nxënësve është që të gjejnë dy mbiemra, tri folje, një fjali dhe një emër ndryshe për xixëllonjën.</w:t>
            </w:r>
          </w:p>
          <w:p w14:paraId="655FB73B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  <w:p w14:paraId="24054B12" w14:textId="77777777" w:rsidR="00A67933" w:rsidRPr="00A67933" w:rsidRDefault="00EE20AD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0122550C" wp14:editId="1D2565A2">
                  <wp:extent cx="359410" cy="353695"/>
                  <wp:effectExtent l="0" t="0" r="2540" b="8255"/>
                  <wp:docPr id="347" name="Picture 3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Përforcimi:</w:t>
            </w:r>
          </w:p>
          <w:p w14:paraId="7A1DB5F2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Konsolidimi i të nxënit</w:t>
            </w:r>
          </w:p>
          <w:p w14:paraId="60D9FEE5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i shpërndahet secilit nxënës nga një ushtrim i përgatitur nga</w:t>
            </w:r>
          </w:p>
          <w:p w14:paraId="26148C4E" w14:textId="77777777" w:rsidR="00A67933" w:rsidRPr="00A67933" w:rsidRDefault="00654C7F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                              </w:t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Xixëllonja</w:t>
            </w:r>
          </w:p>
          <w:p w14:paraId="7D576280" w14:textId="77777777" w:rsidR="00A67933" w:rsidRPr="00A67933" w:rsidRDefault="00654C7F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                   </w:t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___________ _________</w:t>
            </w:r>
          </w:p>
          <w:p w14:paraId="1C6AC45C" w14:textId="77777777" w:rsidR="00A67933" w:rsidRPr="00A67933" w:rsidRDefault="00654C7F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        </w:t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___________ _____________   ____________</w:t>
            </w:r>
          </w:p>
          <w:p w14:paraId="46FBBAA3" w14:textId="77777777" w:rsidR="00A67933" w:rsidRPr="00A67933" w:rsidRDefault="00654C7F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       </w:t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______________________________________</w:t>
            </w:r>
          </w:p>
          <w:p w14:paraId="4233E86A" w14:textId="77777777" w:rsidR="00A67933" w:rsidRPr="00A67933" w:rsidRDefault="00654C7F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                               </w:t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______________</w:t>
            </w:r>
          </w:p>
          <w:p w14:paraId="5C68053F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  <w:p w14:paraId="1D9E1A74" w14:textId="77777777" w:rsidR="00A67933" w:rsidRPr="00A67933" w:rsidRDefault="00654C7F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Vlewrësimi i nxënësve</w:t>
            </w:r>
          </w:p>
          <w:p w14:paraId="5569A271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Vlerësohen për saktësinë e përgjigjeve, mënyrën e interpretimit të këngës.</w:t>
            </w:r>
          </w:p>
          <w:p w14:paraId="50899BC5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Detyrë:</w:t>
            </w:r>
          </w:p>
          <w:p w14:paraId="4A29C2C9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pentagram të paraqesin këngën me notat muzikore.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</w:r>
          </w:p>
          <w:p w14:paraId="3F227A47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28B9C6CB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7A0C1AC8" w14:textId="77777777" w:rsidR="001D4182" w:rsidRDefault="00654C7F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lastRenderedPageBreak/>
              <w:drawing>
                <wp:inline distT="0" distB="0" distL="0" distR="0" wp14:anchorId="3EB8BB24" wp14:editId="4FF01767">
                  <wp:extent cx="7178040" cy="1333500"/>
                  <wp:effectExtent l="0" t="0" r="3810" b="0"/>
                  <wp:docPr id="247" name="Picture 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D6C5DF9" w14:textId="77777777" w:rsidR="00A67933" w:rsidRDefault="00A67933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15DE1EB" w14:textId="77777777" w:rsidR="00A67933" w:rsidRPr="002B0894" w:rsidRDefault="00A67933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</w:tc>
      </w:tr>
    </w:tbl>
    <w:p w14:paraId="571BB8E9" w14:textId="77777777" w:rsidR="002B0894" w:rsidRDefault="002B0894" w:rsidP="002B0894"/>
    <w:p w14:paraId="5D91B88B" w14:textId="77777777" w:rsidR="002B0894" w:rsidRDefault="002B0894" w:rsidP="002B0894"/>
    <w:p w14:paraId="3A619240" w14:textId="77777777" w:rsidR="002B0894" w:rsidRDefault="002B0894" w:rsidP="002B0894"/>
    <w:p w14:paraId="4C346E5A" w14:textId="77777777" w:rsidR="002B0894" w:rsidRDefault="002B0894" w:rsidP="002B0894"/>
    <w:p w14:paraId="127A4904" w14:textId="77777777" w:rsidR="002B0894" w:rsidRDefault="002B0894" w:rsidP="002B0894"/>
    <w:p w14:paraId="784FDB84" w14:textId="77777777" w:rsidR="002B0894" w:rsidRDefault="002B0894" w:rsidP="002B0894"/>
    <w:p w14:paraId="2AA55895" w14:textId="77777777" w:rsidR="002B0894" w:rsidRDefault="002B0894" w:rsidP="002B0894"/>
    <w:p w14:paraId="244408E6" w14:textId="77777777" w:rsidR="002B0894" w:rsidRDefault="002B0894" w:rsidP="002B0894"/>
    <w:p w14:paraId="61161EF1" w14:textId="77777777" w:rsidR="002B0894" w:rsidRDefault="002B0894" w:rsidP="002B0894"/>
    <w:p w14:paraId="28ADF704" w14:textId="77777777" w:rsidR="002B0894" w:rsidRDefault="002B0894" w:rsidP="002B0894"/>
    <w:p w14:paraId="34EA2AC6" w14:textId="77777777" w:rsidR="002B0894" w:rsidRDefault="002B0894" w:rsidP="002B0894"/>
    <w:p w14:paraId="1677AB00" w14:textId="77777777" w:rsidR="002B0894" w:rsidRDefault="002B0894" w:rsidP="002B0894"/>
    <w:p w14:paraId="07E7D3E7" w14:textId="77777777" w:rsidR="002B0894" w:rsidRDefault="002B0894" w:rsidP="002B0894"/>
    <w:p w14:paraId="63B90188" w14:textId="77777777" w:rsidR="002B0894" w:rsidRDefault="002B0894" w:rsidP="002B0894"/>
    <w:p w14:paraId="4B7CBC96" w14:textId="77777777" w:rsidR="002B0894" w:rsidRDefault="002B0894" w:rsidP="002B0894"/>
    <w:p w14:paraId="0B5B9BD7" w14:textId="77777777" w:rsidR="002B0894" w:rsidRDefault="002B0894" w:rsidP="002B0894"/>
    <w:p w14:paraId="5476364F" w14:textId="77777777" w:rsidR="002B0894" w:rsidRDefault="002B0894" w:rsidP="002B0894"/>
    <w:p w14:paraId="560E5F2C" w14:textId="77777777" w:rsidR="002B0894" w:rsidRDefault="002B0894" w:rsidP="002B0894"/>
    <w:p w14:paraId="0065F919" w14:textId="77777777" w:rsidR="002B0894" w:rsidRDefault="002B0894" w:rsidP="002B0894"/>
    <w:p w14:paraId="6311ECF3" w14:textId="77777777" w:rsidR="002B0894" w:rsidRDefault="002B0894" w:rsidP="002B0894"/>
    <w:p w14:paraId="41BC2150" w14:textId="77777777" w:rsidR="002B0894" w:rsidRDefault="002B0894" w:rsidP="002B0894"/>
    <w:p w14:paraId="6956C5AA" w14:textId="77777777" w:rsidR="002B0894" w:rsidRDefault="002B0894" w:rsidP="002B0894"/>
    <w:p w14:paraId="40E9EF29" w14:textId="77777777" w:rsidR="002B0894" w:rsidRDefault="002B0894" w:rsidP="002B0894"/>
    <w:p w14:paraId="6988E104" w14:textId="77777777" w:rsidR="002B0894" w:rsidRDefault="002B0894" w:rsidP="002B0894"/>
    <w:tbl>
      <w:tblPr>
        <w:tblpPr w:leftFromText="180" w:rightFromText="180" w:vertAnchor="text" w:horzAnchor="margin" w:tblpXSpec="center" w:tblpY="-1232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2B0894" w:rsidRPr="002B0894" w14:paraId="3C79672E" w14:textId="77777777" w:rsidTr="005E7609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432D5096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602759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34</w:t>
            </w:r>
          </w:p>
        </w:tc>
      </w:tr>
      <w:tr w:rsidR="002B0894" w:rsidRPr="00EA6328" w14:paraId="065180F8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8781DA4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Fusha kurrikulare: Artet   Lënda:   : Edukatë muzikore</w:t>
            </w:r>
          </w:p>
          <w:p w14:paraId="5315CC75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A67933" w:rsidRPr="002B0894" w14:paraId="29D71D42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</w:tcPr>
          <w:p w14:paraId="7FCD631C" w14:textId="77777777" w:rsidR="00AD5333" w:rsidRDefault="00AD53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8BE98F1" wp14:editId="52FE3D2D">
                  <wp:extent cx="2712720" cy="554990"/>
                  <wp:effectExtent l="0" t="0" r="0" b="0"/>
                  <wp:docPr id="146" name="Picture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5603225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Tema: Krijimet muzikore</w:t>
            </w:r>
          </w:p>
          <w:p w14:paraId="56706A6A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temës:</w:t>
            </w:r>
          </w:p>
          <w:p w14:paraId="31AF4E75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Ritmizon në mënyrë kreative vargjet, poezitë, gjëegjëzat etj.</w:t>
            </w:r>
          </w:p>
          <w:p w14:paraId="2D61B233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për kompetencat kryesore të shkallës: I.3; II.4; III.4; VI.2.</w:t>
            </w:r>
          </w:p>
          <w:p w14:paraId="17FE2440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e fushës së kurrikulës: 1.2.</w:t>
            </w:r>
          </w:p>
          <w:p w14:paraId="0BC156F0" w14:textId="77777777" w:rsidR="00A67933" w:rsidRPr="00A67933" w:rsidRDefault="009E7339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7E7DC933" wp14:editId="3A9CB246">
                  <wp:extent cx="2712720" cy="554990"/>
                  <wp:effectExtent l="0" t="0" r="0" b="0"/>
                  <wp:docPr id="19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330E4B2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Njësia mësimore: Gjëegjëza</w:t>
            </w:r>
          </w:p>
          <w:p w14:paraId="55C23A48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orës mësimore:</w:t>
            </w:r>
          </w:p>
          <w:p w14:paraId="1742D026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Zbulon</w:t>
            </w:r>
            <w:r w:rsidR="00AD53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së paku emrin e një gjëegjëze.</w:t>
            </w:r>
          </w:p>
          <w:p w14:paraId="7937FC2C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Vizaton katrorët e mëdhenj dhe të vegjël sipas ritmit të rrokjeve.</w:t>
            </w:r>
          </w:p>
          <w:p w14:paraId="73D210ED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Shoqëron rrokjet me shtagëza apo duartrokitje.</w:t>
            </w:r>
          </w:p>
          <w:p w14:paraId="5CE0587F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Kriteret e suksesit: Përcaktohen me nxënësit në klasë.</w:t>
            </w:r>
          </w:p>
          <w:p w14:paraId="25AFD87B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Burimet, mjetet e konkretizimit dhe materialet mësimore: libri, shtagëza, projektori, laptopi.</w:t>
            </w:r>
          </w:p>
          <w:p w14:paraId="6610A014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26D9FE5A" w14:textId="77777777" w:rsidR="00A67933" w:rsidRPr="00A67933" w:rsidRDefault="003C5CA2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286FEDF0" wp14:editId="6907E71A">
                  <wp:extent cx="4535805" cy="359410"/>
                  <wp:effectExtent l="0" t="0" r="0" b="2540"/>
                  <wp:docPr id="221" name="Picture 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3FF896E" w14:textId="77777777" w:rsidR="00A67933" w:rsidRPr="00A67933" w:rsidRDefault="0034344D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F39C542" wp14:editId="165155A3">
                  <wp:extent cx="359410" cy="353695"/>
                  <wp:effectExtent l="0" t="0" r="2540" b="8255"/>
                  <wp:docPr id="285" name="Picture 2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Parashikimi:</w:t>
            </w:r>
          </w:p>
          <w:p w14:paraId="4D48066B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Përgatitja për të nxënët</w:t>
            </w:r>
          </w:p>
          <w:p w14:paraId="5F2B1F52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Diskutim i njohurive paraprake</w:t>
            </w:r>
          </w:p>
          <w:p w14:paraId="145D6E93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mësuesi/ja parashtron disa pyetje për të nxitur diskutimin.</w:t>
            </w:r>
          </w:p>
          <w:p w14:paraId="5F67B273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Çfarë janë gjëegjëzat? Kush i ka krijuar?</w:t>
            </w:r>
          </w:p>
          <w:p w14:paraId="2835D6B2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 dini ndonjë gjëegjëzë?</w:t>
            </w:r>
          </w:p>
          <w:p w14:paraId="347A3A3D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Mendimet e nxënësve diskutohen me klasën.</w:t>
            </w:r>
          </w:p>
          <w:p w14:paraId="50190C41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  <w:p w14:paraId="6BF7E823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20916E58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642E18A" w14:textId="77777777" w:rsidR="00A67933" w:rsidRPr="00A67933" w:rsidRDefault="007E3E35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94F0DFB" wp14:editId="78D81FC3">
                  <wp:extent cx="359410" cy="347345"/>
                  <wp:effectExtent l="0" t="0" r="2540" b="0"/>
                  <wp:docPr id="319" name="Picture 3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Ndërtimi i njohurive dhe i shkathtësive: Përpunimi i përmbajtjes</w:t>
            </w:r>
          </w:p>
          <w:p w14:paraId="4ED32E1E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Dëgjim i drejtuar</w:t>
            </w:r>
          </w:p>
          <w:p w14:paraId="169D1D93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1: Nxënësit ndahen në dyshe. Në secilën dyshe, mësuesi/ja shpërndan gjëegjëzat e përgatitura nga vetë ai/ajo. Detyrë e nxënësve është që të gjejnë se për kë bëhet fjalë. Grupi që zbulon gjëegjëzat shpallet fitues.</w:t>
            </w:r>
          </w:p>
          <w:p w14:paraId="248460BA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2: Vizatojnë rrokje të gjata me katrorët e mëdhenj dhe rrokje të shkurtra me katrorët e vegjël.</w:t>
            </w:r>
          </w:p>
          <w:p w14:paraId="057F8EA0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3: Përvetësojnë mirë dhe pa gabime dy gjëegjëzat e paraqitura në libër.</w:t>
            </w:r>
          </w:p>
          <w:p w14:paraId="098F3571" w14:textId="77777777" w:rsidR="00A67933" w:rsidRPr="00A67933" w:rsidRDefault="00EE20AD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164763EB" wp14:editId="4BD0ED63">
                  <wp:extent cx="359410" cy="353695"/>
                  <wp:effectExtent l="0" t="0" r="2540" b="8255"/>
                  <wp:docPr id="348" name="Picture 3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Përforcimi:</w:t>
            </w:r>
          </w:p>
          <w:p w14:paraId="5601F50F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Konsolidimi i të nxënit</w:t>
            </w:r>
          </w:p>
          <w:p w14:paraId="24232574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pasi ta kenë përvetësuar mirë dhe pa gabime, provojnë që rrokjet t’i shoqërojnë me shtagëza ose duartrokitje.</w:t>
            </w:r>
          </w:p>
          <w:p w14:paraId="7360A748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5DFE74AF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5CF3D69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7A73A4D5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4187685B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2BB30F9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Vlerësohen për saktësinë e përgjigjeve, mënyrën e interpretimit të gjëegjëzave dhe gjetjen e tyre.</w:t>
            </w:r>
          </w:p>
          <w:p w14:paraId="62525FA0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Detyrë:</w:t>
            </w:r>
          </w:p>
          <w:p w14:paraId="0D2B6C8D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Shkruajnë nga dy gjëegjëza secili prej tyre.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</w:r>
          </w:p>
          <w:p w14:paraId="55F00529" w14:textId="77777777" w:rsidR="00A67933" w:rsidRPr="00A67933" w:rsidRDefault="00654C7F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292FBF97" wp14:editId="27D5C86B">
                  <wp:extent cx="7178040" cy="1333500"/>
                  <wp:effectExtent l="0" t="0" r="3810" b="0"/>
                  <wp:docPr id="249" name="Picture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402C89D" w14:textId="77777777" w:rsidR="00A67933" w:rsidRPr="002B0894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</w:tc>
      </w:tr>
    </w:tbl>
    <w:p w14:paraId="3C8A27F2" w14:textId="77777777" w:rsidR="002B0894" w:rsidRDefault="002B0894" w:rsidP="002B0894"/>
    <w:p w14:paraId="1B2B46E2" w14:textId="77777777" w:rsidR="002B0894" w:rsidRDefault="002B0894" w:rsidP="002B0894"/>
    <w:p w14:paraId="664B0904" w14:textId="77777777" w:rsidR="002B0894" w:rsidRDefault="002B0894" w:rsidP="002B0894"/>
    <w:p w14:paraId="67A5D224" w14:textId="77777777" w:rsidR="002B0894" w:rsidRDefault="002B0894" w:rsidP="002B0894"/>
    <w:p w14:paraId="5F7B9A4D" w14:textId="77777777" w:rsidR="002B0894" w:rsidRDefault="002B0894" w:rsidP="002B0894"/>
    <w:p w14:paraId="23DB530B" w14:textId="77777777" w:rsidR="002B0894" w:rsidRDefault="002B0894" w:rsidP="002B0894"/>
    <w:p w14:paraId="300D8305" w14:textId="77777777" w:rsidR="002B0894" w:rsidRDefault="002B0894" w:rsidP="002B0894"/>
    <w:p w14:paraId="11682F3C" w14:textId="77777777" w:rsidR="002B0894" w:rsidRDefault="002B0894" w:rsidP="002B0894"/>
    <w:p w14:paraId="64E8D129" w14:textId="77777777" w:rsidR="002B0894" w:rsidRDefault="002B0894" w:rsidP="002B0894"/>
    <w:p w14:paraId="52ACECDB" w14:textId="77777777" w:rsidR="002B0894" w:rsidRDefault="002B0894" w:rsidP="002B0894"/>
    <w:p w14:paraId="4F077B07" w14:textId="77777777" w:rsidR="002B0894" w:rsidRDefault="002B0894" w:rsidP="002B0894"/>
    <w:p w14:paraId="6D07A3D7" w14:textId="77777777" w:rsidR="002B0894" w:rsidRDefault="002B0894" w:rsidP="002B0894"/>
    <w:p w14:paraId="59256950" w14:textId="77777777" w:rsidR="002B0894" w:rsidRDefault="002B0894" w:rsidP="002B0894"/>
    <w:p w14:paraId="0B4605CC" w14:textId="77777777" w:rsidR="002B0894" w:rsidRDefault="002B0894" w:rsidP="002B0894"/>
    <w:p w14:paraId="18590D86" w14:textId="77777777" w:rsidR="002B0894" w:rsidRDefault="002B0894" w:rsidP="002B0894"/>
    <w:p w14:paraId="2B6879D0" w14:textId="77777777" w:rsidR="002B0894" w:rsidRDefault="002B0894" w:rsidP="002B0894"/>
    <w:p w14:paraId="6215F9E0" w14:textId="77777777" w:rsidR="002B0894" w:rsidRDefault="002B0894" w:rsidP="002B0894"/>
    <w:p w14:paraId="001FF400" w14:textId="77777777" w:rsidR="002B0894" w:rsidRDefault="002B0894" w:rsidP="002B0894"/>
    <w:p w14:paraId="64E04D82" w14:textId="77777777" w:rsidR="002B0894" w:rsidRDefault="002B0894" w:rsidP="002B0894"/>
    <w:p w14:paraId="0C0A6633" w14:textId="77777777" w:rsidR="002B0894" w:rsidRDefault="002B0894" w:rsidP="002B0894"/>
    <w:p w14:paraId="05FF5898" w14:textId="77777777" w:rsidR="002B0894" w:rsidRDefault="002B0894" w:rsidP="002B0894"/>
    <w:p w14:paraId="2FF67D30" w14:textId="77777777" w:rsidR="002B0894" w:rsidRDefault="002B0894" w:rsidP="002B0894"/>
    <w:p w14:paraId="1E2D563C" w14:textId="77777777" w:rsidR="002B0894" w:rsidRDefault="002B0894" w:rsidP="002B0894"/>
    <w:p w14:paraId="4C51ED53" w14:textId="77777777" w:rsidR="002B0894" w:rsidRDefault="002B0894" w:rsidP="002B0894"/>
    <w:p w14:paraId="7E0A6576" w14:textId="77777777" w:rsidR="002B0894" w:rsidRDefault="002B0894" w:rsidP="002B0894"/>
    <w:p w14:paraId="6FE357AD" w14:textId="77777777" w:rsidR="002B0894" w:rsidRDefault="002B0894" w:rsidP="002B0894"/>
    <w:tbl>
      <w:tblPr>
        <w:tblpPr w:leftFromText="180" w:rightFromText="180" w:vertAnchor="text" w:horzAnchor="margin" w:tblpXSpec="center" w:tblpY="-1232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2B0894" w:rsidRPr="002B0894" w14:paraId="55EAD132" w14:textId="77777777" w:rsidTr="005E7609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FA772C4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602759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35</w:t>
            </w:r>
          </w:p>
        </w:tc>
      </w:tr>
      <w:tr w:rsidR="002B0894" w:rsidRPr="00EA6328" w14:paraId="171B699D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2C685F14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Fusha kurrikulare: Artet   Lënda:   : Edukatë muzikore</w:t>
            </w:r>
          </w:p>
          <w:p w14:paraId="3B145C08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A67933" w:rsidRPr="002B0894" w14:paraId="1BD1B27F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</w:tcPr>
          <w:p w14:paraId="11AF632F" w14:textId="77777777" w:rsidR="00AD5333" w:rsidRDefault="00AD53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F766C10" wp14:editId="0D1C8EB0">
                  <wp:extent cx="2712720" cy="554990"/>
                  <wp:effectExtent l="0" t="0" r="0" b="0"/>
                  <wp:docPr id="149" name="Picture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07CCFEE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Tema: Instrumentet muzikore</w:t>
            </w:r>
          </w:p>
          <w:p w14:paraId="1F418660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temës:</w:t>
            </w:r>
          </w:p>
          <w:p w14:paraId="2FCCCB18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Krijon instrumente muzikore ritmike me materiale ricikluese dhe organike.</w:t>
            </w:r>
          </w:p>
          <w:p w14:paraId="5E9836BA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Dallon instrumentet për nga materiali ndërtues, burimi tingullor, mënyra e interpretimit, ansambleve që u përkasin etj.</w:t>
            </w:r>
          </w:p>
          <w:p w14:paraId="107863B3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për kompetencat kryesore të shkallës: I.3,8 ;II.5; III.4;V,8.</w:t>
            </w:r>
          </w:p>
          <w:p w14:paraId="7595939B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e fushës së kurrikulës: 1.8; 2.1.</w:t>
            </w:r>
          </w:p>
          <w:p w14:paraId="064C8963" w14:textId="77777777" w:rsidR="00A67933" w:rsidRPr="00A67933" w:rsidRDefault="009E7339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1B9AA67E" wp14:editId="16F1FE3A">
                  <wp:extent cx="2712720" cy="554990"/>
                  <wp:effectExtent l="0" t="0" r="0" b="0"/>
                  <wp:docPr id="194" name="Picture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13F59FB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Njësia mësimore: Të ndërtojmë instrumente</w:t>
            </w:r>
          </w:p>
          <w:p w14:paraId="366BC2CF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orës mësimore:</w:t>
            </w:r>
          </w:p>
          <w:p w14:paraId="5F1D43C2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Krijon instrumentin e pëlqyer nga materiale ricikluese.</w:t>
            </w:r>
          </w:p>
          <w:p w14:paraId="00BD4B0A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Përshkruan thjesht me disa fjali përbërjen dhe tingullin që lëshon.</w:t>
            </w:r>
          </w:p>
          <w:p w14:paraId="78F45EC6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Arsyeton së paku me një fjali përzgjedhjen e punimit më të mirë.</w:t>
            </w:r>
          </w:p>
          <w:p w14:paraId="51E4CF36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Kriteret e suksesit: Përcaktohen me nxënësit në klasë.</w:t>
            </w:r>
          </w:p>
          <w:p w14:paraId="51EE249B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Burimet, mjetet e konkretizimit dhe materialet mësimore: materiale ricikluese, projektori, laptopi.</w:t>
            </w:r>
          </w:p>
          <w:p w14:paraId="37FF2DEB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53916184" w14:textId="77777777" w:rsidR="00A67933" w:rsidRPr="00A67933" w:rsidRDefault="003C5CA2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5CB2B15D" wp14:editId="4E4B22C3">
                  <wp:extent cx="4535805" cy="359410"/>
                  <wp:effectExtent l="0" t="0" r="0" b="2540"/>
                  <wp:docPr id="222" name="Picture 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B56FA4B" w14:textId="77777777" w:rsidR="00A67933" w:rsidRPr="00A67933" w:rsidRDefault="0034344D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338174D9" wp14:editId="086C72CA">
                  <wp:extent cx="359410" cy="353695"/>
                  <wp:effectExtent l="0" t="0" r="2540" b="8255"/>
                  <wp:docPr id="286" name="Picture 2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Parashikimi:</w:t>
            </w:r>
          </w:p>
          <w:p w14:paraId="22CCD3F5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Përgatitja për të nxënët</w:t>
            </w:r>
          </w:p>
          <w:p w14:paraId="26EC2723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Diskutim i njohurive paraprake</w:t>
            </w:r>
          </w:p>
          <w:p w14:paraId="4CA627FB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Mësuesi/ja fillimisht shfaq për disa minuta në videoprojektor videon me hapat e krijimit të disa prej instrumenteve muzikore (https://www.youtube.com/watch?v=yrCEqdMfbno). Nga nxënësit kërkohet që t’i vështrojnë me kujdes videot e paraqitura, duke ndjekur hapat e krijimit të instrumenteve.</w:t>
            </w:r>
          </w:p>
          <w:p w14:paraId="1D589FDA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  <w:p w14:paraId="6BF9359A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528A32C1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1AC9FFD7" w14:textId="77777777" w:rsidR="00A67933" w:rsidRPr="00A67933" w:rsidRDefault="007E3E35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37C6D93" wp14:editId="1784711A">
                  <wp:extent cx="359410" cy="347345"/>
                  <wp:effectExtent l="0" t="0" r="2540" b="0"/>
                  <wp:docPr id="320" name="Picture 3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Ndërtimi i njohurive dhe i shkathtësive: Përpunimi i përmbajtjes</w:t>
            </w:r>
          </w:p>
          <w:p w14:paraId="526899E5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Mendo - puno - thuaja grupit</w:t>
            </w:r>
          </w:p>
          <w:p w14:paraId="11E4C847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veprimtari kërkohet nga nxënësit që të hapin tekstin shkollor. Nxënësit mësojnë për lodrën e vogël, marakastin dhe kastanjetën.</w:t>
            </w:r>
          </w:p>
          <w:p w14:paraId="10E3F65B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Ndahen nxënësit në grupe.</w:t>
            </w:r>
          </w:p>
          <w:p w14:paraId="146EBB22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Grupi i parë ka për detyrë që me mjetet ricikluese, që kanë sjellë nga shtëpitë e tyre, të ndërtojnë lodrën e vogël.</w:t>
            </w:r>
          </w:p>
          <w:p w14:paraId="770DB20F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Grupi i dytë ka për detyrë që me mjetet ricikluese, që kanë sjellë nga shtëpitë e tyre, të ndërtojnë marakasin.</w:t>
            </w:r>
          </w:p>
          <w:p w14:paraId="6374D7D1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Grupi i tretë ka për detyrë që me mjetet ricikluese, që kanë sjellë nga shtëpitë e tyre, të ndërtojnë kastanjetën.</w:t>
            </w:r>
          </w:p>
          <w:p w14:paraId="14885C33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Nxënësit tregojnë përbërjen e instrumentit të krijuar dhe ti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ngujt që lëshojnë instrumentet</w:t>
            </w:r>
          </w:p>
          <w:p w14:paraId="4E45B9E3" w14:textId="77777777" w:rsidR="00EE20AD" w:rsidRPr="00EE20AD" w:rsidRDefault="00EE20AD" w:rsidP="00EE20AD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EF3BDF9" wp14:editId="77CBD6E4">
                  <wp:extent cx="359410" cy="353695"/>
                  <wp:effectExtent l="0" t="0" r="2540" b="8255"/>
                  <wp:docPr id="349" name="Picture 3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EE20AD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Përforcimi: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Konsolidimi i të nxënit</w:t>
            </w:r>
          </w:p>
          <w:p w14:paraId="63F91D7E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66ED576B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nxënësit vendosin krijimet mbi bankë dhe bëhet “turi i galerisë”. Nxënësit vëzhgojnë dhe japin pëlqimin e tyre për krijimin më të bukur.</w:t>
            </w:r>
          </w:p>
          <w:p w14:paraId="3A3F8C3F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Puna e tyre monitorohet dhe ndihmohet.</w:t>
            </w:r>
          </w:p>
          <w:p w14:paraId="32F427B3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5BA3DD8F" w14:textId="77777777" w:rsid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Vlerësohen për punimin e instrumenteve muzikore me saktësi, mënyrën e prezantimit të punës së përfunduar.</w:t>
            </w:r>
          </w:p>
          <w:p w14:paraId="3877A77E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61615FDE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Detyrë:</w:t>
            </w:r>
          </w:p>
          <w:p w14:paraId="6FA7B258" w14:textId="77777777" w:rsid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Të punojnë ndonjë instrument muzikor me mjete ricikluese.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</w:r>
          </w:p>
          <w:p w14:paraId="0F71CCFD" w14:textId="77777777" w:rsidR="00654C7F" w:rsidRPr="002B0894" w:rsidRDefault="00654C7F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1FFD612" wp14:editId="2EC46A73">
                  <wp:extent cx="7178040" cy="1333500"/>
                  <wp:effectExtent l="0" t="0" r="3810" b="0"/>
                  <wp:docPr id="250" name="Picture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B96889" w14:textId="77777777" w:rsidR="002B0894" w:rsidRDefault="002B0894" w:rsidP="002B0894"/>
    <w:p w14:paraId="21EC24AA" w14:textId="77777777" w:rsidR="002B0894" w:rsidRDefault="002B0894" w:rsidP="002B0894"/>
    <w:p w14:paraId="7B475FE0" w14:textId="77777777" w:rsidR="002B0894" w:rsidRDefault="002B0894" w:rsidP="002B0894"/>
    <w:p w14:paraId="7C361792" w14:textId="77777777" w:rsidR="002B0894" w:rsidRDefault="002B0894" w:rsidP="002B0894"/>
    <w:p w14:paraId="42333E57" w14:textId="77777777" w:rsidR="002B0894" w:rsidRDefault="002B0894" w:rsidP="002B0894"/>
    <w:p w14:paraId="42EB64A6" w14:textId="77777777" w:rsidR="002B0894" w:rsidRDefault="002B0894" w:rsidP="002B0894"/>
    <w:p w14:paraId="5B81145D" w14:textId="77777777" w:rsidR="002B0894" w:rsidRDefault="002B0894" w:rsidP="002B0894"/>
    <w:p w14:paraId="01F70862" w14:textId="77777777" w:rsidR="002B0894" w:rsidRDefault="002B0894" w:rsidP="002B0894"/>
    <w:p w14:paraId="7D094DD9" w14:textId="77777777" w:rsidR="002B0894" w:rsidRDefault="002B0894" w:rsidP="002B0894"/>
    <w:p w14:paraId="68FC6B27" w14:textId="77777777" w:rsidR="002B0894" w:rsidRDefault="002B0894" w:rsidP="002B0894"/>
    <w:p w14:paraId="36A7A889" w14:textId="77777777" w:rsidR="002B0894" w:rsidRDefault="002B0894" w:rsidP="002B0894"/>
    <w:p w14:paraId="58F962CA" w14:textId="77777777" w:rsidR="002B0894" w:rsidRDefault="002B0894" w:rsidP="002B0894"/>
    <w:p w14:paraId="724FC31C" w14:textId="77777777" w:rsidR="002B0894" w:rsidRDefault="002B0894" w:rsidP="002B0894"/>
    <w:p w14:paraId="78FD004E" w14:textId="77777777" w:rsidR="002B0894" w:rsidRDefault="002B0894" w:rsidP="002B0894"/>
    <w:p w14:paraId="1D01A959" w14:textId="77777777" w:rsidR="002B0894" w:rsidRDefault="002B0894" w:rsidP="002B0894"/>
    <w:p w14:paraId="63CA7C4B" w14:textId="77777777" w:rsidR="002B0894" w:rsidRDefault="002B0894" w:rsidP="002B0894"/>
    <w:p w14:paraId="6A0F3597" w14:textId="77777777" w:rsidR="002B0894" w:rsidRDefault="002B0894" w:rsidP="002B0894"/>
    <w:p w14:paraId="6487D4B8" w14:textId="77777777" w:rsidR="002B0894" w:rsidRDefault="002B0894" w:rsidP="002B0894"/>
    <w:p w14:paraId="49F88224" w14:textId="77777777" w:rsidR="002B0894" w:rsidRDefault="002B0894" w:rsidP="002B0894"/>
    <w:p w14:paraId="5DA57D1D" w14:textId="77777777" w:rsidR="002B0894" w:rsidRDefault="002B0894" w:rsidP="002B0894"/>
    <w:p w14:paraId="30BD99CD" w14:textId="77777777" w:rsidR="002B0894" w:rsidRDefault="002B0894" w:rsidP="002B0894"/>
    <w:p w14:paraId="74C22643" w14:textId="77777777" w:rsidR="002B0894" w:rsidRDefault="002B0894" w:rsidP="002B0894"/>
    <w:p w14:paraId="5742BB8B" w14:textId="77777777" w:rsidR="002B0894" w:rsidRDefault="002B0894" w:rsidP="002B0894"/>
    <w:p w14:paraId="3621B038" w14:textId="77777777" w:rsidR="002B0894" w:rsidRDefault="002B0894" w:rsidP="002B0894"/>
    <w:p w14:paraId="45721D53" w14:textId="77777777" w:rsidR="002B0894" w:rsidRDefault="002B0894" w:rsidP="002B0894"/>
    <w:p w14:paraId="45DBCFD8" w14:textId="77777777" w:rsidR="003C5CA2" w:rsidRDefault="003C5CA2" w:rsidP="002B0894"/>
    <w:p w14:paraId="1CC17161" w14:textId="77777777" w:rsidR="003C5CA2" w:rsidRDefault="003C5CA2" w:rsidP="002B0894"/>
    <w:p w14:paraId="44275CE5" w14:textId="77777777" w:rsidR="003C5CA2" w:rsidRDefault="003C5CA2" w:rsidP="002B0894"/>
    <w:p w14:paraId="3523A20C" w14:textId="77777777" w:rsidR="003C5CA2" w:rsidRDefault="003C5CA2" w:rsidP="002B0894"/>
    <w:p w14:paraId="330C6C91" w14:textId="77777777" w:rsidR="002B0894" w:rsidRDefault="002B0894" w:rsidP="002B0894"/>
    <w:tbl>
      <w:tblPr>
        <w:tblpPr w:leftFromText="180" w:rightFromText="180" w:vertAnchor="text" w:horzAnchor="margin" w:tblpXSpec="center" w:tblpY="-13763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2246"/>
      </w:tblGrid>
      <w:tr w:rsidR="003C5CA2" w:rsidRPr="002B0894" w14:paraId="6E477C90" w14:textId="77777777" w:rsidTr="003C5CA2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7EADD814" w14:textId="77777777" w:rsidR="003C5CA2" w:rsidRPr="002B0894" w:rsidRDefault="003C5CA2" w:rsidP="003C5CA2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36</w:t>
            </w:r>
          </w:p>
        </w:tc>
      </w:tr>
      <w:tr w:rsidR="003C5CA2" w:rsidRPr="00EA6328" w14:paraId="395EE87E" w14:textId="77777777" w:rsidTr="003C5CA2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47827F8C" w14:textId="77777777" w:rsidR="003C5CA2" w:rsidRPr="002B0894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Fusha kurrikulare: Artet   Lënda:   : Edukatë muzikore</w:t>
            </w:r>
          </w:p>
          <w:p w14:paraId="7463F29A" w14:textId="77777777" w:rsidR="003C5CA2" w:rsidRPr="002B0894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3C5CA2" w:rsidRPr="002B0894" w14:paraId="37B6B463" w14:textId="77777777" w:rsidTr="003C5CA2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</w:tcPr>
          <w:p w14:paraId="090A0F01" w14:textId="77777777" w:rsidR="003C5CA2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034858F" wp14:editId="39F4993D">
                  <wp:extent cx="2712720" cy="554990"/>
                  <wp:effectExtent l="0" t="0" r="0" b="0"/>
                  <wp:docPr id="151" name="Picture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1EE5C0C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Tema: Këngët</w:t>
            </w:r>
          </w:p>
          <w:p w14:paraId="104E2B87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ezultatet e të nxënit të temës:</w:t>
            </w:r>
          </w:p>
          <w:p w14:paraId="21E8947D" w14:textId="77777777" w:rsidR="003C5CA2" w:rsidRPr="00917F56" w:rsidRDefault="003C5CA2" w:rsidP="003C5CA2">
            <w:pPr>
              <w:pStyle w:val="ListParagraph"/>
              <w:numPr>
                <w:ilvl w:val="0"/>
                <w:numId w:val="22"/>
              </w:num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Këndon dhe interpreton në instrumente. Shoqëron këndimin me zë, me duar.</w:t>
            </w:r>
          </w:p>
          <w:p w14:paraId="72954CF5" w14:textId="77777777" w:rsidR="003C5CA2" w:rsidRPr="00917F56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Kontributi në rezultatet për kompetencat kryesore të shkallës: I.3; II.5; III.4; III.9; VI.2.</w:t>
            </w:r>
          </w:p>
          <w:p w14:paraId="64B65321" w14:textId="77777777" w:rsidR="003C5CA2" w:rsidRPr="00917F56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Kontributi në rezultatet e fushës së kurrikulës: 1.1,2.</w:t>
            </w:r>
          </w:p>
          <w:p w14:paraId="41A00A35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77A78E47" wp14:editId="720A20D1">
                  <wp:extent cx="2712720" cy="554990"/>
                  <wp:effectExtent l="0" t="0" r="0" b="0"/>
                  <wp:docPr id="195" name="Picture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3B45857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Njësia mësimore: “Ëndrra dhe dëshira”</w:t>
            </w:r>
          </w:p>
          <w:p w14:paraId="28ADC737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orës mësimore:</w:t>
            </w:r>
          </w:p>
          <w:p w14:paraId="2DC05901" w14:textId="77777777" w:rsidR="003C5CA2" w:rsidRPr="00917F56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</w: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Këndon këngën duke zbatuar rregullat e këndimit.</w:t>
            </w:r>
          </w:p>
          <w:p w14:paraId="472354E7" w14:textId="77777777" w:rsidR="003C5CA2" w:rsidRPr="00917F56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ab/>
              <w:t>Shoqëron këngën me duar ose me ndonjë vegël muzikore duke kënduar grupi.</w:t>
            </w:r>
          </w:p>
          <w:p w14:paraId="317CFE15" w14:textId="77777777" w:rsidR="003C5CA2" w:rsidRPr="00917F56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ab/>
              <w:t>Shpjegon me gjuhë të thjeshtë ëndrrën ose dëshirën që ka paraqitur përmes ilustrimit.</w:t>
            </w:r>
          </w:p>
          <w:p w14:paraId="232C2F24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Kriteret e suksesit: Përcaktohen me nxënësit në klasë.</w:t>
            </w:r>
          </w:p>
          <w:p w14:paraId="711944CD" w14:textId="77777777" w:rsidR="003C5CA2" w:rsidRPr="00917F56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Burimet, mjetet e konkretizimit dhe materialet mësimore: CD­ja, projektori, laptopi.</w:t>
            </w:r>
          </w:p>
          <w:p w14:paraId="71716CAC" w14:textId="77777777" w:rsidR="003C5CA2" w:rsidRPr="00917F56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2762FA99" w14:textId="77777777" w:rsidR="003C5CA2" w:rsidRPr="00917F56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</w:p>
          <w:p w14:paraId="1B3479A7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0999E8D7" wp14:editId="70863DC5">
                  <wp:extent cx="4535805" cy="359410"/>
                  <wp:effectExtent l="0" t="0" r="0" b="2540"/>
                  <wp:docPr id="223" name="Picture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72BCCBE" w14:textId="77777777" w:rsidR="003C5CA2" w:rsidRPr="00A67933" w:rsidRDefault="0034344D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8FC9B36" wp14:editId="3DDB4F25">
                  <wp:extent cx="359410" cy="353695"/>
                  <wp:effectExtent l="0" t="0" r="2540" b="8255"/>
                  <wp:docPr id="287" name="Picture 2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3C5CA2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Parashikimi:</w:t>
            </w:r>
          </w:p>
          <w:p w14:paraId="765A5D07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Përgatitja për të nxënët</w:t>
            </w:r>
          </w:p>
          <w:p w14:paraId="03AFC4BE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Diskutim i njohurive paraprake</w:t>
            </w:r>
          </w:p>
          <w:p w14:paraId="091B4F6B" w14:textId="77777777" w:rsidR="003C5CA2" w:rsidRPr="00917F56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Në këtë pjesë të orës mësimore, mësuesi/ja parashtron disa pyetje për të nxitur diskutimin.</w:t>
            </w:r>
          </w:p>
          <w:p w14:paraId="77C27DA8" w14:textId="77777777" w:rsidR="003C5CA2" w:rsidRPr="00917F56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Cilat janë ëndrrat e tua? Cilat janë dëshirat e tua?</w:t>
            </w:r>
          </w:p>
          <w:p w14:paraId="7B5B824D" w14:textId="77777777" w:rsidR="003C5CA2" w:rsidRPr="00917F56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Ku qëndrojnë dallimet në mes të ëndrrave dhe dëshirave?</w:t>
            </w:r>
          </w:p>
          <w:p w14:paraId="00A2AFF3" w14:textId="77777777" w:rsidR="003C5CA2" w:rsidRPr="00917F56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Mendimet e nxënësve diskutohen me klasën.</w:t>
            </w:r>
          </w:p>
          <w:p w14:paraId="7C44A702" w14:textId="77777777" w:rsidR="003C5CA2" w:rsidRPr="00917F56" w:rsidRDefault="003C5CA2" w:rsidP="003C5CA2">
            <w:pPr>
              <w:shd w:val="clear" w:color="auto" w:fill="FFFFFF"/>
              <w:tabs>
                <w:tab w:val="left" w:pos="2685"/>
              </w:tabs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  <w:r w:rsidRPr="00917F56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ab/>
            </w:r>
          </w:p>
          <w:p w14:paraId="70C7FE99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437F1729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7DA8692A" w14:textId="77777777" w:rsidR="003C5CA2" w:rsidRPr="00A67933" w:rsidRDefault="007E3E35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217800D4" wp14:editId="13C49C4F">
                  <wp:extent cx="359410" cy="347345"/>
                  <wp:effectExtent l="0" t="0" r="2540" b="0"/>
                  <wp:docPr id="321" name="Picture 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3C5CA2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Ndërtimi i njohurive dhe i shkathtësive: Përpunimi i përmbajtjes</w:t>
            </w:r>
          </w:p>
          <w:p w14:paraId="40D77854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Dëgjim i drejtuar</w:t>
            </w:r>
          </w:p>
          <w:p w14:paraId="253002F6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1: Nxënësit njoftohen me këngën që do ta mësojnë. Titulli “Ëndrra dhe dëshira” paraqitet përmes projektorit (titulli shkruhet në tabelë në mungesë të projektorit).</w:t>
            </w:r>
          </w:p>
          <w:p w14:paraId="3DEE660B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Pastaj kënga e ndarë në strofa paraqitet në tabelë. Mësohet kënga strofë për strofë.</w:t>
            </w:r>
          </w:p>
          <w:p w14:paraId="7DCD8331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2: Lëshohet kënga në CD dhe dëgjohet me vëmendje interpretimi i këngës.</w:t>
            </w:r>
          </w:p>
          <w:p w14:paraId="502EEEC7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3: Njoftohen nxënësit se kënga këndohet sipas rregullave: Një nxënës këndon këngën, kurse nxënësit e tjerë e shoqërojnë me duar. Nxënësit individualisht dhe në grup këndojnë këngën e mësuar, duke e shoqëruar me zë dhe me duar.</w:t>
            </w:r>
          </w:p>
          <w:p w14:paraId="338B2B6D" w14:textId="77777777" w:rsidR="003C5CA2" w:rsidRPr="00A67933" w:rsidRDefault="00EE20AD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78AD4DA0" wp14:editId="2B87E58B">
                  <wp:extent cx="359410" cy="353695"/>
                  <wp:effectExtent l="0" t="0" r="2540" b="8255"/>
                  <wp:docPr id="350" name="Picture 3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3C5CA2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Përforcimi: Konsolidimi i të nxënit Vizatim</w:t>
            </w:r>
          </w:p>
          <w:p w14:paraId="7D0DB3FC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nxënësit vizatojnë ëndrrën ose dëshirën e tyre. Puna e tyre monitorohet dhe ndihmohet. Pas mbarimit</w:t>
            </w:r>
          </w:p>
          <w:p w14:paraId="11BEBE04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të punës, krijimet ekspozohen në grupe. Secili bën shpjegimin e krijimit të tij, duke folur me gjuhë të</w:t>
            </w:r>
          </w:p>
          <w:p w14:paraId="5D8C4F7B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thjeshtë artistike.</w:t>
            </w:r>
          </w:p>
          <w:p w14:paraId="6AD20C14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172658C6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Vlerësohen për saktësinë e përgjigjeve, mënyrën e interpretimit të këngës dhe vizualizimin e ëndrrave dhe dëshirave të tyre.</w:t>
            </w:r>
          </w:p>
          <w:p w14:paraId="352860FF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Detyrë:</w:t>
            </w:r>
          </w:p>
          <w:p w14:paraId="691DF1E6" w14:textId="77777777" w:rsidR="00654C7F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pentagram të paraqesin këngën me notat muzikore.</w:t>
            </w:r>
          </w:p>
          <w:p w14:paraId="3CD5E789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</w:r>
            <w:r w:rsidR="00654C7F"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177DC710" wp14:editId="4F4A61D1">
                  <wp:extent cx="7178040" cy="1333500"/>
                  <wp:effectExtent l="0" t="0" r="3810" b="0"/>
                  <wp:docPr id="251" name="Picture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5204A95" w14:textId="77777777" w:rsidR="003C5CA2" w:rsidRPr="00A67933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72DA31D5" w14:textId="77777777" w:rsidR="003C5CA2" w:rsidRPr="002B0894" w:rsidRDefault="003C5CA2" w:rsidP="003C5CA2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</w:tc>
      </w:tr>
    </w:tbl>
    <w:p w14:paraId="7733051D" w14:textId="77777777" w:rsidR="002B0894" w:rsidRDefault="002B0894" w:rsidP="002B0894"/>
    <w:p w14:paraId="7B5830DA" w14:textId="77777777" w:rsidR="002B0894" w:rsidRDefault="002B0894" w:rsidP="002B0894"/>
    <w:p w14:paraId="01571D33" w14:textId="77777777" w:rsidR="002B0894" w:rsidRDefault="002B0894" w:rsidP="002B0894"/>
    <w:p w14:paraId="0607E6B4" w14:textId="77777777" w:rsidR="002B0894" w:rsidRDefault="002B0894" w:rsidP="002B0894"/>
    <w:p w14:paraId="782A2B34" w14:textId="77777777" w:rsidR="002B0894" w:rsidRDefault="002B0894" w:rsidP="002B0894"/>
    <w:p w14:paraId="04C86EDA" w14:textId="77777777" w:rsidR="002B0894" w:rsidRDefault="002B0894" w:rsidP="002B0894"/>
    <w:p w14:paraId="1851464A" w14:textId="77777777" w:rsidR="002B0894" w:rsidRDefault="002B0894" w:rsidP="002B0894"/>
    <w:p w14:paraId="010234FE" w14:textId="77777777" w:rsidR="002B0894" w:rsidRDefault="002B0894" w:rsidP="002B0894"/>
    <w:p w14:paraId="4CB798EA" w14:textId="77777777" w:rsidR="002B0894" w:rsidRDefault="002B0894" w:rsidP="002B0894"/>
    <w:p w14:paraId="3A721C08" w14:textId="77777777" w:rsidR="002B0894" w:rsidRDefault="002B0894" w:rsidP="002B0894"/>
    <w:p w14:paraId="46AA27BD" w14:textId="77777777" w:rsidR="002B0894" w:rsidRDefault="002B0894" w:rsidP="002B0894"/>
    <w:p w14:paraId="08C3466B" w14:textId="77777777" w:rsidR="002B0894" w:rsidRDefault="002B0894" w:rsidP="002B0894"/>
    <w:tbl>
      <w:tblPr>
        <w:tblpPr w:leftFromText="180" w:rightFromText="180" w:vertAnchor="text" w:horzAnchor="margin" w:tblpXSpec="center" w:tblpY="-1232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2B0894" w:rsidRPr="002B0894" w14:paraId="0097714F" w14:textId="77777777" w:rsidTr="005E7609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467138A8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602759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3</w:t>
            </w:r>
            <w:r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7</w:t>
            </w:r>
          </w:p>
        </w:tc>
      </w:tr>
      <w:tr w:rsidR="002B0894" w:rsidRPr="00EA6328" w14:paraId="6C626B4C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4CE282DE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Fusha kurrikulare: Artet   Lënda:   : Edukatë muzikore</w:t>
            </w:r>
          </w:p>
          <w:p w14:paraId="28C36E12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A67933" w:rsidRPr="002B0894" w14:paraId="3D87F6B7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</w:tcPr>
          <w:p w14:paraId="16BB3CBF" w14:textId="77777777" w:rsidR="004D796F" w:rsidRDefault="004D796F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739760D2" wp14:editId="116A4696">
                  <wp:extent cx="2712720" cy="554990"/>
                  <wp:effectExtent l="0" t="0" r="0" b="0"/>
                  <wp:docPr id="152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81621DD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Tema: Kënga</w:t>
            </w:r>
          </w:p>
          <w:p w14:paraId="741DD0C8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temës:</w:t>
            </w:r>
          </w:p>
          <w:p w14:paraId="36DF7D05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Këndon dhe interpreton në instrumente. Shoqëron këndimin me zë, me duar.</w:t>
            </w:r>
          </w:p>
          <w:p w14:paraId="36CC061A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për kompetencat kryesore të shkallës: I.3; II.5; III.4; III.9; VI.2.</w:t>
            </w:r>
          </w:p>
          <w:p w14:paraId="4C12F2C1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e fushës së kurrikulës: 1.1,2.</w:t>
            </w:r>
          </w:p>
          <w:p w14:paraId="0DF7B1C1" w14:textId="77777777" w:rsidR="00A67933" w:rsidRPr="00A67933" w:rsidRDefault="009E7339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3522AA5B" wp14:editId="0DEE31F0">
                  <wp:extent cx="2712720" cy="554990"/>
                  <wp:effectExtent l="0" t="0" r="0" b="0"/>
                  <wp:docPr id="196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26AF235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Njësia mësimore: “Pesa në librezë”</w:t>
            </w:r>
          </w:p>
          <w:p w14:paraId="0BDAC4D5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orës mësimore:</w:t>
            </w:r>
          </w:p>
          <w:p w14:paraId="62BDD04E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Këndon këngën duke zbatuar rregullat e këndimit</w:t>
            </w:r>
          </w:p>
          <w:p w14:paraId="26ED31A1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Shoqëron këngën me duar duke kënduar grupi.</w:t>
            </w:r>
          </w:p>
          <w:p w14:paraId="7495B98A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Paraqet në pentagram notat e këngës sipas udhëzimit të dhënë.</w:t>
            </w:r>
          </w:p>
          <w:p w14:paraId="2EFBCAFC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Kriteret e suksesit: Përcaktohen me nxënësit në klasë.</w:t>
            </w:r>
          </w:p>
          <w:p w14:paraId="0CA6F619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Burimet, mjetet e konkretizimit dhe materialet mësimore: CD­ja, printeri, laptopi, pentagrami.</w:t>
            </w:r>
          </w:p>
          <w:p w14:paraId="7C3BDAAB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Lidhja me lëndët e tjera mësimore dhe/apo me çështjet ndërkurrikulare dhe situatat jetësore: Gjuhë shqipe, Njeriu dhe natyra, Matematikë, Edukatë figurative; Arsimim për zhvillim të qëndrueshëm.</w:t>
            </w:r>
          </w:p>
          <w:p w14:paraId="1F40DE2A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1697B778" w14:textId="77777777" w:rsidR="00A67933" w:rsidRPr="00A67933" w:rsidRDefault="003C5CA2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05FE859B" wp14:editId="10582E61">
                  <wp:extent cx="4535805" cy="359410"/>
                  <wp:effectExtent l="0" t="0" r="0" b="2540"/>
                  <wp:docPr id="224" name="Picture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56631A3" w14:textId="77777777" w:rsidR="00A67933" w:rsidRPr="00A67933" w:rsidRDefault="0034344D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21F7F304" wp14:editId="4032A7A3">
                  <wp:extent cx="359410" cy="353695"/>
                  <wp:effectExtent l="0" t="0" r="2540" b="8255"/>
                  <wp:docPr id="288" name="Picture 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Parashikimi:</w:t>
            </w:r>
          </w:p>
          <w:p w14:paraId="4C8B1926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Përgatitja për të nxënët</w:t>
            </w:r>
          </w:p>
          <w:p w14:paraId="0F50A5F8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Diskutim i njohurive paraprake</w:t>
            </w:r>
          </w:p>
          <w:p w14:paraId="23FBC26F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Mësuesi/ja fillimisht paraqet përmes projektorit skemën e mëposhtme. Brenda rrethit shkruan “Libreza”. Mendimet e nxënësve shkruhen në secilin</w:t>
            </w:r>
          </w:p>
          <w:p w14:paraId="0C5EDDAA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drejtkëndësh. Varësisht prej kohës, disa prej tyre lexohen.</w:t>
            </w:r>
          </w:p>
          <w:p w14:paraId="2E6A8538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</w:p>
          <w:p w14:paraId="4785939A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6A7C681D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41B31353" w14:textId="77777777" w:rsidR="00A67933" w:rsidRPr="00A67933" w:rsidRDefault="007E3E35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7255E11E" wp14:editId="63AA31FC">
                  <wp:extent cx="359410" cy="347345"/>
                  <wp:effectExtent l="0" t="0" r="2540" b="0"/>
                  <wp:docPr id="322" name="Picture 3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Ndërtimi i njohurive dhe i shkathtësive: Përpunimi i përmbajtjes</w:t>
            </w:r>
          </w:p>
          <w:p w14:paraId="0DF93B7C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Dëgjim i drejtuar</w:t>
            </w:r>
          </w:p>
          <w:p w14:paraId="2D6BBFD7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1: Nxënësit njoftohen me këngën që do ta mësojnë. Titulli “Pesat në librezë” paraqitet përmes projektorit (titulli shkruhet në tabelë në mungesë të projektorit).</w:t>
            </w:r>
          </w:p>
          <w:p w14:paraId="19AB7300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Pastaj kënga e ndarë në strofa paraqitet në tabelë. Mësohet kënga strofë për strofë.</w:t>
            </w:r>
          </w:p>
          <w:p w14:paraId="61677CF2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2: Lëshohet kënga në CD dhe dëgjohet me vëmendje interpretimi i këngës.</w:t>
            </w:r>
          </w:p>
          <w:p w14:paraId="5A3147B9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Aktiviteti 3: Njoftohen nxënësit se kënga këndohet sipas rregullave: Një nxënës këndon këngën, kurse nxënësit e tjerë e shoqërojnë me duar. Nxënësit individualisht dhe në grup këndojnë këngën e mësuar, duke e shoqëruar me zë dhe me duar.</w:t>
            </w:r>
          </w:p>
          <w:p w14:paraId="2F996F0E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2C4646AD" w14:textId="77777777" w:rsidR="00A67933" w:rsidRPr="00A67933" w:rsidRDefault="00EE20AD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134C7494" wp14:editId="7721180C">
                  <wp:extent cx="359410" cy="353695"/>
                  <wp:effectExtent l="0" t="0" r="2540" b="8255"/>
                  <wp:docPr id="351" name="Picture 3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Përforcimi:</w:t>
            </w:r>
          </w:p>
          <w:p w14:paraId="1F12257B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Konsolidimi i të nxënit</w:t>
            </w:r>
          </w:p>
          <w:p w14:paraId="16348FDE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këtë pjesë të orës mësimore, nxënësit kanë për detyrë që të paraqesin në pentagram</w:t>
            </w:r>
          </w:p>
          <w:p w14:paraId="797FE341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këngën me notat muzikore.</w:t>
            </w:r>
          </w:p>
          <w:p w14:paraId="3A3E29E0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Puna e tyre monitorohet dhe ndihmohet.</w:t>
            </w:r>
          </w:p>
          <w:p w14:paraId="7DD95A8D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1673CDCF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Vlerësohen për saktësinë e përgjigjeve, mënyrën e interpretimit të këngës.</w:t>
            </w:r>
          </w:p>
          <w:p w14:paraId="73AB37F7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Detyrë:</w:t>
            </w:r>
          </w:p>
          <w:p w14:paraId="0A8F00A9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Në pentagram të paraqesin këngën me notat muzikore.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</w:r>
          </w:p>
          <w:p w14:paraId="2B1905AC" w14:textId="77777777" w:rsidR="00A67933" w:rsidRPr="00A67933" w:rsidRDefault="00654C7F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4BA46CBC" wp14:editId="7DEC432E">
                  <wp:extent cx="7178040" cy="1333500"/>
                  <wp:effectExtent l="0" t="0" r="3810" b="0"/>
                  <wp:docPr id="252" name="Picture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9FB6CC0" w14:textId="77777777" w:rsidR="00A67933" w:rsidRPr="002B0894" w:rsidRDefault="00A67933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</w:tc>
      </w:tr>
    </w:tbl>
    <w:p w14:paraId="241092CA" w14:textId="77777777" w:rsidR="002B0894" w:rsidRDefault="002B0894" w:rsidP="002B0894"/>
    <w:p w14:paraId="2ADC0DBA" w14:textId="77777777" w:rsidR="002B0894" w:rsidRDefault="002B0894" w:rsidP="002B0894"/>
    <w:p w14:paraId="570750D7" w14:textId="77777777" w:rsidR="002B0894" w:rsidRDefault="002B0894" w:rsidP="002B0894"/>
    <w:p w14:paraId="4EB531C1" w14:textId="77777777" w:rsidR="002B0894" w:rsidRDefault="002B0894" w:rsidP="002B0894"/>
    <w:p w14:paraId="1842974D" w14:textId="77777777" w:rsidR="002B0894" w:rsidRDefault="002B0894" w:rsidP="002B0894"/>
    <w:p w14:paraId="4DB324D0" w14:textId="77777777" w:rsidR="002B0894" w:rsidRDefault="002B0894" w:rsidP="002B0894"/>
    <w:p w14:paraId="6C98101C" w14:textId="77777777" w:rsidR="002B0894" w:rsidRDefault="002B0894" w:rsidP="002B0894"/>
    <w:p w14:paraId="20AEE621" w14:textId="77777777" w:rsidR="002B0894" w:rsidRDefault="002B0894" w:rsidP="002B0894"/>
    <w:p w14:paraId="70BF3F73" w14:textId="77777777" w:rsidR="002B0894" w:rsidRDefault="002B0894" w:rsidP="002B0894"/>
    <w:p w14:paraId="73F21935" w14:textId="77777777" w:rsidR="002B0894" w:rsidRDefault="002B0894" w:rsidP="002B0894"/>
    <w:p w14:paraId="29BDFEF7" w14:textId="77777777" w:rsidR="002B0894" w:rsidRDefault="002B0894" w:rsidP="002B0894"/>
    <w:p w14:paraId="78EB152E" w14:textId="77777777" w:rsidR="002B0894" w:rsidRDefault="002B0894" w:rsidP="002B0894"/>
    <w:p w14:paraId="6D98828A" w14:textId="77777777" w:rsidR="002B0894" w:rsidRDefault="002B0894" w:rsidP="002B0894"/>
    <w:p w14:paraId="0ED4D9A7" w14:textId="77777777" w:rsidR="002B0894" w:rsidRDefault="002B0894" w:rsidP="002B0894"/>
    <w:p w14:paraId="16AE9657" w14:textId="77777777" w:rsidR="002B0894" w:rsidRDefault="002B0894" w:rsidP="002B0894"/>
    <w:p w14:paraId="42CA43B3" w14:textId="77777777" w:rsidR="002B0894" w:rsidRDefault="002B0894" w:rsidP="002B0894"/>
    <w:p w14:paraId="6493F76D" w14:textId="77777777" w:rsidR="002B0894" w:rsidRDefault="002B0894" w:rsidP="002B0894"/>
    <w:p w14:paraId="1B8802CA" w14:textId="77777777" w:rsidR="002B0894" w:rsidRDefault="002B0894" w:rsidP="002B0894"/>
    <w:p w14:paraId="4BDFD254" w14:textId="77777777" w:rsidR="002B0894" w:rsidRDefault="002B0894" w:rsidP="002B0894"/>
    <w:p w14:paraId="6494BD46" w14:textId="77777777" w:rsidR="002B0894" w:rsidRDefault="002B0894" w:rsidP="002B0894"/>
    <w:p w14:paraId="392E21B0" w14:textId="77777777" w:rsidR="002B0894" w:rsidRDefault="002B0894" w:rsidP="002B0894"/>
    <w:p w14:paraId="39CF2F0F" w14:textId="77777777" w:rsidR="002B0894" w:rsidRDefault="002B0894" w:rsidP="002B0894"/>
    <w:p w14:paraId="5C4D2F49" w14:textId="77777777" w:rsidR="002B0894" w:rsidRDefault="002B0894" w:rsidP="002B0894"/>
    <w:p w14:paraId="181BDF62" w14:textId="77777777" w:rsidR="002B0894" w:rsidRDefault="002B0894" w:rsidP="002B0894"/>
    <w:p w14:paraId="0055809B" w14:textId="77777777" w:rsidR="002B0894" w:rsidRDefault="002B0894" w:rsidP="002B0894"/>
    <w:p w14:paraId="6B337127" w14:textId="77777777" w:rsidR="002B0894" w:rsidRDefault="002B0894" w:rsidP="002B0894"/>
    <w:p w14:paraId="2F88E3E0" w14:textId="77777777" w:rsidR="002B0894" w:rsidRDefault="002B0894" w:rsidP="002B0894"/>
    <w:tbl>
      <w:tblPr>
        <w:tblpPr w:leftFromText="180" w:rightFromText="180" w:vertAnchor="text" w:horzAnchor="margin" w:tblpXSpec="center" w:tblpY="-1232"/>
        <w:tblW w:w="115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1E0" w:firstRow="1" w:lastRow="1" w:firstColumn="1" w:lastColumn="1" w:noHBand="0" w:noVBand="0"/>
      </w:tblPr>
      <w:tblGrid>
        <w:gridCol w:w="11552"/>
      </w:tblGrid>
      <w:tr w:rsidR="002B0894" w:rsidRPr="002B0894" w14:paraId="1B3348B1" w14:textId="77777777" w:rsidTr="005E7609">
        <w:trPr>
          <w:trHeight w:val="239"/>
        </w:trPr>
        <w:tc>
          <w:tcPr>
            <w:tcW w:w="11552" w:type="dxa"/>
            <w:tcBorders>
              <w:top w:val="single" w:sz="8" w:space="0" w:color="000000"/>
              <w:bottom w:val="nil"/>
            </w:tcBorders>
            <w:shd w:val="clear" w:color="auto" w:fill="000000"/>
            <w:hideMark/>
          </w:tcPr>
          <w:p w14:paraId="319AD03C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rPr>
                <w:rFonts w:ascii="Times New Roman" w:eastAsia="MS Mincho" w:hAnsi="Times New Roman" w:cs="Times New Roman"/>
                <w:bCs/>
                <w:color w:val="0D0D0D"/>
                <w:sz w:val="20"/>
                <w:szCs w:val="20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lastRenderedPageBreak/>
              <w:t xml:space="preserve">  ASPEKTET E PËRGJITHSHME TË PLANIT TË ORËS MESIMORE </w:t>
            </w:r>
            <w:r w:rsidR="00602759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      NR -  38</w:t>
            </w:r>
          </w:p>
        </w:tc>
      </w:tr>
      <w:tr w:rsidR="002B0894" w:rsidRPr="00EA6328" w14:paraId="4461360B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  <w:hideMark/>
          </w:tcPr>
          <w:p w14:paraId="19787F4D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Fusha kurrikulare: Artet   Lënda:   : Edukatë muzikore</w:t>
            </w:r>
          </w:p>
          <w:p w14:paraId="3EB86E03" w14:textId="77777777" w:rsidR="002B0894" w:rsidRPr="002B0894" w:rsidRDefault="002B0894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2B0894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Shkalla e kurrikulës: II                         Klasa:  3</w:t>
            </w:r>
          </w:p>
        </w:tc>
      </w:tr>
      <w:tr w:rsidR="00A67933" w:rsidRPr="002B0894" w14:paraId="2699C7D7" w14:textId="77777777" w:rsidTr="005E7609">
        <w:trPr>
          <w:trHeight w:val="440"/>
        </w:trPr>
        <w:tc>
          <w:tcPr>
            <w:tcW w:w="11552" w:type="dxa"/>
            <w:tcBorders>
              <w:top w:val="single" w:sz="8" w:space="0" w:color="000000"/>
              <w:bottom w:val="single" w:sz="8" w:space="0" w:color="000000"/>
            </w:tcBorders>
          </w:tcPr>
          <w:p w14:paraId="60630C60" w14:textId="77777777" w:rsidR="00551C7E" w:rsidRDefault="00551C7E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BDA4893" wp14:editId="301F1BD3">
                  <wp:extent cx="2712720" cy="554990"/>
                  <wp:effectExtent l="0" t="0" r="0" b="0"/>
                  <wp:docPr id="154" name="Picture 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2DEAA8C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Tema: Veprat artistike</w:t>
            </w:r>
          </w:p>
          <w:p w14:paraId="4341975F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temës:</w:t>
            </w:r>
          </w:p>
          <w:p w14:paraId="46590189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Shpreh reagimin personal e emocional ndaj përjetimit të veprës artistike me disa fjali të thjeshta gjatë bisedës dhe vrojtimit, me lëvizje, mimikë, me mjete shprehëse të tjera artistike etj.</w:t>
            </w:r>
          </w:p>
          <w:p w14:paraId="5F9CBF6E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për kompetencat kryesore të shkallës: : I.3,4; III.4; VI.2,4.</w:t>
            </w:r>
          </w:p>
          <w:p w14:paraId="1B68D6EC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Kontributi në rezultatet e fushës së kurrikulës: 2.1.</w:t>
            </w:r>
          </w:p>
          <w:p w14:paraId="2009EE28" w14:textId="77777777" w:rsidR="00A67933" w:rsidRPr="00A67933" w:rsidRDefault="009E7339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347B4133" wp14:editId="7781094E">
                  <wp:extent cx="2712720" cy="554990"/>
                  <wp:effectExtent l="0" t="0" r="0" b="0"/>
                  <wp:docPr id="197" name="Pictur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55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80246E1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Njësia mësimore: Përmbledhje e punës</w:t>
            </w:r>
          </w:p>
          <w:p w14:paraId="4A65F11E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Rezultatet e të nxënit të orës mësimore:</w:t>
            </w:r>
          </w:p>
          <w:p w14:paraId="43DFDB66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Shkruan se cilin instrument ka përdorur për ta përcjellë këngën e pëlqyer.</w:t>
            </w:r>
          </w:p>
          <w:p w14:paraId="7DF0A72D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Arsyeton me një fjali pse i pëlqen ky instrument.</w:t>
            </w:r>
          </w:p>
          <w:p w14:paraId="144A625C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•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ab/>
              <w:t>Përmbledh me tri fjali emocionet e tij/saj gjatë dëgjimit të veprës së pëlqyer.</w:t>
            </w:r>
          </w:p>
          <w:p w14:paraId="04AC2463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Kriteret e suksesit: Përcaktohen me nxënësit në klasë.</w:t>
            </w:r>
          </w:p>
          <w:p w14:paraId="5AFCAFF2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Burimet, mjetet e konkretizimit dhe materialet mësimore: libri.</w:t>
            </w:r>
          </w:p>
          <w:p w14:paraId="2AF6C9C8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Lidhja me lëndët e tjera mësimore dhe/apo me çështjet ndërkurrikulare dhe situatat jetësore: Gjuhë shqipe, Njeriu dhe natyra, Matematikë, Edukatë figurative; Arsimim për zhvillim të qëndrue­ shëm.</w:t>
            </w:r>
          </w:p>
          <w:p w14:paraId="58A7C297" w14:textId="77777777" w:rsidR="00A67933" w:rsidRPr="00A67933" w:rsidRDefault="003C5CA2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2C4EF5FD" wp14:editId="6C3FC01A">
                  <wp:extent cx="4535805" cy="359410"/>
                  <wp:effectExtent l="0" t="0" r="0" b="2540"/>
                  <wp:docPr id="225" name="Picture 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580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6E0F8E4" w14:textId="77777777" w:rsidR="00A67933" w:rsidRPr="00A67933" w:rsidRDefault="0034344D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64B99370" wp14:editId="3E5A2267">
                  <wp:extent cx="359410" cy="353695"/>
                  <wp:effectExtent l="0" t="0" r="2540" b="8255"/>
                  <wp:docPr id="289" name="Picture 2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Parashikimi:</w:t>
            </w:r>
          </w:p>
          <w:p w14:paraId="6FB91B17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Përgatitja për të nxënët</w:t>
            </w:r>
            <w:r w:rsidR="00FE2E81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:</w:t>
            </w:r>
          </w:p>
          <w:p w14:paraId="2B514083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Diskutim i njohurive paraprake</w:t>
            </w:r>
          </w:p>
          <w:p w14:paraId="67249E81" w14:textId="77777777" w:rsidR="00A67933" w:rsidRPr="00FE2E81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E2E81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Në këtë pjesë të orës mësimore, mësuesi/ja parashtron disa pyetje për të nxitur diskutimin.</w:t>
            </w:r>
          </w:p>
          <w:p w14:paraId="02E1AE8E" w14:textId="77777777" w:rsidR="00A67933" w:rsidRPr="00FE2E81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E2E81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Cila ishte kënga juaj më e pëlqyer e vitit? Trego pse.</w:t>
            </w:r>
          </w:p>
          <w:p w14:paraId="26F24272" w14:textId="77777777" w:rsidR="00A67933" w:rsidRPr="00FE2E81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E2E81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Nxënësit në mënyrë individuale shprehin mendimet e</w:t>
            </w:r>
            <w:r w:rsidR="009E7339" w:rsidRPr="00FE2E81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 xml:space="preserve"> tyre. Puna e tyre prezantohet</w:t>
            </w:r>
          </w:p>
          <w:p w14:paraId="36EBE67C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12F5F014" w14:textId="77777777" w:rsidR="00A67933" w:rsidRPr="00A67933" w:rsidRDefault="007E3E35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lastRenderedPageBreak/>
              <w:drawing>
                <wp:inline distT="0" distB="0" distL="0" distR="0" wp14:anchorId="22E6A6C8" wp14:editId="05990693">
                  <wp:extent cx="359410" cy="347345"/>
                  <wp:effectExtent l="0" t="0" r="2540" b="0"/>
                  <wp:docPr id="323" name="Picture 3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47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Ndërtimi i njohurive dhe i shkathtësive: Përpunimi i përmbajtjes</w:t>
            </w:r>
          </w:p>
          <w:p w14:paraId="0007D841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Mendo - puno - thuaja grupit</w:t>
            </w:r>
          </w:p>
          <w:p w14:paraId="47FFF6CD" w14:textId="77777777" w:rsidR="00A67933" w:rsidRPr="00FE2E81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E2E81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Në këtë pjesë të orës mësimore bëhet përmbledhje e punës së bërë.</w:t>
            </w:r>
          </w:p>
          <w:p w14:paraId="41ABF15D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FE2E81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Nxënësit punojnë në mënyrë të pavarur, duke ndjekur aktivitetet e paraqitura</w:t>
            </w: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.</w:t>
            </w:r>
          </w:p>
          <w:p w14:paraId="7C574A8F" w14:textId="77777777" w:rsidR="00A67933" w:rsidRPr="00FE2E81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Aktiviteti 1: </w:t>
            </w:r>
            <w:r w:rsidRPr="00FE2E81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Nxënësit tregojnë se cili ka qenë instrumenti i tyre më i pëlqyer, me të cilin kanë shoqëruar ndonjë këngë.</w:t>
            </w:r>
          </w:p>
          <w:p w14:paraId="3BD43E9E" w14:textId="77777777" w:rsidR="00A67933" w:rsidRPr="00FE2E81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Aktiviteti 2: </w:t>
            </w:r>
            <w:r w:rsidRPr="00FE2E81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Tregojnë cilën këngë e kanë shoqëruar më së miri me instrumente ritmike.</w:t>
            </w:r>
          </w:p>
          <w:p w14:paraId="5873182D" w14:textId="77777777" w:rsidR="00A67933" w:rsidRPr="00FE2E81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E2E81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Pastaj punën e tyre e ndajnë me grupin e madh të klasës.</w:t>
            </w:r>
          </w:p>
          <w:p w14:paraId="52735BF3" w14:textId="77777777" w:rsidR="00A67933" w:rsidRPr="00A67933" w:rsidRDefault="00EE20AD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5A9DE68E" wp14:editId="76A2B56B">
                  <wp:extent cx="359410" cy="353695"/>
                  <wp:effectExtent l="0" t="0" r="2540" b="8255"/>
                  <wp:docPr id="352" name="Picture 3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3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A67933"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Përforcimi:</w:t>
            </w:r>
          </w:p>
          <w:p w14:paraId="2E9B5ECE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Konsolidimi i të nxënit</w:t>
            </w:r>
          </w:p>
          <w:p w14:paraId="1990E366" w14:textId="77777777" w:rsidR="00A67933" w:rsidRPr="00FE2E81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E2E81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Në këtë pjesë të orës mësimore, nxënësit shkruajnë përshtypjet e tyre për veprën më të pëlqyer që kanë dëgjuar.</w:t>
            </w:r>
          </w:p>
          <w:p w14:paraId="66707C5F" w14:textId="77777777" w:rsidR="00A67933" w:rsidRPr="00FE2E81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E2E81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Mësuesi/ja e monitoron punën e tyre, dhe i ndihmon ata që kanë nevojë.</w:t>
            </w:r>
          </w:p>
          <w:p w14:paraId="04602AD2" w14:textId="77777777" w:rsidR="00A67933" w:rsidRPr="00FE2E81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</w:p>
          <w:p w14:paraId="785779C0" w14:textId="77777777" w:rsidR="00A67933" w:rsidRPr="00FE2E81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E2E81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Vlerësohen për mënyrën e prezantimit të punës së tyre.</w:t>
            </w:r>
          </w:p>
          <w:p w14:paraId="4EE6B52F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>Detyrë:</w:t>
            </w:r>
          </w:p>
          <w:p w14:paraId="03C19E6D" w14:textId="77777777" w:rsidR="00A67933" w:rsidRPr="00FE2E81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</w:pPr>
            <w:r w:rsidRPr="00FE2E81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>Në pentagram të paraqesin këngën e tyre më të pëlqyer.</w:t>
            </w:r>
            <w:r w:rsidRPr="00FE2E81">
              <w:rPr>
                <w:rFonts w:ascii="Times New Roman" w:eastAsia="MS Mincho" w:hAnsi="Times New Roman" w:cs="Times New Roman"/>
                <w:bCs/>
                <w:color w:val="0D0D0D"/>
                <w:sz w:val="24"/>
                <w:szCs w:val="24"/>
                <w:lang w:val="sq-AL"/>
              </w:rPr>
              <w:tab/>
            </w:r>
          </w:p>
          <w:p w14:paraId="35E7609D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  <w:p w14:paraId="0872368A" w14:textId="77777777" w:rsidR="00A67933" w:rsidRPr="00A67933" w:rsidRDefault="00A67933" w:rsidP="00A67933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  <w:r w:rsidRPr="00A67933"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  <w:t xml:space="preserve"> </w:t>
            </w:r>
            <w:r w:rsidR="00654C7F">
              <w:rPr>
                <w:rFonts w:ascii="Times New Roman" w:eastAsia="MS Mincho" w:hAnsi="Times New Roman" w:cs="Times New Roman"/>
                <w:b/>
                <w:bCs/>
                <w:noProof/>
                <w:color w:val="0D0D0D"/>
                <w:sz w:val="24"/>
                <w:szCs w:val="24"/>
              </w:rPr>
              <w:drawing>
                <wp:inline distT="0" distB="0" distL="0" distR="0" wp14:anchorId="5B16AFEC" wp14:editId="1067D9DD">
                  <wp:extent cx="7178040" cy="1333500"/>
                  <wp:effectExtent l="0" t="0" r="3810" b="0"/>
                  <wp:docPr id="253" name="Picture 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804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0A2F4E5" w14:textId="77777777" w:rsidR="00A67933" w:rsidRPr="002B0894" w:rsidRDefault="00A67933" w:rsidP="005E7609">
            <w:pPr>
              <w:shd w:val="clear" w:color="auto" w:fill="FFFFFF"/>
              <w:spacing w:after="0" w:line="360" w:lineRule="auto"/>
              <w:jc w:val="both"/>
              <w:rPr>
                <w:rFonts w:ascii="Times New Roman" w:eastAsia="MS Mincho" w:hAnsi="Times New Roman" w:cs="Times New Roman"/>
                <w:b/>
                <w:bCs/>
                <w:color w:val="0D0D0D"/>
                <w:sz w:val="24"/>
                <w:szCs w:val="24"/>
                <w:lang w:val="sq-AL"/>
              </w:rPr>
            </w:pPr>
          </w:p>
        </w:tc>
      </w:tr>
    </w:tbl>
    <w:p w14:paraId="749443FE" w14:textId="77777777" w:rsidR="002B0894" w:rsidRDefault="002B0894" w:rsidP="002B0894"/>
    <w:sectPr w:rsidR="002B0894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0A4944" w14:textId="77777777" w:rsidR="007D7C59" w:rsidRDefault="007D7C59">
      <w:pPr>
        <w:spacing w:after="0" w:line="240" w:lineRule="auto"/>
      </w:pPr>
      <w:r>
        <w:separator/>
      </w:r>
    </w:p>
  </w:endnote>
  <w:endnote w:type="continuationSeparator" w:id="0">
    <w:p w14:paraId="7C9591EC" w14:textId="77777777" w:rsidR="007D7C59" w:rsidRDefault="007D7C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Lucida Sans Unicode">
    <w:altName w:val="Lucida Sans Unicode"/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mbassy BT">
    <w:altName w:val="Mistral"/>
    <w:panose1 w:val="03030602040507090C03"/>
    <w:charset w:val="00"/>
    <w:family w:val="script"/>
    <w:pitch w:val="variable"/>
    <w:sig w:usb0="800000AF" w:usb1="1000204A" w:usb2="00000000" w:usb3="00000000" w:csb0="00000011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C0F5C4" w14:textId="77777777" w:rsidR="00C96725" w:rsidRDefault="00C96725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40" behindDoc="1" locked="0" layoutInCell="1" allowOverlap="1" wp14:anchorId="0BBE9CAE" wp14:editId="2A8D7EAD">
              <wp:simplePos x="0" y="0"/>
              <wp:positionH relativeFrom="page">
                <wp:posOffset>0</wp:posOffset>
              </wp:positionH>
              <wp:positionV relativeFrom="page">
                <wp:posOffset>9938385</wp:posOffset>
              </wp:positionV>
              <wp:extent cx="767715" cy="855345"/>
              <wp:effectExtent l="9525" t="3810" r="3810" b="7620"/>
              <wp:wrapNone/>
              <wp:docPr id="11" name="Group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67715" cy="855345"/>
                        <a:chOff x="0" y="15651"/>
                        <a:chExt cx="1209" cy="1347"/>
                      </a:xfrm>
                    </wpg:grpSpPr>
                    <wps:wsp>
                      <wps:cNvPr id="12" name="Rectangle 10"/>
                      <wps:cNvSpPr>
                        <a:spLocks noChangeArrowheads="1"/>
                      </wps:cNvSpPr>
                      <wps:spPr bwMode="auto">
                        <a:xfrm>
                          <a:off x="136" y="15651"/>
                          <a:ext cx="1073" cy="1210"/>
                        </a:xfrm>
                        <a:prstGeom prst="rect">
                          <a:avLst/>
                        </a:prstGeom>
                        <a:solidFill>
                          <a:srgbClr val="3D6D7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" name="AutoShape 11"/>
                      <wps:cNvSpPr>
                        <a:spLocks/>
                      </wps:cNvSpPr>
                      <wps:spPr bwMode="auto">
                        <a:xfrm>
                          <a:off x="0" y="16577"/>
                          <a:ext cx="420" cy="420"/>
                        </a:xfrm>
                        <a:custGeom>
                          <a:avLst/>
                          <a:gdLst>
                            <a:gd name="T0" fmla="*/ 300 w 420"/>
                            <a:gd name="T1" fmla="+- 0 16577 16577"/>
                            <a:gd name="T2" fmla="*/ 16577 h 420"/>
                            <a:gd name="T3" fmla="*/ 0 w 420"/>
                            <a:gd name="T4" fmla="+- 0 16577 16577"/>
                            <a:gd name="T5" fmla="*/ 16577 h 420"/>
                            <a:gd name="T6" fmla="*/ 420 w 420"/>
                            <a:gd name="T7" fmla="+- 0 16697 16577"/>
                            <a:gd name="T8" fmla="*/ 16697 h 420"/>
                            <a:gd name="T9" fmla="*/ 420 w 420"/>
                            <a:gd name="T10" fmla="+- 0 16997 16577"/>
                            <a:gd name="T11" fmla="*/ 16997 h 420"/>
                          </a:gdLst>
                          <a:ahLst/>
                          <a:cxnLst>
                            <a:cxn ang="0">
                              <a:pos x="T0" y="T2"/>
                            </a:cxn>
                            <a:cxn ang="0">
                              <a:pos x="T3" y="T5"/>
                            </a:cxn>
                            <a:cxn ang="0">
                              <a:pos x="T6" y="T8"/>
                            </a:cxn>
                            <a:cxn ang="0">
                              <a:pos x="T9" y="T11"/>
                            </a:cxn>
                          </a:cxnLst>
                          <a:rect l="0" t="0" r="r" b="b"/>
                          <a:pathLst>
                            <a:path w="420" h="420">
                              <a:moveTo>
                                <a:pt x="300" y="0"/>
                              </a:moveTo>
                              <a:lnTo>
                                <a:pt x="0" y="0"/>
                              </a:lnTo>
                              <a:moveTo>
                                <a:pt x="420" y="120"/>
                              </a:moveTo>
                              <a:lnTo>
                                <a:pt x="420" y="420"/>
                              </a:lnTo>
                            </a:path>
                          </a:pathLst>
                        </a:custGeom>
                        <a:noFill/>
                        <a:ln w="1587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4" name="AutoShape 12"/>
                      <wps:cNvSpPr>
                        <a:spLocks/>
                      </wps:cNvSpPr>
                      <wps:spPr bwMode="auto">
                        <a:xfrm>
                          <a:off x="0" y="16577"/>
                          <a:ext cx="420" cy="420"/>
                        </a:xfrm>
                        <a:custGeom>
                          <a:avLst/>
                          <a:gdLst>
                            <a:gd name="T0" fmla="*/ 300 w 420"/>
                            <a:gd name="T1" fmla="+- 0 16577 16577"/>
                            <a:gd name="T2" fmla="*/ 16577 h 420"/>
                            <a:gd name="T3" fmla="*/ 0 w 420"/>
                            <a:gd name="T4" fmla="+- 0 16577 16577"/>
                            <a:gd name="T5" fmla="*/ 16577 h 420"/>
                            <a:gd name="T6" fmla="*/ 420 w 420"/>
                            <a:gd name="T7" fmla="+- 0 16697 16577"/>
                            <a:gd name="T8" fmla="*/ 16697 h 420"/>
                            <a:gd name="T9" fmla="*/ 420 w 420"/>
                            <a:gd name="T10" fmla="+- 0 16997 16577"/>
                            <a:gd name="T11" fmla="*/ 16997 h 420"/>
                          </a:gdLst>
                          <a:ahLst/>
                          <a:cxnLst>
                            <a:cxn ang="0">
                              <a:pos x="T0" y="T2"/>
                            </a:cxn>
                            <a:cxn ang="0">
                              <a:pos x="T3" y="T5"/>
                            </a:cxn>
                            <a:cxn ang="0">
                              <a:pos x="T6" y="T8"/>
                            </a:cxn>
                            <a:cxn ang="0">
                              <a:pos x="T9" y="T11"/>
                            </a:cxn>
                          </a:cxnLst>
                          <a:rect l="0" t="0" r="r" b="b"/>
                          <a:pathLst>
                            <a:path w="420" h="420">
                              <a:moveTo>
                                <a:pt x="300" y="0"/>
                              </a:moveTo>
                              <a:lnTo>
                                <a:pt x="0" y="0"/>
                              </a:lnTo>
                              <a:moveTo>
                                <a:pt x="420" y="120"/>
                              </a:moveTo>
                              <a:lnTo>
                                <a:pt x="420" y="42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6CCAFD7" id="Group 11" o:spid="_x0000_s1026" style="position:absolute;margin-left:0;margin-top:782.55pt;width:60.45pt;height:67.35pt;z-index:-251658240;mso-position-horizontal-relative:page;mso-position-vertical-relative:page" coordorigin=",15651" coordsize="1209,13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">
              <v:rect id="Rectangle 10" o:spid="_x0000_s1027" style="position:absolute;left:136;top:15651;width:1073;height:1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OyDsAA&#10;AADbAAAADwAAAGRycy9kb3ducmV2LnhtbERPy6rCMBDdX/AfwgjuNNWFSjWKiFcuuvKB4m5oxrbY&#10;TGoTbf17Iwh3N4fznOm8MYV4UuVyywr6vQgEcWJ1zqmC4+G3OwbhPLLGwjIpeJGD+az1M8VY25p3&#10;9Nz7VIQQdjEqyLwvYyldkpFB17MlceCutjLoA6xSqSusQ7gp5CCKhtJgzqEhw5KWGSW3/cMoWOvT&#10;dn0uXqvR4z6Omt2l3iTbWqlOu1lMQHhq/L/46/7TYf4APr+EA+Ts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fOyDsAAAADbAAAADwAAAAAAAAAAAAAAAACYAgAAZHJzL2Rvd25y&#10;ZXYueG1sUEsFBgAAAAAEAAQA9QAAAIUDAAAAAA==&#10;" fillcolor="#3d6d7c" stroked="f"/>
              <v:shape id="AutoShape 11" o:spid="_x0000_s1028" style="position:absolute;top:16577;width:420;height:420;visibility:visible;mso-wrap-style:square;v-text-anchor:top" coordsize="420,4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NHcMA&#10;AADbAAAADwAAAGRycy9kb3ducmV2LnhtbERP22rCQBB9L/Qflin4VjeNGiR1FRUsggXrBdrHITtm&#10;g9nZkN1q/Hu3IPRtDuc6k1lna3Gh1leOFbz1ExDEhdMVlwqOh9XrGIQPyBprx6TgRh5m0+enCeba&#10;XXlHl30oRQxhn6MCE0KTS+kLQxZ93zXEkTu51mKIsC2lbvEaw20t0yTJpMWKY4PBhpaGivP+1yqo&#10;s8XAnNJ1+GoyvfkefQ4/0u2PUr2Xbv4OIlAX/sUP91rH+QP4+yUeIK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NHcMAAADbAAAADwAAAAAAAAAAAAAAAACYAgAAZHJzL2Rv&#10;d25yZXYueG1sUEsFBgAAAAAEAAQA9QAAAIgDAAAAAA==&#10;" path="m300,l,m420,120r,300e" filled="f" strokecolor="white" strokeweight="1.25pt">
                <v:path arrowok="t" o:connecttype="custom" o:connectlocs="300,16577;0,16577;420,16697;420,16997" o:connectangles="0,0,0,0"/>
              </v:shape>
              <v:shape id="AutoShape 12" o:spid="_x0000_s1029" style="position:absolute;top:16577;width:420;height:420;visibility:visible;mso-wrap-style:square;v-text-anchor:top" coordsize="420,4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u0ksMA&#10;AADbAAAADwAAAGRycy9kb3ducmV2LnhtbERPTWvCQBC9F/oflhF6KWZjkVaiqxSl0PZkkl68Ddkx&#10;iWZnY3ZN0n/fFQre5vE+Z7UZTSN66lxtWcEsikEQF1bXXCr4yT+mCxDOI2tsLJOCX3KwWT8+rDDR&#10;duCU+syXIoSwS1BB5X2bSOmKigy6yLbEgTvazqAPsCul7nAI4aaRL3H8Kg3WHBoqbGlbUXHOrkZB&#10;i7u3Q37ZXb++95zO42Y8PV9SpZ4m4/sShKfR38X/7k8d5s/h9ks4QK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9u0ksMAAADbAAAADwAAAAAAAAAAAAAAAACYAgAAZHJzL2Rv&#10;d25yZXYueG1sUEsFBgAAAAAEAAQA9QAAAIgDAAAAAA==&#10;" path="m300,l,m420,120r,300e" filled="f" strokeweight=".25pt">
                <v:path arrowok="t" o:connecttype="custom" o:connectlocs="300,16577;0,16577;420,16697;420,16997" o:connectangles="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14186EC" wp14:editId="19E1B792">
              <wp:simplePos x="0" y="0"/>
              <wp:positionH relativeFrom="page">
                <wp:posOffset>7646670</wp:posOffset>
              </wp:positionH>
              <wp:positionV relativeFrom="page">
                <wp:posOffset>10602595</wp:posOffset>
              </wp:positionV>
              <wp:extent cx="0" cy="190500"/>
              <wp:effectExtent l="7620" t="10795" r="11430" b="8255"/>
              <wp:wrapNone/>
              <wp:docPr id="10" name="Straight Connector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9050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45E0173" id="Straight Connector 10" o:spid="_x0000_s1026" style="position:absolute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2.1pt,834.85pt" to="602.1pt,84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" strokeweight=".25pt">
              <w10:wrap anchorx="page" anchory="page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034C197C" wp14:editId="197A5B6D">
              <wp:simplePos x="0" y="0"/>
              <wp:positionH relativeFrom="page">
                <wp:posOffset>7722870</wp:posOffset>
              </wp:positionH>
              <wp:positionV relativeFrom="page">
                <wp:posOffset>10526395</wp:posOffset>
              </wp:positionV>
              <wp:extent cx="190500" cy="0"/>
              <wp:effectExtent l="7620" t="10795" r="11430" b="8255"/>
              <wp:wrapNone/>
              <wp:docPr id="9" name="Straight Connector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90500" cy="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B22C55B" id="Straight Connector 9" o:spid="_x0000_s1026" style="position:absolute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8.1pt,828.85pt" to="623.1pt,82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" strokeweight=".25pt">
              <w10:wrap anchorx="page" anchory="page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061232FB" wp14:editId="033A6B27">
              <wp:simplePos x="0" y="0"/>
              <wp:positionH relativeFrom="page">
                <wp:posOffset>411480</wp:posOffset>
              </wp:positionH>
              <wp:positionV relativeFrom="page">
                <wp:posOffset>10099040</wp:posOffset>
              </wp:positionV>
              <wp:extent cx="212090" cy="176530"/>
              <wp:effectExtent l="1905" t="2540" r="0" b="1905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2090" cy="176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16A49A1" w14:textId="77777777" w:rsidR="00C96725" w:rsidRDefault="00C96725">
                          <w:pPr>
                            <w:spacing w:before="18"/>
                            <w:ind w:left="60"/>
                            <w:rPr>
                              <w:rFonts w:ascii="Century Gothic"/>
                              <w:b/>
                              <w:sz w:val="19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entury Gothic"/>
                              <w:b/>
                              <w:color w:val="FFFFFF"/>
                              <w:sz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16CDB">
                            <w:rPr>
                              <w:rFonts w:ascii="Century Gothic"/>
                              <w:b/>
                              <w:noProof/>
                              <w:color w:val="FFFFFF"/>
                              <w:sz w:val="19"/>
                            </w:rPr>
                            <w:t>40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47" type="#_x0000_t202" style="position:absolute;margin-left:32.4pt;margin-top:795.2pt;width:16.7pt;height:13.9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" filled="f" stroked="f">
              <v:textbox inset="0,0,0,0">
                <w:txbxContent>
                  <w:p w:rsidR="00C96725" w:rsidRDefault="00C96725">
                    <w:pPr>
                      <w:spacing w:before="18"/>
                      <w:ind w:left="60"/>
                      <w:rPr>
                        <w:rFonts w:ascii="Century Gothic"/>
                        <w:b/>
                        <w:sz w:val="19"/>
                      </w:rPr>
                    </w:pPr>
                    <w:r>
                      <w:fldChar w:fldCharType="begin"/>
                    </w:r>
                    <w:r>
                      <w:rPr>
                        <w:rFonts w:ascii="Century Gothic"/>
                        <w:b/>
                        <w:color w:val="FFFFFF"/>
                        <w:sz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16CDB">
                      <w:rPr>
                        <w:rFonts w:ascii="Century Gothic"/>
                        <w:b/>
                        <w:noProof/>
                        <w:color w:val="FFFFFF"/>
                        <w:sz w:val="19"/>
                      </w:rPr>
                      <w:t>40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D3DDE7" w14:textId="77777777" w:rsidR="00C96725" w:rsidRDefault="00C96725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732D71D6" wp14:editId="31750134">
              <wp:simplePos x="0" y="0"/>
              <wp:positionH relativeFrom="page">
                <wp:posOffset>266700</wp:posOffset>
              </wp:positionH>
              <wp:positionV relativeFrom="page">
                <wp:posOffset>10602595</wp:posOffset>
              </wp:positionV>
              <wp:extent cx="0" cy="190500"/>
              <wp:effectExtent l="9525" t="10795" r="9525" b="8255"/>
              <wp:wrapNone/>
              <wp:docPr id="7" name="Straight Connector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9050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127584F" id="Straight Connector 7" o:spid="_x0000_s1026" style="position:absolute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1pt,834.85pt" to="21pt,84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" strokeweight=".25pt">
              <w10:wrap anchorx="page" anchory="page"/>
            </v:lin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70BBE601" wp14:editId="7373A474">
              <wp:simplePos x="0" y="0"/>
              <wp:positionH relativeFrom="page">
                <wp:posOffset>7145655</wp:posOffset>
              </wp:positionH>
              <wp:positionV relativeFrom="page">
                <wp:posOffset>9938385</wp:posOffset>
              </wp:positionV>
              <wp:extent cx="767715" cy="855345"/>
              <wp:effectExtent l="1905" t="3810" r="11430" b="7620"/>
              <wp:wrapNone/>
              <wp:docPr id="3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67715" cy="855345"/>
                        <a:chOff x="11253" y="15651"/>
                        <a:chExt cx="1209" cy="1347"/>
                      </a:xfrm>
                    </wpg:grpSpPr>
                    <wps:wsp>
                      <wps:cNvPr id="4" name="Rectangle 18"/>
                      <wps:cNvSpPr>
                        <a:spLocks noChangeArrowheads="1"/>
                      </wps:cNvSpPr>
                      <wps:spPr bwMode="auto">
                        <a:xfrm>
                          <a:off x="11253" y="15651"/>
                          <a:ext cx="1073" cy="1210"/>
                        </a:xfrm>
                        <a:prstGeom prst="rect">
                          <a:avLst/>
                        </a:prstGeom>
                        <a:solidFill>
                          <a:srgbClr val="3D6D7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" name="AutoShape 19"/>
                      <wps:cNvSpPr>
                        <a:spLocks/>
                      </wps:cNvSpPr>
                      <wps:spPr bwMode="auto">
                        <a:xfrm>
                          <a:off x="12042" y="16577"/>
                          <a:ext cx="420" cy="420"/>
                        </a:xfrm>
                        <a:custGeom>
                          <a:avLst/>
                          <a:gdLst>
                            <a:gd name="T0" fmla="+- 0 12162 12042"/>
                            <a:gd name="T1" fmla="*/ T0 w 420"/>
                            <a:gd name="T2" fmla="+- 0 16577 16577"/>
                            <a:gd name="T3" fmla="*/ 16577 h 420"/>
                            <a:gd name="T4" fmla="+- 0 12462 12042"/>
                            <a:gd name="T5" fmla="*/ T4 w 420"/>
                            <a:gd name="T6" fmla="+- 0 16577 16577"/>
                            <a:gd name="T7" fmla="*/ 16577 h 420"/>
                            <a:gd name="T8" fmla="+- 0 12042 12042"/>
                            <a:gd name="T9" fmla="*/ T8 w 420"/>
                            <a:gd name="T10" fmla="+- 0 16697 16577"/>
                            <a:gd name="T11" fmla="*/ 16697 h 420"/>
                            <a:gd name="T12" fmla="+- 0 12042 12042"/>
                            <a:gd name="T13" fmla="*/ T12 w 420"/>
                            <a:gd name="T14" fmla="+- 0 16997 16577"/>
                            <a:gd name="T15" fmla="*/ 16997 h 4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420" h="420">
                              <a:moveTo>
                                <a:pt x="120" y="0"/>
                              </a:moveTo>
                              <a:lnTo>
                                <a:pt x="420" y="0"/>
                              </a:lnTo>
                              <a:moveTo>
                                <a:pt x="0" y="120"/>
                              </a:moveTo>
                              <a:lnTo>
                                <a:pt x="0" y="420"/>
                              </a:lnTo>
                            </a:path>
                          </a:pathLst>
                        </a:custGeom>
                        <a:noFill/>
                        <a:ln w="1587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" name="AutoShape 20"/>
                      <wps:cNvSpPr>
                        <a:spLocks/>
                      </wps:cNvSpPr>
                      <wps:spPr bwMode="auto">
                        <a:xfrm>
                          <a:off x="12042" y="16577"/>
                          <a:ext cx="420" cy="420"/>
                        </a:xfrm>
                        <a:custGeom>
                          <a:avLst/>
                          <a:gdLst>
                            <a:gd name="T0" fmla="+- 0 12162 12042"/>
                            <a:gd name="T1" fmla="*/ T0 w 420"/>
                            <a:gd name="T2" fmla="+- 0 16577 16577"/>
                            <a:gd name="T3" fmla="*/ 16577 h 420"/>
                            <a:gd name="T4" fmla="+- 0 12462 12042"/>
                            <a:gd name="T5" fmla="*/ T4 w 420"/>
                            <a:gd name="T6" fmla="+- 0 16577 16577"/>
                            <a:gd name="T7" fmla="*/ 16577 h 420"/>
                            <a:gd name="T8" fmla="+- 0 12042 12042"/>
                            <a:gd name="T9" fmla="*/ T8 w 420"/>
                            <a:gd name="T10" fmla="+- 0 16697 16577"/>
                            <a:gd name="T11" fmla="*/ 16697 h 420"/>
                            <a:gd name="T12" fmla="+- 0 12042 12042"/>
                            <a:gd name="T13" fmla="*/ T12 w 420"/>
                            <a:gd name="T14" fmla="+- 0 16997 16577"/>
                            <a:gd name="T15" fmla="*/ 16997 h 4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420" h="420">
                              <a:moveTo>
                                <a:pt x="120" y="0"/>
                              </a:moveTo>
                              <a:lnTo>
                                <a:pt x="420" y="0"/>
                              </a:lnTo>
                              <a:moveTo>
                                <a:pt x="0" y="120"/>
                              </a:moveTo>
                              <a:lnTo>
                                <a:pt x="0" y="42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74821DD" id="Group 3" o:spid="_x0000_s1026" style="position:absolute;margin-left:562.65pt;margin-top:782.55pt;width:60.45pt;height:67.35pt;z-index:-251653120;mso-position-horizontal-relative:page;mso-position-vertical-relative:page" coordorigin="11253,15651" coordsize="1209,13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">
              <v:rect id="Rectangle 18" o:spid="_x0000_s1027" style="position:absolute;left:11253;top:15651;width:1073;height:1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/YmsUA&#10;AADaAAAADwAAAGRycy9kb3ducmV2LnhtbESPS2vDMBCE74H+B7GF3mI5JbTGsRJCaUJpTnnQktti&#10;bW1Ta+Va8iP/PgoUchxm5hsmW42mFj21rrKsYBbFIIhzqysuFJyOm2kCwnlkjbVlUnAhB6vlwyTD&#10;VNuB99QffCEChF2KCkrvm1RKl5dk0EW2IQ7ej20N+iDbQuoWhwA3tXyO4xdpsOKwUGJDbyXlv4fO&#10;KNjqr932u768v3Z/STzuz8NnvhuUenoc1wsQnkZ/D/+3P7SCOdyuhBsgl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39iaxQAAANoAAAAPAAAAAAAAAAAAAAAAAJgCAABkcnMv&#10;ZG93bnJldi54bWxQSwUGAAAAAAQABAD1AAAAigMAAAAA&#10;" fillcolor="#3d6d7c" stroked="f"/>
              <v:shape id="AutoShape 19" o:spid="_x0000_s1028" style="position:absolute;left:12042;top:16577;width:420;height:420;visibility:visible;mso-wrap-style:square;v-text-anchor:top" coordsize="420,4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lcE8QA&#10;AADaAAAADwAAAGRycy9kb3ducmV2LnhtbESP3WrCQBSE74W+w3IK3ummsQZJXUUFi9CC9Qfay0P2&#10;mA1mz4bsqunbu0Khl8PMfMNM552txZVaXzlW8DJMQBAXTldcKjge1oMJCB+QNdaOScEveZjPnnpT&#10;zLW78Y6u+1CKCGGfowITQpNL6QtDFv3QNcTRO7nWYoiyLaVu8RbhtpZpkmTSYsVxwWBDK0PFeX+x&#10;CupsOTKndBO+mkx/fI8/X9/T7Y9S/edu8QYiUBf+w3/tjVYwhseVeAPk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5XBPEAAAA2gAAAA8AAAAAAAAAAAAAAAAAmAIAAGRycy9k&#10;b3ducmV2LnhtbFBLBQYAAAAABAAEAPUAAACJAwAAAAA=&#10;" path="m120,l420,m,120l,420e" filled="f" strokecolor="white" strokeweight="1.25pt">
                <v:path arrowok="t" o:connecttype="custom" o:connectlocs="120,16577;420,16577;0,16697;0,16997" o:connectangles="0,0,0,0"/>
              </v:shape>
              <v:shape id="AutoShape 20" o:spid="_x0000_s1029" style="position:absolute;left:12042;top:16577;width:420;height:420;visibility:visible;mso-wrap-style:square;v-text-anchor:top" coordsize="420,4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R4kcIA&#10;AADaAAAADwAAAGRycy9kb3ducmV2LnhtbESPQYvCMBSE74L/IbwFL6LpiqhUo8iKoJ626sXbo3m2&#10;dZuX2kSt/94ICx6HmfmGmS0aU4o71a6wrOC7H4EgTq0uOFNwPKx7ExDOI2ssLZOCJzlYzNutGcba&#10;Pjih+95nIkDYxagg976KpXRpTgZd31bEwTvb2qAPss6krvER4KaUgygaSYMFh4UcK/rJKf3b34yC&#10;Clfj0+G6um13v5wMo7K5dK+JUp2vZjkF4anxn/B/e6MVjOB9JdwAOX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9HiRwgAAANoAAAAPAAAAAAAAAAAAAAAAAJgCAABkcnMvZG93&#10;bnJldi54bWxQSwUGAAAAAAQABAD1AAAAhwMAAAAA&#10;" path="m120,l420,m,120l,420e" filled="f" strokeweight=".25pt">
                <v:path arrowok="t" o:connecttype="custom" o:connectlocs="120,16577;420,16577;0,16697;0,16997" o:connectangles="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3678EC27" wp14:editId="5808714D">
              <wp:simplePos x="0" y="0"/>
              <wp:positionH relativeFrom="page">
                <wp:posOffset>190500</wp:posOffset>
              </wp:positionH>
              <wp:positionV relativeFrom="page">
                <wp:posOffset>10526395</wp:posOffset>
              </wp:positionV>
              <wp:extent cx="0" cy="0"/>
              <wp:effectExtent l="200025" t="10795" r="200025" b="8255"/>
              <wp:wrapNone/>
              <wp:docPr id="2" name="Straight Connector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C1098CA" id="Straight Connector 2" o:spid="_x0000_s1026" style="position:absolute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pt,828.85pt" to="15pt,82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" strokeweight=".25pt">
              <w10:wrap anchorx="page" anchory="page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56EF8EB5" wp14:editId="3F4299A2">
              <wp:simplePos x="0" y="0"/>
              <wp:positionH relativeFrom="page">
                <wp:posOffset>7256780</wp:posOffset>
              </wp:positionH>
              <wp:positionV relativeFrom="page">
                <wp:posOffset>10099040</wp:posOffset>
              </wp:positionV>
              <wp:extent cx="279400" cy="176530"/>
              <wp:effectExtent l="0" t="2540" r="0" b="190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9400" cy="176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343E56C" w14:textId="77777777" w:rsidR="00C96725" w:rsidRDefault="00C96725">
                          <w:pPr>
                            <w:spacing w:before="18"/>
                            <w:ind w:left="60"/>
                            <w:rPr>
                              <w:rFonts w:ascii="Century Gothic"/>
                              <w:b/>
                              <w:sz w:val="19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entury Gothic"/>
                              <w:b/>
                              <w:color w:val="FFFFFF"/>
                              <w:sz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E20AD">
                            <w:rPr>
                              <w:rFonts w:ascii="Century Gothic"/>
                              <w:b/>
                              <w:noProof/>
                              <w:color w:val="FFFFFF"/>
                              <w:sz w:val="19"/>
                            </w:rPr>
                            <w:t>86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48" type="#_x0000_t202" style="position:absolute;margin-left:571.4pt;margin-top:795.2pt;width:22pt;height:13.9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" filled="f" stroked="f">
              <v:textbox inset="0,0,0,0">
                <w:txbxContent>
                  <w:p w:rsidR="00C96725" w:rsidRDefault="00C96725">
                    <w:pPr>
                      <w:spacing w:before="18"/>
                      <w:ind w:left="60"/>
                      <w:rPr>
                        <w:rFonts w:ascii="Century Gothic"/>
                        <w:b/>
                        <w:sz w:val="19"/>
                      </w:rPr>
                    </w:pPr>
                    <w:r>
                      <w:fldChar w:fldCharType="begin"/>
                    </w:r>
                    <w:r>
                      <w:rPr>
                        <w:rFonts w:ascii="Century Gothic"/>
                        <w:b/>
                        <w:color w:val="FFFFFF"/>
                        <w:sz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E20AD">
                      <w:rPr>
                        <w:rFonts w:ascii="Century Gothic"/>
                        <w:b/>
                        <w:noProof/>
                        <w:color w:val="FFFFFF"/>
                        <w:sz w:val="19"/>
                      </w:rPr>
                      <w:t>86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C9E679" w14:textId="77777777" w:rsidR="007D7C59" w:rsidRDefault="007D7C59">
      <w:pPr>
        <w:spacing w:after="0" w:line="240" w:lineRule="auto"/>
      </w:pPr>
      <w:r>
        <w:separator/>
      </w:r>
    </w:p>
  </w:footnote>
  <w:footnote w:type="continuationSeparator" w:id="0">
    <w:p w14:paraId="4C47D3B8" w14:textId="77777777" w:rsidR="007D7C59" w:rsidRDefault="007D7C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625BAE" w14:textId="77777777" w:rsidR="00C96725" w:rsidRDefault="00C96725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0048" behindDoc="1" locked="0" layoutInCell="1" allowOverlap="1" wp14:anchorId="379594B0" wp14:editId="0075F504">
              <wp:simplePos x="0" y="0"/>
              <wp:positionH relativeFrom="page">
                <wp:posOffset>266700</wp:posOffset>
              </wp:positionH>
              <wp:positionV relativeFrom="page">
                <wp:posOffset>190500</wp:posOffset>
              </wp:positionV>
              <wp:extent cx="0" cy="0"/>
              <wp:effectExtent l="9525" t="200025" r="9525" b="200025"/>
              <wp:wrapNone/>
              <wp:docPr id="23" name="Straight Connector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C9FBAFF" id="Straight Connector 23" o:spid="_x0000_s1026" style="position:absolute;z-index:-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1pt,15pt" to="21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" strokeweight=".25pt">
              <w10:wrap anchorx="page" anchory="page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1072" behindDoc="1" locked="0" layoutInCell="1" allowOverlap="1" wp14:anchorId="48453C19" wp14:editId="231F53EA">
              <wp:simplePos x="0" y="0"/>
              <wp:positionH relativeFrom="page">
                <wp:posOffset>7646670</wp:posOffset>
              </wp:positionH>
              <wp:positionV relativeFrom="page">
                <wp:posOffset>190500</wp:posOffset>
              </wp:positionV>
              <wp:extent cx="0" cy="0"/>
              <wp:effectExtent l="7620" t="200025" r="11430" b="200025"/>
              <wp:wrapNone/>
              <wp:docPr id="21" name="Straight Connector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B72DEC3" id="Straight Connector 21" o:spid="_x0000_s1026" style="position:absolute;z-index:-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2.1pt,15pt" to="602.1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" strokeweight=".25pt">
              <w10:wrap anchorx="page" anchory="page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2096" behindDoc="1" locked="0" layoutInCell="1" allowOverlap="1" wp14:anchorId="03E30C3B" wp14:editId="3858ED34">
              <wp:simplePos x="0" y="0"/>
              <wp:positionH relativeFrom="page">
                <wp:posOffset>190500</wp:posOffset>
              </wp:positionH>
              <wp:positionV relativeFrom="page">
                <wp:posOffset>266700</wp:posOffset>
              </wp:positionV>
              <wp:extent cx="0" cy="0"/>
              <wp:effectExtent l="200025" t="9525" r="200025" b="9525"/>
              <wp:wrapNone/>
              <wp:docPr id="20" name="Straight Connector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2EACD05" id="Straight Connector 20" o:spid="_x0000_s1026" style="position:absolute;z-index:-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pt,21pt" to="15pt,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" strokeweight=".25pt">
              <w10:wrap anchorx="page" anchory="page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1" locked="0" layoutInCell="1" allowOverlap="1" wp14:anchorId="4690BF74" wp14:editId="3A0D9DA2">
              <wp:simplePos x="0" y="0"/>
              <wp:positionH relativeFrom="page">
                <wp:posOffset>7722870</wp:posOffset>
              </wp:positionH>
              <wp:positionV relativeFrom="page">
                <wp:posOffset>266700</wp:posOffset>
              </wp:positionV>
              <wp:extent cx="190500" cy="0"/>
              <wp:effectExtent l="7620" t="9525" r="11430" b="9525"/>
              <wp:wrapNone/>
              <wp:docPr id="19" name="Straight Connector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90500" cy="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7902FC7" id="Straight Connector 19" o:spid="_x0000_s1026" style="position:absolute;z-index:-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8.1pt,21pt" to="623.1pt,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" strokeweight=".25pt">
              <w10:wrap anchorx="page" anchory="page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23C878" w14:textId="77777777" w:rsidR="00C96725" w:rsidRDefault="00C96725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4144" behindDoc="1" locked="0" layoutInCell="1" allowOverlap="1" wp14:anchorId="3765172F" wp14:editId="3C373CEB">
              <wp:simplePos x="0" y="0"/>
              <wp:positionH relativeFrom="page">
                <wp:posOffset>266700</wp:posOffset>
              </wp:positionH>
              <wp:positionV relativeFrom="page">
                <wp:posOffset>190500</wp:posOffset>
              </wp:positionV>
              <wp:extent cx="0" cy="0"/>
              <wp:effectExtent l="9525" t="200025" r="9525" b="200025"/>
              <wp:wrapNone/>
              <wp:docPr id="18" name="Straight Connector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D3F5571" id="Straight Connector 18" o:spid="_x0000_s1026" style="position:absolute;z-index:-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1pt,15pt" to="21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" strokeweight=".25pt">
              <w10:wrap anchorx="page" anchory="page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5168" behindDoc="1" locked="0" layoutInCell="1" allowOverlap="1" wp14:anchorId="2E28CADB" wp14:editId="6DFAF1F9">
              <wp:simplePos x="0" y="0"/>
              <wp:positionH relativeFrom="page">
                <wp:posOffset>7646670</wp:posOffset>
              </wp:positionH>
              <wp:positionV relativeFrom="page">
                <wp:posOffset>190500</wp:posOffset>
              </wp:positionV>
              <wp:extent cx="0" cy="0"/>
              <wp:effectExtent l="7620" t="200025" r="11430" b="200025"/>
              <wp:wrapNone/>
              <wp:docPr id="17" name="Straight Connector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89B00D2" id="Straight Connector 17" o:spid="_x0000_s1026" style="position:absolute;z-index:-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2.1pt,15pt" to="602.1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" strokeweight=".25pt">
              <w10:wrap anchorx="page" anchory="page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192" behindDoc="1" locked="0" layoutInCell="1" allowOverlap="1" wp14:anchorId="4F21C30F" wp14:editId="5D44FBFA">
              <wp:simplePos x="0" y="0"/>
              <wp:positionH relativeFrom="page">
                <wp:posOffset>190500</wp:posOffset>
              </wp:positionH>
              <wp:positionV relativeFrom="page">
                <wp:posOffset>266700</wp:posOffset>
              </wp:positionV>
              <wp:extent cx="0" cy="0"/>
              <wp:effectExtent l="200025" t="9525" r="200025" b="9525"/>
              <wp:wrapNone/>
              <wp:docPr id="16" name="Straight Connector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7BB2619" id="Straight Connector 16" o:spid="_x0000_s1026" style="position:absolute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pt,21pt" to="15pt,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" strokeweight=".25pt">
              <w10:wrap anchorx="page" anchory="page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3A838461" wp14:editId="627A5FEB">
              <wp:simplePos x="0" y="0"/>
              <wp:positionH relativeFrom="page">
                <wp:posOffset>7722870</wp:posOffset>
              </wp:positionH>
              <wp:positionV relativeFrom="page">
                <wp:posOffset>266700</wp:posOffset>
              </wp:positionV>
              <wp:extent cx="190500" cy="0"/>
              <wp:effectExtent l="7620" t="9525" r="11430" b="9525"/>
              <wp:wrapNone/>
              <wp:docPr id="15" name="Straight Connector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90500" cy="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6B68EAF" id="Straight Connector 15" o:spid="_x0000_s1026" style="position:absolute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8.1pt,21pt" to="623.1pt,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" strokeweight=".25pt">
              <w10:wrap anchorx="page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4804F0C"/>
    <w:multiLevelType w:val="hybridMultilevel"/>
    <w:tmpl w:val="7E1676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A8963B9"/>
    <w:multiLevelType w:val="hybridMultilevel"/>
    <w:tmpl w:val="FD228D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DA516E8"/>
    <w:multiLevelType w:val="hybridMultilevel"/>
    <w:tmpl w:val="1AE2D1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DD5699"/>
    <w:multiLevelType w:val="hybridMultilevel"/>
    <w:tmpl w:val="658295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47C702A"/>
    <w:multiLevelType w:val="hybridMultilevel"/>
    <w:tmpl w:val="BB4E1E4E"/>
    <w:lvl w:ilvl="0" w:tplc="F462F1B6">
      <w:numFmt w:val="bullet"/>
      <w:lvlText w:val="•"/>
      <w:lvlJc w:val="left"/>
      <w:pPr>
        <w:ind w:left="138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99C0D8AA">
      <w:numFmt w:val="bullet"/>
      <w:lvlText w:val="•"/>
      <w:lvlJc w:val="left"/>
      <w:pPr>
        <w:ind w:left="1973" w:hanging="177"/>
      </w:pPr>
      <w:rPr>
        <w:rFonts w:ascii="Lucida Sans Unicode" w:eastAsia="Lucida Sans Unicode" w:hAnsi="Lucida Sans Unicode" w:cs="Lucida Sans Unicode" w:hint="default"/>
        <w:color w:val="231F20"/>
        <w:w w:val="75"/>
        <w:sz w:val="11"/>
        <w:szCs w:val="11"/>
        <w:lang w:val="en-US" w:eastAsia="en-US" w:bidi="ar-SA"/>
      </w:rPr>
    </w:lvl>
    <w:lvl w:ilvl="2" w:tplc="8E386702">
      <w:numFmt w:val="bullet"/>
      <w:lvlText w:val="•"/>
      <w:lvlJc w:val="left"/>
      <w:pPr>
        <w:ind w:left="2392" w:hanging="177"/>
      </w:pPr>
      <w:rPr>
        <w:rFonts w:hint="default"/>
        <w:lang w:val="en-US" w:eastAsia="en-US" w:bidi="ar-SA"/>
      </w:rPr>
    </w:lvl>
    <w:lvl w:ilvl="3" w:tplc="28E2BD6C">
      <w:numFmt w:val="bullet"/>
      <w:lvlText w:val="•"/>
      <w:lvlJc w:val="left"/>
      <w:pPr>
        <w:ind w:left="2805" w:hanging="177"/>
      </w:pPr>
      <w:rPr>
        <w:rFonts w:hint="default"/>
        <w:lang w:val="en-US" w:eastAsia="en-US" w:bidi="ar-SA"/>
      </w:rPr>
    </w:lvl>
    <w:lvl w:ilvl="4" w:tplc="69C64A10">
      <w:numFmt w:val="bullet"/>
      <w:lvlText w:val="•"/>
      <w:lvlJc w:val="left"/>
      <w:pPr>
        <w:ind w:left="3218" w:hanging="177"/>
      </w:pPr>
      <w:rPr>
        <w:rFonts w:hint="default"/>
        <w:lang w:val="en-US" w:eastAsia="en-US" w:bidi="ar-SA"/>
      </w:rPr>
    </w:lvl>
    <w:lvl w:ilvl="5" w:tplc="C5500E56">
      <w:numFmt w:val="bullet"/>
      <w:lvlText w:val="•"/>
      <w:lvlJc w:val="left"/>
      <w:pPr>
        <w:ind w:left="3631" w:hanging="177"/>
      </w:pPr>
      <w:rPr>
        <w:rFonts w:hint="default"/>
        <w:lang w:val="en-US" w:eastAsia="en-US" w:bidi="ar-SA"/>
      </w:rPr>
    </w:lvl>
    <w:lvl w:ilvl="6" w:tplc="64E62C82">
      <w:numFmt w:val="bullet"/>
      <w:lvlText w:val="•"/>
      <w:lvlJc w:val="left"/>
      <w:pPr>
        <w:ind w:left="4043" w:hanging="177"/>
      </w:pPr>
      <w:rPr>
        <w:rFonts w:hint="default"/>
        <w:lang w:val="en-US" w:eastAsia="en-US" w:bidi="ar-SA"/>
      </w:rPr>
    </w:lvl>
    <w:lvl w:ilvl="7" w:tplc="C6542B16">
      <w:numFmt w:val="bullet"/>
      <w:lvlText w:val="•"/>
      <w:lvlJc w:val="left"/>
      <w:pPr>
        <w:ind w:left="4456" w:hanging="177"/>
      </w:pPr>
      <w:rPr>
        <w:rFonts w:hint="default"/>
        <w:lang w:val="en-US" w:eastAsia="en-US" w:bidi="ar-SA"/>
      </w:rPr>
    </w:lvl>
    <w:lvl w:ilvl="8" w:tplc="6F8E0408">
      <w:numFmt w:val="bullet"/>
      <w:lvlText w:val="•"/>
      <w:lvlJc w:val="left"/>
      <w:pPr>
        <w:ind w:left="4869" w:hanging="177"/>
      </w:pPr>
      <w:rPr>
        <w:rFonts w:hint="default"/>
        <w:lang w:val="en-US" w:eastAsia="en-US" w:bidi="ar-SA"/>
      </w:rPr>
    </w:lvl>
  </w:abstractNum>
  <w:abstractNum w:abstractNumId="14" w15:restartNumberingAfterBreak="0">
    <w:nsid w:val="287603A2"/>
    <w:multiLevelType w:val="hybridMultilevel"/>
    <w:tmpl w:val="124C4B2E"/>
    <w:lvl w:ilvl="0" w:tplc="97FC0384">
      <w:start w:val="1"/>
      <w:numFmt w:val="decimal"/>
      <w:lvlText w:val="%1."/>
      <w:lvlJc w:val="left"/>
      <w:pPr>
        <w:ind w:left="469" w:hanging="360"/>
      </w:pPr>
      <w:rPr>
        <w:rFonts w:ascii="Palatino Linotype" w:eastAsia="Palatino Linotype" w:hAnsi="Palatino Linotype" w:cs="Palatino Linotype" w:hint="default"/>
        <w:color w:val="231F20"/>
        <w:w w:val="94"/>
        <w:sz w:val="18"/>
        <w:szCs w:val="18"/>
        <w:lang w:val="en-US" w:eastAsia="en-US" w:bidi="ar-SA"/>
      </w:rPr>
    </w:lvl>
    <w:lvl w:ilvl="1" w:tplc="2EF848C0">
      <w:numFmt w:val="bullet"/>
      <w:lvlText w:val="•"/>
      <w:lvlJc w:val="left"/>
      <w:pPr>
        <w:ind w:left="138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2" w:tplc="3EA2410E">
      <w:numFmt w:val="bullet"/>
      <w:lvlText w:val="•"/>
      <w:lvlJc w:val="left"/>
      <w:pPr>
        <w:ind w:left="1380" w:hanging="360"/>
      </w:pPr>
      <w:rPr>
        <w:rFonts w:hint="default"/>
        <w:lang w:val="en-US" w:eastAsia="en-US" w:bidi="ar-SA"/>
      </w:rPr>
    </w:lvl>
    <w:lvl w:ilvl="3" w:tplc="2F9CDC5A">
      <w:numFmt w:val="bullet"/>
      <w:lvlText w:val="•"/>
      <w:lvlJc w:val="left"/>
      <w:pPr>
        <w:ind w:left="1256" w:hanging="360"/>
      </w:pPr>
      <w:rPr>
        <w:rFonts w:hint="default"/>
        <w:lang w:val="en-US" w:eastAsia="en-US" w:bidi="ar-SA"/>
      </w:rPr>
    </w:lvl>
    <w:lvl w:ilvl="4" w:tplc="FF7CE86E">
      <w:numFmt w:val="bullet"/>
      <w:lvlText w:val="•"/>
      <w:lvlJc w:val="left"/>
      <w:pPr>
        <w:ind w:left="1132" w:hanging="360"/>
      </w:pPr>
      <w:rPr>
        <w:rFonts w:hint="default"/>
        <w:lang w:val="en-US" w:eastAsia="en-US" w:bidi="ar-SA"/>
      </w:rPr>
    </w:lvl>
    <w:lvl w:ilvl="5" w:tplc="859AF6C0">
      <w:numFmt w:val="bullet"/>
      <w:lvlText w:val="•"/>
      <w:lvlJc w:val="left"/>
      <w:pPr>
        <w:ind w:left="1008" w:hanging="360"/>
      </w:pPr>
      <w:rPr>
        <w:rFonts w:hint="default"/>
        <w:lang w:val="en-US" w:eastAsia="en-US" w:bidi="ar-SA"/>
      </w:rPr>
    </w:lvl>
    <w:lvl w:ilvl="6" w:tplc="AA3C481A">
      <w:numFmt w:val="bullet"/>
      <w:lvlText w:val="•"/>
      <w:lvlJc w:val="left"/>
      <w:pPr>
        <w:ind w:left="885" w:hanging="360"/>
      </w:pPr>
      <w:rPr>
        <w:rFonts w:hint="default"/>
        <w:lang w:val="en-US" w:eastAsia="en-US" w:bidi="ar-SA"/>
      </w:rPr>
    </w:lvl>
    <w:lvl w:ilvl="7" w:tplc="735E68BC">
      <w:numFmt w:val="bullet"/>
      <w:lvlText w:val="•"/>
      <w:lvlJc w:val="left"/>
      <w:pPr>
        <w:ind w:left="761" w:hanging="360"/>
      </w:pPr>
      <w:rPr>
        <w:rFonts w:hint="default"/>
        <w:lang w:val="en-US" w:eastAsia="en-US" w:bidi="ar-SA"/>
      </w:rPr>
    </w:lvl>
    <w:lvl w:ilvl="8" w:tplc="76EA88E6">
      <w:numFmt w:val="bullet"/>
      <w:lvlText w:val="•"/>
      <w:lvlJc w:val="left"/>
      <w:pPr>
        <w:ind w:left="637" w:hanging="360"/>
      </w:pPr>
      <w:rPr>
        <w:rFonts w:hint="default"/>
        <w:lang w:val="en-US" w:eastAsia="en-US" w:bidi="ar-SA"/>
      </w:rPr>
    </w:lvl>
  </w:abstractNum>
  <w:abstractNum w:abstractNumId="15" w15:restartNumberingAfterBreak="0">
    <w:nsid w:val="367C721A"/>
    <w:multiLevelType w:val="hybridMultilevel"/>
    <w:tmpl w:val="C962539A"/>
    <w:lvl w:ilvl="0" w:tplc="9DB6ED7C">
      <w:numFmt w:val="bullet"/>
      <w:lvlText w:val="•"/>
      <w:lvlJc w:val="left"/>
      <w:pPr>
        <w:ind w:left="240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04090003" w:tentative="1">
      <w:start w:val="1"/>
      <w:numFmt w:val="bullet"/>
      <w:lvlText w:val="o"/>
      <w:lvlJc w:val="left"/>
      <w:pPr>
        <w:ind w:left="24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00" w:hanging="360"/>
      </w:pPr>
      <w:rPr>
        <w:rFonts w:ascii="Wingdings" w:hAnsi="Wingdings" w:hint="default"/>
      </w:rPr>
    </w:lvl>
  </w:abstractNum>
  <w:abstractNum w:abstractNumId="16" w15:restartNumberingAfterBreak="0">
    <w:nsid w:val="38874EEF"/>
    <w:multiLevelType w:val="hybridMultilevel"/>
    <w:tmpl w:val="C04E15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F5676C0"/>
    <w:multiLevelType w:val="hybridMultilevel"/>
    <w:tmpl w:val="FB02438C"/>
    <w:lvl w:ilvl="0" w:tplc="9DB6ED7C">
      <w:numFmt w:val="bullet"/>
      <w:lvlText w:val="•"/>
      <w:lvlJc w:val="left"/>
      <w:pPr>
        <w:ind w:left="1380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3840825C">
      <w:numFmt w:val="bullet"/>
      <w:lvlText w:val="•"/>
      <w:lvlJc w:val="left"/>
      <w:pPr>
        <w:ind w:left="1821" w:hanging="360"/>
      </w:pPr>
      <w:rPr>
        <w:rFonts w:hint="default"/>
        <w:lang w:val="en-US" w:eastAsia="en-US" w:bidi="ar-SA"/>
      </w:rPr>
    </w:lvl>
    <w:lvl w:ilvl="2" w:tplc="80F6F5C6">
      <w:numFmt w:val="bullet"/>
      <w:lvlText w:val="•"/>
      <w:lvlJc w:val="left"/>
      <w:pPr>
        <w:ind w:left="2263" w:hanging="360"/>
      </w:pPr>
      <w:rPr>
        <w:rFonts w:hint="default"/>
        <w:lang w:val="en-US" w:eastAsia="en-US" w:bidi="ar-SA"/>
      </w:rPr>
    </w:lvl>
    <w:lvl w:ilvl="3" w:tplc="6B36944E">
      <w:numFmt w:val="bullet"/>
      <w:lvlText w:val="•"/>
      <w:lvlJc w:val="left"/>
      <w:pPr>
        <w:ind w:left="2704" w:hanging="360"/>
      </w:pPr>
      <w:rPr>
        <w:rFonts w:hint="default"/>
        <w:lang w:val="en-US" w:eastAsia="en-US" w:bidi="ar-SA"/>
      </w:rPr>
    </w:lvl>
    <w:lvl w:ilvl="4" w:tplc="FD94AE56">
      <w:numFmt w:val="bullet"/>
      <w:lvlText w:val="•"/>
      <w:lvlJc w:val="left"/>
      <w:pPr>
        <w:ind w:left="3146" w:hanging="360"/>
      </w:pPr>
      <w:rPr>
        <w:rFonts w:hint="default"/>
        <w:lang w:val="en-US" w:eastAsia="en-US" w:bidi="ar-SA"/>
      </w:rPr>
    </w:lvl>
    <w:lvl w:ilvl="5" w:tplc="C2A4CA12">
      <w:numFmt w:val="bullet"/>
      <w:lvlText w:val="•"/>
      <w:lvlJc w:val="left"/>
      <w:pPr>
        <w:ind w:left="3587" w:hanging="360"/>
      </w:pPr>
      <w:rPr>
        <w:rFonts w:hint="default"/>
        <w:lang w:val="en-US" w:eastAsia="en-US" w:bidi="ar-SA"/>
      </w:rPr>
    </w:lvl>
    <w:lvl w:ilvl="6" w:tplc="9F146CBC">
      <w:numFmt w:val="bullet"/>
      <w:lvlText w:val="•"/>
      <w:lvlJc w:val="left"/>
      <w:pPr>
        <w:ind w:left="4029" w:hanging="360"/>
      </w:pPr>
      <w:rPr>
        <w:rFonts w:hint="default"/>
        <w:lang w:val="en-US" w:eastAsia="en-US" w:bidi="ar-SA"/>
      </w:rPr>
    </w:lvl>
    <w:lvl w:ilvl="7" w:tplc="E654C782">
      <w:numFmt w:val="bullet"/>
      <w:lvlText w:val="•"/>
      <w:lvlJc w:val="left"/>
      <w:pPr>
        <w:ind w:left="4470" w:hanging="360"/>
      </w:pPr>
      <w:rPr>
        <w:rFonts w:hint="default"/>
        <w:lang w:val="en-US" w:eastAsia="en-US" w:bidi="ar-SA"/>
      </w:rPr>
    </w:lvl>
    <w:lvl w:ilvl="8" w:tplc="566CCCA2">
      <w:numFmt w:val="bullet"/>
      <w:lvlText w:val="•"/>
      <w:lvlJc w:val="left"/>
      <w:pPr>
        <w:ind w:left="4912" w:hanging="360"/>
      </w:pPr>
      <w:rPr>
        <w:rFonts w:hint="default"/>
        <w:lang w:val="en-US" w:eastAsia="en-US" w:bidi="ar-SA"/>
      </w:rPr>
    </w:lvl>
  </w:abstractNum>
  <w:abstractNum w:abstractNumId="18" w15:restartNumberingAfterBreak="0">
    <w:nsid w:val="574D7DB9"/>
    <w:multiLevelType w:val="hybridMultilevel"/>
    <w:tmpl w:val="A5FE6B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C45C69"/>
    <w:multiLevelType w:val="hybridMultilevel"/>
    <w:tmpl w:val="5DDE78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F9202CE"/>
    <w:multiLevelType w:val="hybridMultilevel"/>
    <w:tmpl w:val="A24E01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FBC42A6"/>
    <w:multiLevelType w:val="hybridMultilevel"/>
    <w:tmpl w:val="26DE68AE"/>
    <w:lvl w:ilvl="0" w:tplc="362E06BA">
      <w:numFmt w:val="bullet"/>
      <w:lvlText w:val="•"/>
      <w:lvlJc w:val="left"/>
      <w:pPr>
        <w:ind w:left="1369" w:hanging="360"/>
      </w:pPr>
      <w:rPr>
        <w:rFonts w:ascii="Palatino Linotype" w:eastAsia="Palatino Linotype" w:hAnsi="Palatino Linotype" w:cs="Palatino Linotype" w:hint="default"/>
        <w:color w:val="231F20"/>
        <w:w w:val="64"/>
        <w:sz w:val="22"/>
        <w:szCs w:val="22"/>
        <w:lang w:val="en-US" w:eastAsia="en-US" w:bidi="ar-SA"/>
      </w:rPr>
    </w:lvl>
    <w:lvl w:ilvl="1" w:tplc="61740C38">
      <w:numFmt w:val="bullet"/>
      <w:lvlText w:val="•"/>
      <w:lvlJc w:val="left"/>
      <w:pPr>
        <w:ind w:left="1860" w:hanging="360"/>
      </w:pPr>
      <w:rPr>
        <w:rFonts w:hint="default"/>
        <w:lang w:val="en-US" w:eastAsia="en-US" w:bidi="ar-SA"/>
      </w:rPr>
    </w:lvl>
    <w:lvl w:ilvl="2" w:tplc="00923834">
      <w:numFmt w:val="bullet"/>
      <w:lvlText w:val="•"/>
      <w:lvlJc w:val="left"/>
      <w:pPr>
        <w:ind w:left="2361" w:hanging="360"/>
      </w:pPr>
      <w:rPr>
        <w:rFonts w:hint="default"/>
        <w:lang w:val="en-US" w:eastAsia="en-US" w:bidi="ar-SA"/>
      </w:rPr>
    </w:lvl>
    <w:lvl w:ilvl="3" w:tplc="A41A06B2">
      <w:numFmt w:val="bullet"/>
      <w:lvlText w:val="•"/>
      <w:lvlJc w:val="left"/>
      <w:pPr>
        <w:ind w:left="2862" w:hanging="360"/>
      </w:pPr>
      <w:rPr>
        <w:rFonts w:hint="default"/>
        <w:lang w:val="en-US" w:eastAsia="en-US" w:bidi="ar-SA"/>
      </w:rPr>
    </w:lvl>
    <w:lvl w:ilvl="4" w:tplc="49804840">
      <w:numFmt w:val="bullet"/>
      <w:lvlText w:val="•"/>
      <w:lvlJc w:val="left"/>
      <w:pPr>
        <w:ind w:left="3363" w:hanging="360"/>
      </w:pPr>
      <w:rPr>
        <w:rFonts w:hint="default"/>
        <w:lang w:val="en-US" w:eastAsia="en-US" w:bidi="ar-SA"/>
      </w:rPr>
    </w:lvl>
    <w:lvl w:ilvl="5" w:tplc="332801C4">
      <w:numFmt w:val="bullet"/>
      <w:lvlText w:val="•"/>
      <w:lvlJc w:val="left"/>
      <w:pPr>
        <w:ind w:left="3863" w:hanging="360"/>
      </w:pPr>
      <w:rPr>
        <w:rFonts w:hint="default"/>
        <w:lang w:val="en-US" w:eastAsia="en-US" w:bidi="ar-SA"/>
      </w:rPr>
    </w:lvl>
    <w:lvl w:ilvl="6" w:tplc="3A2042B2">
      <w:numFmt w:val="bullet"/>
      <w:lvlText w:val="•"/>
      <w:lvlJc w:val="left"/>
      <w:pPr>
        <w:ind w:left="4364" w:hanging="360"/>
      </w:pPr>
      <w:rPr>
        <w:rFonts w:hint="default"/>
        <w:lang w:val="en-US" w:eastAsia="en-US" w:bidi="ar-SA"/>
      </w:rPr>
    </w:lvl>
    <w:lvl w:ilvl="7" w:tplc="01B02DFC">
      <w:numFmt w:val="bullet"/>
      <w:lvlText w:val="•"/>
      <w:lvlJc w:val="left"/>
      <w:pPr>
        <w:ind w:left="4865" w:hanging="360"/>
      </w:pPr>
      <w:rPr>
        <w:rFonts w:hint="default"/>
        <w:lang w:val="en-US" w:eastAsia="en-US" w:bidi="ar-SA"/>
      </w:rPr>
    </w:lvl>
    <w:lvl w:ilvl="8" w:tplc="69509DA6">
      <w:numFmt w:val="bullet"/>
      <w:lvlText w:val="•"/>
      <w:lvlJc w:val="left"/>
      <w:pPr>
        <w:ind w:left="5366" w:hanging="360"/>
      </w:pPr>
      <w:rPr>
        <w:rFonts w:hint="default"/>
        <w:lang w:val="en-US" w:eastAsia="en-US" w:bidi="ar-SA"/>
      </w:rPr>
    </w:lvl>
  </w:abstractNum>
  <w:abstractNum w:abstractNumId="22" w15:restartNumberingAfterBreak="0">
    <w:nsid w:val="71EE7827"/>
    <w:multiLevelType w:val="hybridMultilevel"/>
    <w:tmpl w:val="0EA66B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DAB668A"/>
    <w:multiLevelType w:val="hybridMultilevel"/>
    <w:tmpl w:val="24A4F4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43263E"/>
    <w:multiLevelType w:val="hybridMultilevel"/>
    <w:tmpl w:val="9A46DE84"/>
    <w:lvl w:ilvl="0" w:tplc="10CE0236">
      <w:numFmt w:val="bullet"/>
      <w:lvlText w:val="-"/>
      <w:lvlJc w:val="left"/>
      <w:pPr>
        <w:ind w:left="6244" w:hanging="360"/>
      </w:pPr>
      <w:rPr>
        <w:rFonts w:ascii="Palatino Linotype" w:eastAsia="Palatino Linotype" w:hAnsi="Palatino Linotype" w:cs="Palatino Linotype" w:hint="default"/>
        <w:color w:val="231F20"/>
        <w:w w:val="106"/>
        <w:sz w:val="22"/>
        <w:szCs w:val="22"/>
        <w:lang w:val="en-US" w:eastAsia="en-US" w:bidi="ar-SA"/>
      </w:rPr>
    </w:lvl>
    <w:lvl w:ilvl="1" w:tplc="48E87626">
      <w:numFmt w:val="bullet"/>
      <w:lvlText w:val="•"/>
      <w:lvlJc w:val="left"/>
      <w:pPr>
        <w:ind w:left="6730" w:hanging="360"/>
      </w:pPr>
      <w:rPr>
        <w:rFonts w:hint="default"/>
        <w:lang w:val="en-US" w:eastAsia="en-US" w:bidi="ar-SA"/>
      </w:rPr>
    </w:lvl>
    <w:lvl w:ilvl="2" w:tplc="0AD63570">
      <w:numFmt w:val="bullet"/>
      <w:lvlText w:val="•"/>
      <w:lvlJc w:val="left"/>
      <w:pPr>
        <w:ind w:left="7220" w:hanging="360"/>
      </w:pPr>
      <w:rPr>
        <w:rFonts w:hint="default"/>
        <w:lang w:val="en-US" w:eastAsia="en-US" w:bidi="ar-SA"/>
      </w:rPr>
    </w:lvl>
    <w:lvl w:ilvl="3" w:tplc="5DF022B4">
      <w:numFmt w:val="bullet"/>
      <w:lvlText w:val="•"/>
      <w:lvlJc w:val="left"/>
      <w:pPr>
        <w:ind w:left="7710" w:hanging="360"/>
      </w:pPr>
      <w:rPr>
        <w:rFonts w:hint="default"/>
        <w:lang w:val="en-US" w:eastAsia="en-US" w:bidi="ar-SA"/>
      </w:rPr>
    </w:lvl>
    <w:lvl w:ilvl="4" w:tplc="AFAC09FE">
      <w:numFmt w:val="bullet"/>
      <w:lvlText w:val="•"/>
      <w:lvlJc w:val="left"/>
      <w:pPr>
        <w:ind w:left="8200" w:hanging="360"/>
      </w:pPr>
      <w:rPr>
        <w:rFonts w:hint="default"/>
        <w:lang w:val="en-US" w:eastAsia="en-US" w:bidi="ar-SA"/>
      </w:rPr>
    </w:lvl>
    <w:lvl w:ilvl="5" w:tplc="986C010A">
      <w:numFmt w:val="bullet"/>
      <w:lvlText w:val="•"/>
      <w:lvlJc w:val="left"/>
      <w:pPr>
        <w:ind w:left="8691" w:hanging="360"/>
      </w:pPr>
      <w:rPr>
        <w:rFonts w:hint="default"/>
        <w:lang w:val="en-US" w:eastAsia="en-US" w:bidi="ar-SA"/>
      </w:rPr>
    </w:lvl>
    <w:lvl w:ilvl="6" w:tplc="5C36DAE8">
      <w:numFmt w:val="bullet"/>
      <w:lvlText w:val="•"/>
      <w:lvlJc w:val="left"/>
      <w:pPr>
        <w:ind w:left="9181" w:hanging="360"/>
      </w:pPr>
      <w:rPr>
        <w:rFonts w:hint="default"/>
        <w:lang w:val="en-US" w:eastAsia="en-US" w:bidi="ar-SA"/>
      </w:rPr>
    </w:lvl>
    <w:lvl w:ilvl="7" w:tplc="A9720BE8">
      <w:numFmt w:val="bullet"/>
      <w:lvlText w:val="•"/>
      <w:lvlJc w:val="left"/>
      <w:pPr>
        <w:ind w:left="9671" w:hanging="360"/>
      </w:pPr>
      <w:rPr>
        <w:rFonts w:hint="default"/>
        <w:lang w:val="en-US" w:eastAsia="en-US" w:bidi="ar-SA"/>
      </w:rPr>
    </w:lvl>
    <w:lvl w:ilvl="8" w:tplc="2A3EDB34">
      <w:numFmt w:val="bullet"/>
      <w:lvlText w:val="•"/>
      <w:lvlJc w:val="left"/>
      <w:pPr>
        <w:ind w:left="10161" w:hanging="360"/>
      </w:pPr>
      <w:rPr>
        <w:rFonts w:hint="default"/>
        <w:lang w:val="en-US" w:eastAsia="en-US" w:bidi="ar-SA"/>
      </w:rPr>
    </w:lvl>
  </w:abstractNum>
  <w:num w:numId="1" w16cid:durableId="5258478">
    <w:abstractNumId w:val="8"/>
  </w:num>
  <w:num w:numId="2" w16cid:durableId="1719083222">
    <w:abstractNumId w:val="6"/>
  </w:num>
  <w:num w:numId="3" w16cid:durableId="1854683820">
    <w:abstractNumId w:val="5"/>
  </w:num>
  <w:num w:numId="4" w16cid:durableId="806507338">
    <w:abstractNumId w:val="4"/>
  </w:num>
  <w:num w:numId="5" w16cid:durableId="982613982">
    <w:abstractNumId w:val="7"/>
  </w:num>
  <w:num w:numId="6" w16cid:durableId="745228172">
    <w:abstractNumId w:val="3"/>
  </w:num>
  <w:num w:numId="7" w16cid:durableId="1031951306">
    <w:abstractNumId w:val="2"/>
  </w:num>
  <w:num w:numId="8" w16cid:durableId="1008874156">
    <w:abstractNumId w:val="1"/>
  </w:num>
  <w:num w:numId="9" w16cid:durableId="1227758315">
    <w:abstractNumId w:val="0"/>
  </w:num>
  <w:num w:numId="10" w16cid:durableId="1847280332">
    <w:abstractNumId w:val="14"/>
  </w:num>
  <w:num w:numId="11" w16cid:durableId="548415650">
    <w:abstractNumId w:val="24"/>
  </w:num>
  <w:num w:numId="12" w16cid:durableId="2012557977">
    <w:abstractNumId w:val="13"/>
  </w:num>
  <w:num w:numId="13" w16cid:durableId="170144643">
    <w:abstractNumId w:val="17"/>
  </w:num>
  <w:num w:numId="14" w16cid:durableId="81608109">
    <w:abstractNumId w:val="21"/>
  </w:num>
  <w:num w:numId="15" w16cid:durableId="1192957012">
    <w:abstractNumId w:val="16"/>
  </w:num>
  <w:num w:numId="16" w16cid:durableId="202135962">
    <w:abstractNumId w:val="12"/>
  </w:num>
  <w:num w:numId="17" w16cid:durableId="1963727817">
    <w:abstractNumId w:val="18"/>
  </w:num>
  <w:num w:numId="18" w16cid:durableId="478425770">
    <w:abstractNumId w:val="19"/>
  </w:num>
  <w:num w:numId="19" w16cid:durableId="293562337">
    <w:abstractNumId w:val="11"/>
  </w:num>
  <w:num w:numId="20" w16cid:durableId="2056345237">
    <w:abstractNumId w:val="9"/>
  </w:num>
  <w:num w:numId="21" w16cid:durableId="877663226">
    <w:abstractNumId w:val="10"/>
  </w:num>
  <w:num w:numId="22" w16cid:durableId="1682657322">
    <w:abstractNumId w:val="20"/>
  </w:num>
  <w:num w:numId="23" w16cid:durableId="1360007353">
    <w:abstractNumId w:val="23"/>
  </w:num>
  <w:num w:numId="24" w16cid:durableId="1919288894">
    <w:abstractNumId w:val="22"/>
  </w:num>
  <w:num w:numId="25" w16cid:durableId="170879878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7730"/>
    <w:rsid w:val="00014B63"/>
    <w:rsid w:val="00034616"/>
    <w:rsid w:val="00052365"/>
    <w:rsid w:val="0006063C"/>
    <w:rsid w:val="000620F5"/>
    <w:rsid w:val="0007540C"/>
    <w:rsid w:val="000F2F98"/>
    <w:rsid w:val="000F6027"/>
    <w:rsid w:val="00104222"/>
    <w:rsid w:val="00106BB4"/>
    <w:rsid w:val="001451F2"/>
    <w:rsid w:val="0015074B"/>
    <w:rsid w:val="001C0DB4"/>
    <w:rsid w:val="001D4182"/>
    <w:rsid w:val="00252457"/>
    <w:rsid w:val="00256500"/>
    <w:rsid w:val="0029639D"/>
    <w:rsid w:val="002B0894"/>
    <w:rsid w:val="002B61DB"/>
    <w:rsid w:val="002C2CB4"/>
    <w:rsid w:val="002C6A42"/>
    <w:rsid w:val="00302722"/>
    <w:rsid w:val="0032168A"/>
    <w:rsid w:val="00326F90"/>
    <w:rsid w:val="0034344D"/>
    <w:rsid w:val="00377970"/>
    <w:rsid w:val="003B2E2E"/>
    <w:rsid w:val="003B5C8D"/>
    <w:rsid w:val="003C5CA2"/>
    <w:rsid w:val="0040339B"/>
    <w:rsid w:val="00476602"/>
    <w:rsid w:val="004A0020"/>
    <w:rsid w:val="004A283B"/>
    <w:rsid w:val="004A408C"/>
    <w:rsid w:val="004B4537"/>
    <w:rsid w:val="004D796F"/>
    <w:rsid w:val="005310B2"/>
    <w:rsid w:val="00551C7E"/>
    <w:rsid w:val="00553710"/>
    <w:rsid w:val="005A0BE1"/>
    <w:rsid w:val="005C3218"/>
    <w:rsid w:val="005E7609"/>
    <w:rsid w:val="00602759"/>
    <w:rsid w:val="006307FA"/>
    <w:rsid w:val="00635F0F"/>
    <w:rsid w:val="00654C7F"/>
    <w:rsid w:val="006C2E5B"/>
    <w:rsid w:val="00770FB5"/>
    <w:rsid w:val="00783224"/>
    <w:rsid w:val="007D08B3"/>
    <w:rsid w:val="007D7C59"/>
    <w:rsid w:val="007E3E35"/>
    <w:rsid w:val="00810802"/>
    <w:rsid w:val="00834C9A"/>
    <w:rsid w:val="008443C1"/>
    <w:rsid w:val="00876B92"/>
    <w:rsid w:val="00881FFF"/>
    <w:rsid w:val="0089351A"/>
    <w:rsid w:val="00917F56"/>
    <w:rsid w:val="00967D9A"/>
    <w:rsid w:val="00976C02"/>
    <w:rsid w:val="00982612"/>
    <w:rsid w:val="00992635"/>
    <w:rsid w:val="009E7339"/>
    <w:rsid w:val="009F1797"/>
    <w:rsid w:val="00A67933"/>
    <w:rsid w:val="00AA1D8D"/>
    <w:rsid w:val="00AC2E6C"/>
    <w:rsid w:val="00AC7D0D"/>
    <w:rsid w:val="00AD44EB"/>
    <w:rsid w:val="00AD5333"/>
    <w:rsid w:val="00B439EC"/>
    <w:rsid w:val="00B4741C"/>
    <w:rsid w:val="00B47730"/>
    <w:rsid w:val="00B73F44"/>
    <w:rsid w:val="00B74D93"/>
    <w:rsid w:val="00C7743E"/>
    <w:rsid w:val="00C8478A"/>
    <w:rsid w:val="00C847B4"/>
    <w:rsid w:val="00C868B5"/>
    <w:rsid w:val="00C96725"/>
    <w:rsid w:val="00CA4F81"/>
    <w:rsid w:val="00CB0664"/>
    <w:rsid w:val="00D34228"/>
    <w:rsid w:val="00D9096B"/>
    <w:rsid w:val="00DA0C9B"/>
    <w:rsid w:val="00E13BC0"/>
    <w:rsid w:val="00E16CDB"/>
    <w:rsid w:val="00EA1A91"/>
    <w:rsid w:val="00EA6328"/>
    <w:rsid w:val="00EE20AD"/>
    <w:rsid w:val="00EF6CF1"/>
    <w:rsid w:val="00F160FE"/>
    <w:rsid w:val="00F35FEC"/>
    <w:rsid w:val="00F47553"/>
    <w:rsid w:val="00F60F90"/>
    <w:rsid w:val="00F75FBA"/>
    <w:rsid w:val="00F80A3C"/>
    <w:rsid w:val="00F8724F"/>
    <w:rsid w:val="00FC1ADD"/>
    <w:rsid w:val="00FC693F"/>
    <w:rsid w:val="00FD5336"/>
    <w:rsid w:val="00FE2E81"/>
    <w:rsid w:val="00FE5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6793698"/>
  <w14:defaultImageDpi w14:val="300"/>
  <w15:docId w15:val="{12F3BCA8-B7AB-4558-B413-390EF74ABF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A283B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Hyperlink">
    <w:name w:val="Hyperlink"/>
    <w:basedOn w:val="DefaultParagraphFont"/>
    <w:uiPriority w:val="99"/>
    <w:unhideWhenUsed/>
    <w:rsid w:val="00C8478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2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header" Target="header2.xml"/><Relationship Id="rId5" Type="http://schemas.openxmlformats.org/officeDocument/2006/relationships/webSettings" Target="webSettings.xml"/><Relationship Id="rId61" Type="http://schemas.openxmlformats.org/officeDocument/2006/relationships/image" Target="media/image50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footer" Target="footer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header" Target="header1.xml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footer" Target="footer2.xml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2A0F3EC-C435-4C50-9218-23FA43E3C6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95</Pages>
  <Words>14382</Words>
  <Characters>81984</Characters>
  <Application>Microsoft Office Word</Application>
  <DocSecurity>0</DocSecurity>
  <Lines>683</Lines>
  <Paragraphs>192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96174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/>
  <cp:lastModifiedBy>Zana Kurtishi-Rudi</cp:lastModifiedBy>
  <cp:revision>2</cp:revision>
  <dcterms:created xsi:type="dcterms:W3CDTF">2025-06-03T15:44:00Z</dcterms:created>
  <dcterms:modified xsi:type="dcterms:W3CDTF">2025-06-03T15:44:00Z</dcterms:modified>
  <cp:category/>
</cp:coreProperties>
</file>